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8E8" w:rsidRPr="00084BA1" w:rsidRDefault="00DE68E8" w:rsidP="001B04AB">
      <w:pPr>
        <w:pStyle w:val="NormalnyWeb"/>
        <w:spacing w:before="0" w:beforeAutospacing="0" w:after="0"/>
        <w:jc w:val="both"/>
        <w:rPr>
          <w:b/>
          <w:bCs/>
          <w:color w:val="000000" w:themeColor="text1"/>
        </w:rPr>
      </w:pPr>
      <w:r w:rsidRPr="00A06D61">
        <w:rPr>
          <w:b/>
          <w:bCs/>
        </w:rPr>
        <w:t>IGP.272.</w:t>
      </w:r>
      <w:r w:rsidR="00E33DA2" w:rsidRPr="00A06D61">
        <w:rPr>
          <w:b/>
          <w:bCs/>
        </w:rPr>
        <w:t xml:space="preserve"> </w:t>
      </w:r>
      <w:r w:rsidR="00EC123E">
        <w:rPr>
          <w:b/>
          <w:bCs/>
        </w:rPr>
        <w:t>.</w:t>
      </w:r>
      <w:r w:rsidR="00E33DA2" w:rsidRPr="00A06D61">
        <w:rPr>
          <w:b/>
          <w:bCs/>
        </w:rPr>
        <w:t>… .</w:t>
      </w:r>
      <w:r w:rsidR="00E33DA2" w:rsidRPr="00084BA1">
        <w:rPr>
          <w:b/>
          <w:bCs/>
          <w:color w:val="000000" w:themeColor="text1"/>
        </w:rPr>
        <w:t>201</w:t>
      </w:r>
      <w:r w:rsidR="000C7463" w:rsidRPr="00084BA1">
        <w:rPr>
          <w:b/>
          <w:bCs/>
          <w:color w:val="000000" w:themeColor="text1"/>
        </w:rPr>
        <w:t>9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</w:p>
    <w:p w:rsidR="00DE68E8" w:rsidRPr="00A06D61" w:rsidRDefault="00DE68E8" w:rsidP="000C053C">
      <w:pPr>
        <w:pStyle w:val="NormalnyWeb"/>
        <w:spacing w:before="0" w:beforeAutospacing="0" w:after="0"/>
        <w:jc w:val="center"/>
        <w:rPr>
          <w:rFonts w:ascii="Book Antiqua" w:hAnsi="Book Antiqua"/>
        </w:rPr>
      </w:pPr>
      <w:r w:rsidRPr="00A06D61">
        <w:rPr>
          <w:rFonts w:ascii="Book Antiqua" w:hAnsi="Book Antiqua"/>
          <w:b/>
          <w:bCs/>
        </w:rPr>
        <w:t>UMOWA  nr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AC1653" w:rsidRPr="00A06D61" w:rsidRDefault="00AC1653" w:rsidP="00AC1653">
      <w:pPr>
        <w:pStyle w:val="NormalnyWeb"/>
        <w:spacing w:before="0" w:beforeAutospacing="0" w:after="0"/>
        <w:jc w:val="center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 </w:t>
      </w:r>
      <w:r w:rsidR="00DE68E8" w:rsidRPr="00A06D61">
        <w:rPr>
          <w:rFonts w:ascii="Book Antiqua" w:hAnsi="Book Antiqua"/>
        </w:rPr>
        <w:t>dni</w:t>
      </w:r>
      <w:r w:rsidRPr="00A06D61">
        <w:rPr>
          <w:rFonts w:ascii="Book Antiqua" w:hAnsi="Book Antiqua"/>
        </w:rPr>
        <w:t>a</w:t>
      </w:r>
      <w:r w:rsidR="00DE68E8" w:rsidRPr="00A06D61">
        <w:rPr>
          <w:rFonts w:ascii="Book Antiqua" w:hAnsi="Book Antiqua"/>
        </w:rPr>
        <w:t xml:space="preserve"> </w:t>
      </w:r>
      <w:r w:rsidR="00E33DA2" w:rsidRPr="00A06D61">
        <w:rPr>
          <w:rFonts w:ascii="Book Antiqua" w:hAnsi="Book Antiqua"/>
        </w:rPr>
        <w:t>………………..</w:t>
      </w:r>
      <w:r w:rsidR="00DE68E8" w:rsidRPr="00A06D61">
        <w:rPr>
          <w:rFonts w:ascii="Book Antiqua" w:hAnsi="Book Antiqua"/>
        </w:rPr>
        <w:t xml:space="preserve"> r.</w:t>
      </w:r>
    </w:p>
    <w:p w:rsidR="00AC1653" w:rsidRPr="00A06D61" w:rsidRDefault="00AC1653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AC1653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 </w:t>
      </w:r>
      <w:r w:rsidR="00DE68E8" w:rsidRPr="00A06D61">
        <w:rPr>
          <w:rFonts w:ascii="Book Antiqua" w:hAnsi="Book Antiqua"/>
        </w:rPr>
        <w:t>Ząbkowicach Śląskich pomiędzy: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  <w:b/>
        </w:rPr>
        <w:t>Gminą Ząbkowice Śląskie</w:t>
      </w:r>
      <w:r w:rsidRPr="00A06D61">
        <w:rPr>
          <w:rFonts w:ascii="Book Antiqua" w:hAnsi="Book Antiqua"/>
        </w:rPr>
        <w:t xml:space="preserve"> z siedzibą ul. 1 Maja 15; 57-200 Ząbkowice Śląskie,</w:t>
      </w:r>
      <w:r w:rsidR="00C475EF" w:rsidRPr="00A06D61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</w:rPr>
        <w:t xml:space="preserve">NIP 887-16-35-243, REGON 890718461  reprezentowaną przez: 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E33DA2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…………………………………………………………………………………………………….</w:t>
      </w:r>
      <w:r w:rsidR="00DE68E8" w:rsidRPr="00A06D61">
        <w:rPr>
          <w:rFonts w:ascii="Book Antiqua" w:hAnsi="Book Antiqua"/>
        </w:rPr>
        <w:t xml:space="preserve"> </w:t>
      </w:r>
    </w:p>
    <w:p w:rsidR="00C475EF" w:rsidRPr="00A06D61" w:rsidRDefault="00C475EF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przy kontrasygnacie Skarbnika Gminy 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E33DA2" w:rsidRPr="00A06D61" w:rsidRDefault="00E33DA2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…………………………………………………………………………………………………….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zwaną dalej </w:t>
      </w:r>
      <w:r w:rsidRPr="00A06D61">
        <w:rPr>
          <w:rFonts w:ascii="Book Antiqua" w:hAnsi="Book Antiqua"/>
          <w:b/>
        </w:rPr>
        <w:t>Zamawiającym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a 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49349A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……………………………………………………………………………………………………</w:t>
      </w:r>
      <w:r w:rsidR="00DE68E8" w:rsidRPr="00A06D61">
        <w:rPr>
          <w:rFonts w:ascii="Book Antiqua" w:hAnsi="Book Antiqua"/>
        </w:rPr>
        <w:t xml:space="preserve">, </w:t>
      </w:r>
    </w:p>
    <w:p w:rsidR="00C475EF" w:rsidRPr="00A06D61" w:rsidRDefault="00C475EF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reprezentowan</w:t>
      </w:r>
      <w:r w:rsidR="00E51131" w:rsidRPr="00A06D61">
        <w:rPr>
          <w:rFonts w:ascii="Book Antiqua" w:hAnsi="Book Antiqua"/>
        </w:rPr>
        <w:t>ą</w:t>
      </w:r>
      <w:r w:rsidRPr="00A06D61">
        <w:rPr>
          <w:rFonts w:ascii="Book Antiqua" w:hAnsi="Book Antiqua"/>
        </w:rPr>
        <w:t xml:space="preserve"> przez: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49349A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…………………………………………………………………………………………………….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NIP </w:t>
      </w:r>
      <w:r w:rsidR="0049349A" w:rsidRPr="00A06D61">
        <w:rPr>
          <w:rFonts w:ascii="Book Antiqua" w:hAnsi="Book Antiqua"/>
        </w:rPr>
        <w:t>………………………</w:t>
      </w:r>
      <w:r w:rsidRPr="00A06D61">
        <w:rPr>
          <w:rFonts w:ascii="Book Antiqua" w:hAnsi="Book Antiqua"/>
        </w:rPr>
        <w:t xml:space="preserve">, REGON </w:t>
      </w:r>
      <w:r w:rsidR="0049349A" w:rsidRPr="00A06D61">
        <w:rPr>
          <w:rFonts w:ascii="Book Antiqua" w:hAnsi="Book Antiqua"/>
        </w:rPr>
        <w:t>…………………</w:t>
      </w: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49349A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figurując</w:t>
      </w:r>
      <w:r w:rsidR="00E51131" w:rsidRPr="00A06D61">
        <w:rPr>
          <w:rFonts w:ascii="Book Antiqua" w:hAnsi="Book Antiqua"/>
        </w:rPr>
        <w:t>ą</w:t>
      </w:r>
      <w:r w:rsidRPr="00A06D61">
        <w:rPr>
          <w:rFonts w:ascii="Book Antiqua" w:hAnsi="Book Antiqua"/>
        </w:rPr>
        <w:t xml:space="preserve"> w </w:t>
      </w:r>
      <w:r w:rsidR="0049349A" w:rsidRPr="00A06D61">
        <w:rPr>
          <w:rFonts w:ascii="Book Antiqua" w:hAnsi="Book Antiqua"/>
        </w:rPr>
        <w:t>………………………………………………………………………………….</w:t>
      </w:r>
    </w:p>
    <w:p w:rsidR="0049349A" w:rsidRPr="00A06D61" w:rsidRDefault="0049349A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E68E8" w:rsidRPr="00A06D61" w:rsidRDefault="00DE68E8" w:rsidP="001B04AB">
      <w:pPr>
        <w:pStyle w:val="NormalnyWeb"/>
        <w:spacing w:before="0" w:beforeAutospacing="0" w:after="0"/>
        <w:jc w:val="both"/>
        <w:rPr>
          <w:rFonts w:ascii="Book Antiqua" w:hAnsi="Book Antiqua"/>
          <w:b/>
        </w:rPr>
      </w:pPr>
      <w:r w:rsidRPr="00A06D61">
        <w:rPr>
          <w:rFonts w:ascii="Book Antiqua" w:hAnsi="Book Antiqua"/>
        </w:rPr>
        <w:t>zwan</w:t>
      </w:r>
      <w:r w:rsidR="00E51131" w:rsidRPr="00A06D61">
        <w:rPr>
          <w:rFonts w:ascii="Book Antiqua" w:hAnsi="Book Antiqua"/>
        </w:rPr>
        <w:t>ą</w:t>
      </w:r>
      <w:r w:rsidRPr="00A06D61">
        <w:rPr>
          <w:rFonts w:ascii="Book Antiqua" w:hAnsi="Book Antiqua"/>
        </w:rPr>
        <w:t xml:space="preserve"> dalej </w:t>
      </w:r>
      <w:r w:rsidRPr="00A06D61">
        <w:rPr>
          <w:rFonts w:ascii="Book Antiqua" w:hAnsi="Book Antiqua"/>
          <w:b/>
        </w:rPr>
        <w:t>Wykonawcą</w:t>
      </w:r>
    </w:p>
    <w:p w:rsidR="00AC1653" w:rsidRPr="00A06D61" w:rsidRDefault="00AC1653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416D5" w:rsidRPr="00043175" w:rsidRDefault="00AC1653" w:rsidP="001B04AB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  <w:color w:val="000000" w:themeColor="text1"/>
        </w:rPr>
      </w:pPr>
      <w:r w:rsidRPr="00A06D61">
        <w:rPr>
          <w:rFonts w:ascii="Book Antiqua" w:hAnsi="Book Antiqua"/>
        </w:rPr>
        <w:t xml:space="preserve">w wyniku dokonania wyboru oferty Wykonawcy w postępowaniu o udzielenie zamówienia publicznego nr …………………………. przeprowadzonym w trybie przetargu nieograniczonego, o którym mowa w art. 39 ustawy z dnia 29 stycznia 2004 Prawo zamówień </w:t>
      </w:r>
      <w:r w:rsidRPr="00043175">
        <w:rPr>
          <w:rFonts w:ascii="Book Antiqua" w:hAnsi="Book Antiqua"/>
          <w:color w:val="000000" w:themeColor="text1"/>
        </w:rPr>
        <w:t>publicznych  (Dz. U. z 201</w:t>
      </w:r>
      <w:r w:rsidR="00EC058E" w:rsidRPr="00043175">
        <w:rPr>
          <w:rFonts w:ascii="Book Antiqua" w:hAnsi="Book Antiqua"/>
          <w:color w:val="000000" w:themeColor="text1"/>
        </w:rPr>
        <w:t>8</w:t>
      </w:r>
      <w:r w:rsidRPr="00043175">
        <w:rPr>
          <w:rFonts w:ascii="Book Antiqua" w:hAnsi="Book Antiqua"/>
          <w:color w:val="000000" w:themeColor="text1"/>
        </w:rPr>
        <w:t xml:space="preserve"> r., poz. 1</w:t>
      </w:r>
      <w:r w:rsidR="00EC058E" w:rsidRPr="00043175">
        <w:rPr>
          <w:rFonts w:ascii="Book Antiqua" w:hAnsi="Book Antiqua"/>
          <w:color w:val="000000" w:themeColor="text1"/>
        </w:rPr>
        <w:t>986</w:t>
      </w:r>
      <w:r w:rsidR="00084BA1" w:rsidRPr="00043175">
        <w:rPr>
          <w:rFonts w:ascii="Book Antiqua" w:hAnsi="Book Antiqua"/>
          <w:color w:val="000000" w:themeColor="text1"/>
        </w:rPr>
        <w:t xml:space="preserve"> z </w:t>
      </w:r>
      <w:proofErr w:type="spellStart"/>
      <w:r w:rsidR="00084BA1" w:rsidRPr="00043175">
        <w:rPr>
          <w:rFonts w:ascii="Book Antiqua" w:hAnsi="Book Antiqua"/>
          <w:color w:val="000000" w:themeColor="text1"/>
        </w:rPr>
        <w:t>późn</w:t>
      </w:r>
      <w:proofErr w:type="spellEnd"/>
      <w:r w:rsidR="00084BA1" w:rsidRPr="00043175">
        <w:rPr>
          <w:rFonts w:ascii="Book Antiqua" w:hAnsi="Book Antiqua"/>
          <w:color w:val="000000" w:themeColor="text1"/>
        </w:rPr>
        <w:t>. zm.</w:t>
      </w:r>
      <w:r w:rsidR="00EC058E" w:rsidRPr="00043175">
        <w:rPr>
          <w:rFonts w:ascii="Book Antiqua" w:hAnsi="Book Antiqua"/>
          <w:color w:val="000000" w:themeColor="text1"/>
        </w:rPr>
        <w:t>)</w:t>
      </w:r>
      <w:r w:rsidRPr="00043175">
        <w:rPr>
          <w:rFonts w:ascii="Book Antiqua" w:hAnsi="Book Antiqua"/>
          <w:color w:val="000000" w:themeColor="text1"/>
        </w:rPr>
        <w:t xml:space="preserve"> </w:t>
      </w:r>
    </w:p>
    <w:p w:rsidR="00AC1653" w:rsidRPr="00A06D61" w:rsidRDefault="00AC1653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367814" w:rsidRPr="00A06D61" w:rsidRDefault="00AC1653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zawarta została umowa </w:t>
      </w:r>
      <w:r w:rsidR="00367814" w:rsidRPr="00A06D61">
        <w:rPr>
          <w:rFonts w:ascii="Book Antiqua" w:hAnsi="Book Antiqua"/>
        </w:rPr>
        <w:t>o następującej treści:</w:t>
      </w:r>
    </w:p>
    <w:p w:rsidR="009D6EB9" w:rsidRPr="00A06D61" w:rsidRDefault="009D6EB9" w:rsidP="001B04AB">
      <w:pPr>
        <w:pStyle w:val="NormalnyWeb"/>
        <w:tabs>
          <w:tab w:val="left" w:pos="2370"/>
        </w:tabs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ab/>
      </w:r>
    </w:p>
    <w:p w:rsidR="00C475EF" w:rsidRPr="00A06D61" w:rsidRDefault="00C475EF" w:rsidP="001B04AB">
      <w:pPr>
        <w:pStyle w:val="NormalnyWeb"/>
        <w:tabs>
          <w:tab w:val="left" w:pos="2370"/>
        </w:tabs>
        <w:spacing w:before="0" w:beforeAutospacing="0" w:after="0"/>
        <w:jc w:val="both"/>
        <w:rPr>
          <w:rFonts w:ascii="Book Antiqua" w:hAnsi="Book Antiqua"/>
        </w:rPr>
      </w:pPr>
    </w:p>
    <w:p w:rsidR="000228D0" w:rsidRPr="00A06D61" w:rsidRDefault="000228D0" w:rsidP="001B04AB">
      <w:pPr>
        <w:pStyle w:val="NormalnyWeb"/>
        <w:spacing w:before="0" w:beforeAutospacing="0" w:after="0"/>
        <w:jc w:val="center"/>
        <w:rPr>
          <w:rFonts w:ascii="Book Antiqua" w:hAnsi="Book Antiqua"/>
        </w:rPr>
      </w:pPr>
      <w:r w:rsidRPr="00A06D61">
        <w:rPr>
          <w:rFonts w:ascii="Book Antiqua" w:hAnsi="Book Antiqua"/>
          <w:b/>
          <w:bCs/>
        </w:rPr>
        <w:t>PRZEDMIOT UMOWY</w:t>
      </w:r>
    </w:p>
    <w:p w:rsidR="00367814" w:rsidRPr="00A06D61" w:rsidRDefault="00367814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CF4250" w:rsidRPr="00A06D61" w:rsidRDefault="00CF4250" w:rsidP="00BA2D73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1.</w:t>
      </w:r>
    </w:p>
    <w:p w:rsidR="00DE68E8" w:rsidRPr="00A06D61" w:rsidRDefault="00AB1AC6" w:rsidP="001B04AB">
      <w:pPr>
        <w:pStyle w:val="NormalnyWeb"/>
        <w:numPr>
          <w:ilvl w:val="0"/>
          <w:numId w:val="1"/>
        </w:numPr>
        <w:tabs>
          <w:tab w:val="clear" w:pos="360"/>
          <w:tab w:val="num" w:pos="567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Przedmiotem umowy jest wykonanie usługi </w:t>
      </w:r>
      <w:r w:rsidR="00DC7706" w:rsidRPr="00A06D61">
        <w:rPr>
          <w:rFonts w:ascii="Book Antiqua" w:hAnsi="Book Antiqua"/>
        </w:rPr>
        <w:t>pn. „</w:t>
      </w:r>
      <w:r w:rsidR="00DC7706" w:rsidRPr="00A06D61">
        <w:rPr>
          <w:rFonts w:ascii="Book Antiqua" w:hAnsi="Book Antiqua"/>
          <w:b/>
        </w:rPr>
        <w:t>O</w:t>
      </w:r>
      <w:r w:rsidRPr="00A06D61">
        <w:rPr>
          <w:rFonts w:ascii="Book Antiqua" w:hAnsi="Book Antiqua"/>
          <w:b/>
        </w:rPr>
        <w:t>dbi</w:t>
      </w:r>
      <w:r w:rsidR="00DC7706" w:rsidRPr="00A06D61">
        <w:rPr>
          <w:rFonts w:ascii="Book Antiqua" w:hAnsi="Book Antiqua"/>
          <w:b/>
        </w:rPr>
        <w:t xml:space="preserve">ór </w:t>
      </w:r>
      <w:r w:rsidR="00AD4963" w:rsidRPr="00A06D61">
        <w:rPr>
          <w:rFonts w:ascii="Book Antiqua" w:hAnsi="Book Antiqua"/>
          <w:b/>
        </w:rPr>
        <w:t xml:space="preserve">i </w:t>
      </w:r>
      <w:r w:rsidRPr="00A06D61">
        <w:rPr>
          <w:rFonts w:ascii="Book Antiqua" w:hAnsi="Book Antiqua"/>
          <w:b/>
        </w:rPr>
        <w:t>zagospodarowani</w:t>
      </w:r>
      <w:r w:rsidR="0008529A">
        <w:rPr>
          <w:rFonts w:ascii="Book Antiqua" w:hAnsi="Book Antiqua"/>
          <w:b/>
        </w:rPr>
        <w:t>e</w:t>
      </w:r>
      <w:r w:rsidRPr="00A06D61">
        <w:rPr>
          <w:rFonts w:ascii="Book Antiqua" w:hAnsi="Book Antiqua"/>
          <w:b/>
        </w:rPr>
        <w:t xml:space="preserve">  odpadów komunalnych od właścicieli nieruchomości zamieszkałych</w:t>
      </w:r>
      <w:r w:rsidR="00E51131" w:rsidRPr="00A06D61">
        <w:rPr>
          <w:rFonts w:ascii="Book Antiqua" w:hAnsi="Book Antiqua"/>
          <w:b/>
        </w:rPr>
        <w:t xml:space="preserve"> </w:t>
      </w:r>
      <w:r w:rsidRPr="00A06D61">
        <w:rPr>
          <w:rFonts w:ascii="Book Antiqua" w:hAnsi="Book Antiqua"/>
          <w:b/>
        </w:rPr>
        <w:t>i</w:t>
      </w:r>
      <w:r w:rsidR="00E51131" w:rsidRPr="00A06D61">
        <w:rPr>
          <w:rFonts w:ascii="Book Antiqua" w:hAnsi="Book Antiqua"/>
          <w:b/>
        </w:rPr>
        <w:t> </w:t>
      </w:r>
      <w:r w:rsidRPr="00A06D61">
        <w:rPr>
          <w:rFonts w:ascii="Book Antiqua" w:hAnsi="Book Antiqua"/>
          <w:b/>
        </w:rPr>
        <w:t xml:space="preserve"> niezamieszkałych, na których powstają odpady komunalne z terenu Gminy Ząbkowice Śląskie”</w:t>
      </w:r>
      <w:r w:rsidR="00AC1653" w:rsidRPr="00A06D61">
        <w:rPr>
          <w:rFonts w:ascii="Book Antiqua" w:hAnsi="Book Antiqua"/>
          <w:b/>
        </w:rPr>
        <w:t>.</w:t>
      </w:r>
    </w:p>
    <w:p w:rsidR="00C475EF" w:rsidRPr="00A06D61" w:rsidRDefault="00C475EF" w:rsidP="00C475EF">
      <w:pPr>
        <w:pStyle w:val="NormalnyWeb"/>
        <w:spacing w:before="0" w:beforeAutospacing="0" w:after="0"/>
        <w:ind w:left="567"/>
        <w:jc w:val="both"/>
        <w:rPr>
          <w:rFonts w:ascii="Book Antiqua" w:hAnsi="Book Antiqua"/>
        </w:rPr>
      </w:pPr>
    </w:p>
    <w:p w:rsidR="00E16CDC" w:rsidRPr="00A06D61" w:rsidRDefault="00E16CDC" w:rsidP="001B04AB">
      <w:pPr>
        <w:pStyle w:val="Akapitzlist"/>
        <w:spacing w:after="0" w:line="240" w:lineRule="auto"/>
        <w:ind w:left="360"/>
        <w:jc w:val="both"/>
        <w:rPr>
          <w:rFonts w:ascii="Book Antiqua" w:hAnsi="Book Antiqua"/>
          <w:b/>
          <w:bCs/>
        </w:rPr>
      </w:pPr>
    </w:p>
    <w:p w:rsidR="00E16CDC" w:rsidRPr="00A06D61" w:rsidRDefault="00E16CDC" w:rsidP="00065DF1">
      <w:pPr>
        <w:pStyle w:val="NormalnyWeb"/>
        <w:numPr>
          <w:ilvl w:val="0"/>
          <w:numId w:val="1"/>
        </w:numPr>
        <w:tabs>
          <w:tab w:val="clear" w:pos="360"/>
        </w:tabs>
        <w:spacing w:before="0" w:beforeAutospacing="0" w:after="0"/>
        <w:ind w:left="426" w:hanging="284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Przedmiotem umowy jest wykonanie usługi pn. „</w:t>
      </w:r>
      <w:r w:rsidRPr="00A06D61">
        <w:rPr>
          <w:rFonts w:ascii="Book Antiqua" w:hAnsi="Book Antiqua"/>
          <w:b/>
        </w:rPr>
        <w:t>Utworzenie, utrzymanie i </w:t>
      </w:r>
      <w:r w:rsidR="00AE4C17" w:rsidRPr="00A06D61">
        <w:rPr>
          <w:rFonts w:ascii="Book Antiqua" w:hAnsi="Book Antiqua"/>
          <w:b/>
        </w:rPr>
        <w:t>obsługa Punktu Selektywnego Zbierania</w:t>
      </w:r>
      <w:r w:rsidRPr="00A06D61">
        <w:rPr>
          <w:rFonts w:ascii="Book Antiqua" w:hAnsi="Book Antiqua"/>
          <w:b/>
        </w:rPr>
        <w:t xml:space="preserve"> Odpadów Komunalnych (PSZOK) oraz gniazd na terenie Gminy Ząbkowice Śląskie”</w:t>
      </w:r>
      <w:r w:rsidR="00AC1653" w:rsidRPr="00A06D61">
        <w:rPr>
          <w:rFonts w:ascii="Book Antiqua" w:hAnsi="Book Antiqua"/>
          <w:b/>
        </w:rPr>
        <w:t>.</w:t>
      </w:r>
    </w:p>
    <w:p w:rsidR="00065DF1" w:rsidRPr="00A06D61" w:rsidRDefault="00065DF1" w:rsidP="00065DF1">
      <w:pPr>
        <w:pStyle w:val="NormalnyWeb"/>
        <w:spacing w:before="0" w:beforeAutospacing="0" w:after="0"/>
        <w:ind w:left="567"/>
        <w:jc w:val="both"/>
        <w:rPr>
          <w:rFonts w:ascii="Book Antiqua" w:hAnsi="Book Antiqua"/>
        </w:rPr>
      </w:pPr>
    </w:p>
    <w:p w:rsidR="00BA2D73" w:rsidRDefault="00065DF1" w:rsidP="00BA2D73">
      <w:pPr>
        <w:pStyle w:val="NormalnyWeb"/>
        <w:spacing w:before="0" w:beforeAutospacing="0" w:after="0" w:line="276" w:lineRule="auto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2.</w:t>
      </w:r>
    </w:p>
    <w:p w:rsidR="00065DF1" w:rsidRPr="00A06D61" w:rsidRDefault="00065DF1" w:rsidP="00065DF1">
      <w:pPr>
        <w:pStyle w:val="NormalnyWeb"/>
        <w:spacing w:before="0" w:beforeAutospacing="0" w:after="0" w:line="276" w:lineRule="auto"/>
        <w:jc w:val="both"/>
        <w:rPr>
          <w:rFonts w:ascii="Book Antiqua" w:hAnsi="Book Antiqua"/>
        </w:rPr>
      </w:pPr>
      <w:r w:rsidRPr="00A06D61">
        <w:rPr>
          <w:rFonts w:ascii="Book Antiqua" w:hAnsi="Book Antiqua" w:cs="Arial"/>
          <w:b/>
        </w:rPr>
        <w:t>Integralną częścią niniejszej umowy są:</w:t>
      </w:r>
    </w:p>
    <w:p w:rsidR="00065DF1" w:rsidRPr="00A06D61" w:rsidRDefault="00065DF1" w:rsidP="00065DF1">
      <w:pPr>
        <w:pStyle w:val="NormalnyWeb"/>
        <w:numPr>
          <w:ilvl w:val="1"/>
          <w:numId w:val="61"/>
        </w:numPr>
        <w:tabs>
          <w:tab w:val="clear" w:pos="1440"/>
        </w:tabs>
        <w:spacing w:before="0" w:beforeAutospacing="0" w:after="0" w:line="276" w:lineRule="auto"/>
        <w:ind w:left="851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Opis Przedmiotu Zamówienia – </w:t>
      </w:r>
      <w:r w:rsidRPr="00A06D61">
        <w:rPr>
          <w:rFonts w:ascii="Book Antiqua" w:hAnsi="Book Antiqua"/>
          <w:b/>
        </w:rPr>
        <w:t>OPZ</w:t>
      </w:r>
      <w:r w:rsidRPr="00A06D61">
        <w:rPr>
          <w:rFonts w:ascii="Book Antiqua" w:hAnsi="Book Antiqua"/>
        </w:rPr>
        <w:t xml:space="preserve"> – stanowiący załącznik nr 2 do umowy,</w:t>
      </w:r>
    </w:p>
    <w:p w:rsidR="00065DF1" w:rsidRPr="00A06D61" w:rsidRDefault="00D011F0" w:rsidP="00065DF1">
      <w:pPr>
        <w:pStyle w:val="NormalnyWeb"/>
        <w:numPr>
          <w:ilvl w:val="1"/>
          <w:numId w:val="61"/>
        </w:numPr>
        <w:tabs>
          <w:tab w:val="clear" w:pos="1440"/>
          <w:tab w:val="left" w:pos="1134"/>
        </w:tabs>
        <w:spacing w:before="0" w:beforeAutospacing="0" w:after="0" w:line="276" w:lineRule="auto"/>
        <w:ind w:left="851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S</w:t>
      </w:r>
      <w:r w:rsidR="00065DF1" w:rsidRPr="00A06D61">
        <w:rPr>
          <w:rFonts w:ascii="Book Antiqua" w:hAnsi="Book Antiqua"/>
        </w:rPr>
        <w:t xml:space="preserve">pecyfikacja </w:t>
      </w:r>
      <w:r w:rsidRPr="00A06D61">
        <w:rPr>
          <w:rFonts w:ascii="Book Antiqua" w:hAnsi="Book Antiqua"/>
        </w:rPr>
        <w:t>I</w:t>
      </w:r>
      <w:r w:rsidR="00065DF1" w:rsidRPr="00A06D61">
        <w:rPr>
          <w:rFonts w:ascii="Book Antiqua" w:hAnsi="Book Antiqua"/>
        </w:rPr>
        <w:t xml:space="preserve">stotnych </w:t>
      </w:r>
      <w:r w:rsidRPr="00A06D61">
        <w:rPr>
          <w:rFonts w:ascii="Book Antiqua" w:hAnsi="Book Antiqua"/>
        </w:rPr>
        <w:t>W</w:t>
      </w:r>
      <w:r w:rsidR="00065DF1" w:rsidRPr="00A06D61">
        <w:rPr>
          <w:rFonts w:ascii="Book Antiqua" w:hAnsi="Book Antiqua"/>
        </w:rPr>
        <w:t xml:space="preserve">arunków </w:t>
      </w:r>
      <w:r w:rsidRPr="00A06D61">
        <w:rPr>
          <w:rFonts w:ascii="Book Antiqua" w:hAnsi="Book Antiqua"/>
        </w:rPr>
        <w:t>Z</w:t>
      </w:r>
      <w:r w:rsidR="00065DF1" w:rsidRPr="00A06D61">
        <w:rPr>
          <w:rFonts w:ascii="Book Antiqua" w:hAnsi="Book Antiqua"/>
        </w:rPr>
        <w:t>amówienia (</w:t>
      </w:r>
      <w:r w:rsidR="00065DF1" w:rsidRPr="00A06D61">
        <w:rPr>
          <w:rFonts w:ascii="Book Antiqua" w:hAnsi="Book Antiqua"/>
          <w:b/>
        </w:rPr>
        <w:t>SIWZ</w:t>
      </w:r>
      <w:r w:rsidR="00065DF1" w:rsidRPr="00A06D61">
        <w:rPr>
          <w:rFonts w:ascii="Book Antiqua" w:hAnsi="Book Antiqua"/>
        </w:rPr>
        <w:t>)</w:t>
      </w:r>
      <w:r w:rsidR="00AE4C17" w:rsidRPr="00A06D61">
        <w:rPr>
          <w:rFonts w:ascii="Book Antiqua" w:hAnsi="Book Antiqua"/>
        </w:rPr>
        <w:t xml:space="preserve"> – załącznik nr 6 do umowy</w:t>
      </w:r>
      <w:r w:rsidR="00065DF1" w:rsidRPr="00A06D61">
        <w:rPr>
          <w:rFonts w:ascii="Book Antiqua" w:hAnsi="Book Antiqua"/>
        </w:rPr>
        <w:t>,</w:t>
      </w:r>
    </w:p>
    <w:p w:rsidR="00065DF1" w:rsidRPr="00A06D61" w:rsidRDefault="00065DF1" w:rsidP="00065DF1">
      <w:pPr>
        <w:pStyle w:val="NormalnyWeb"/>
        <w:numPr>
          <w:ilvl w:val="1"/>
          <w:numId w:val="61"/>
        </w:numPr>
        <w:tabs>
          <w:tab w:val="clear" w:pos="1440"/>
        </w:tabs>
        <w:spacing w:before="0" w:beforeAutospacing="0" w:after="0" w:line="276" w:lineRule="auto"/>
        <w:ind w:left="851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oferta złożona przez Wykonawcę (</w:t>
      </w:r>
      <w:r w:rsidRPr="00A06D61">
        <w:rPr>
          <w:rFonts w:ascii="Book Antiqua" w:hAnsi="Book Antiqua"/>
          <w:b/>
        </w:rPr>
        <w:t>Oferta</w:t>
      </w:r>
      <w:r w:rsidRPr="00A06D61">
        <w:rPr>
          <w:rFonts w:ascii="Book Antiqua" w:hAnsi="Book Antiqua"/>
        </w:rPr>
        <w:t>)</w:t>
      </w:r>
      <w:r w:rsidR="00BA754D" w:rsidRPr="00A06D61">
        <w:rPr>
          <w:rFonts w:ascii="Book Antiqua" w:hAnsi="Book Antiqua"/>
        </w:rPr>
        <w:t xml:space="preserve"> – stanowiąca załącznik nr </w:t>
      </w:r>
      <w:r w:rsidR="00D011F0" w:rsidRPr="00A06D61">
        <w:rPr>
          <w:rFonts w:ascii="Book Antiqua" w:hAnsi="Book Antiqua"/>
        </w:rPr>
        <w:t>5</w:t>
      </w:r>
      <w:r w:rsidR="00BA754D" w:rsidRPr="00A06D61">
        <w:rPr>
          <w:rFonts w:ascii="Book Antiqua" w:hAnsi="Book Antiqua"/>
        </w:rPr>
        <w:t xml:space="preserve"> do umowy,</w:t>
      </w:r>
    </w:p>
    <w:p w:rsidR="00065DF1" w:rsidRPr="00A06D61" w:rsidRDefault="00065DF1" w:rsidP="00065DF1">
      <w:pPr>
        <w:pStyle w:val="NormalnyWeb"/>
        <w:numPr>
          <w:ilvl w:val="1"/>
          <w:numId w:val="61"/>
        </w:numPr>
        <w:tabs>
          <w:tab w:val="clear" w:pos="1440"/>
        </w:tabs>
        <w:spacing w:before="0" w:beforeAutospacing="0" w:after="0" w:line="276" w:lineRule="auto"/>
        <w:ind w:left="851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wykaz osób </w:t>
      </w:r>
      <w:r w:rsidRPr="00A06D61">
        <w:rPr>
          <w:rFonts w:ascii="Book Antiqua" w:eastAsia="Batang" w:hAnsi="Book Antiqua"/>
        </w:rPr>
        <w:t>skierowanych przez wykonawcę do realizacji zamówienia publicznego, w szczególności odpowiedzialnych za świadczenie usług, kontrolę jakości wraz z informacjami na temat ich kwalifikacji zawodowych, uprawnień, doświadczenia i wykształcenia niezbędnych do wykonania zamówienia publicznego, a także zakresu wykonywanych przez nie czynności oraz informacją o podstawie do dysponowania tymi osobami;</w:t>
      </w:r>
    </w:p>
    <w:p w:rsidR="00065DF1" w:rsidRPr="00A06D61" w:rsidRDefault="00065DF1" w:rsidP="00065DF1">
      <w:pPr>
        <w:pStyle w:val="NormalnyWeb"/>
        <w:numPr>
          <w:ilvl w:val="1"/>
          <w:numId w:val="61"/>
        </w:numPr>
        <w:tabs>
          <w:tab w:val="clear" w:pos="1440"/>
        </w:tabs>
        <w:spacing w:before="0" w:beforeAutospacing="0" w:after="0" w:line="276" w:lineRule="auto"/>
        <w:ind w:left="851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wykaz narzędzi wyposażenia zakładu lub urządzeń technicznych dostępnych wykonawcy, w celu wykonania zamówienia publicznego wraz z informacją                        o podstawie do dysponowania tymi zasobami.</w:t>
      </w:r>
    </w:p>
    <w:p w:rsidR="00065DF1" w:rsidRPr="00A06D61" w:rsidRDefault="00065DF1" w:rsidP="00065DF1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</w:p>
    <w:p w:rsidR="00BA2D73" w:rsidRDefault="00C475EF" w:rsidP="00BA2D73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3.</w:t>
      </w:r>
    </w:p>
    <w:p w:rsidR="00C475EF" w:rsidRPr="00A06D61" w:rsidRDefault="00C475EF" w:rsidP="00C475EF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 xml:space="preserve">Uszczegółowienie przedmiotów umowy </w:t>
      </w:r>
      <w:r w:rsidR="00A55FD0" w:rsidRPr="00A06D61">
        <w:rPr>
          <w:rFonts w:ascii="Book Antiqua" w:hAnsi="Book Antiqua"/>
          <w:b/>
          <w:bCs/>
        </w:rPr>
        <w:t xml:space="preserve">określone w </w:t>
      </w:r>
      <w:r w:rsidR="00B225CE" w:rsidRPr="00A06D61">
        <w:rPr>
          <w:rFonts w:ascii="Book Antiqua" w:hAnsi="Book Antiqua"/>
          <w:b/>
          <w:bCs/>
        </w:rPr>
        <w:t>§ 1</w:t>
      </w:r>
      <w:r w:rsidR="004E3198" w:rsidRPr="00A06D61">
        <w:rPr>
          <w:rFonts w:ascii="Book Antiqua" w:hAnsi="Book Antiqua"/>
          <w:b/>
          <w:bCs/>
        </w:rPr>
        <w:t xml:space="preserve">, </w:t>
      </w:r>
      <w:r w:rsidRPr="00A06D61">
        <w:rPr>
          <w:rFonts w:ascii="Book Antiqua" w:hAnsi="Book Antiqua"/>
          <w:b/>
          <w:bCs/>
        </w:rPr>
        <w:t>zawarte zostało w</w:t>
      </w:r>
      <w:r w:rsidR="004E3198" w:rsidRPr="00A06D61">
        <w:rPr>
          <w:rFonts w:ascii="Book Antiqua" w:hAnsi="Book Antiqua"/>
          <w:b/>
          <w:bCs/>
        </w:rPr>
        <w:t> </w:t>
      </w:r>
      <w:r w:rsidRPr="00A06D61">
        <w:rPr>
          <w:rFonts w:ascii="Book Antiqua" w:hAnsi="Book Antiqua"/>
          <w:b/>
          <w:bCs/>
        </w:rPr>
        <w:t>Opisie Przedmiotu Zamówienia</w:t>
      </w:r>
      <w:r w:rsidR="00C335C8" w:rsidRPr="00A06D61">
        <w:rPr>
          <w:rFonts w:ascii="Book Antiqua" w:hAnsi="Book Antiqua"/>
          <w:b/>
          <w:bCs/>
        </w:rPr>
        <w:t xml:space="preserve"> </w:t>
      </w:r>
      <w:r w:rsidR="00C335C8" w:rsidRPr="00A06D61">
        <w:rPr>
          <w:rFonts w:ascii="Book Antiqua" w:hAnsi="Book Antiqua"/>
          <w:bCs/>
        </w:rPr>
        <w:t>(</w:t>
      </w:r>
      <w:r w:rsidR="00C335C8" w:rsidRPr="00A06D61">
        <w:rPr>
          <w:rFonts w:ascii="Book Antiqua" w:hAnsi="Book Antiqua"/>
          <w:bCs/>
          <w:i/>
        </w:rPr>
        <w:t>zwanym w dalszej części umowy OPZ</w:t>
      </w:r>
      <w:r w:rsidR="00C335C8" w:rsidRPr="00A06D61">
        <w:rPr>
          <w:rFonts w:ascii="Book Antiqua" w:hAnsi="Book Antiqua"/>
          <w:bCs/>
        </w:rPr>
        <w:t>)</w:t>
      </w:r>
      <w:r w:rsidRPr="00A06D61">
        <w:rPr>
          <w:rFonts w:ascii="Book Antiqua" w:hAnsi="Book Antiqua"/>
          <w:b/>
          <w:bCs/>
        </w:rPr>
        <w:t xml:space="preserve">, który </w:t>
      </w:r>
      <w:r w:rsidR="005A5BBD" w:rsidRPr="00A06D61">
        <w:rPr>
          <w:rFonts w:ascii="Book Antiqua" w:hAnsi="Book Antiqua"/>
          <w:b/>
          <w:bCs/>
        </w:rPr>
        <w:t>zawarty został w</w:t>
      </w:r>
      <w:r w:rsidR="00B225CE" w:rsidRPr="00A06D61">
        <w:rPr>
          <w:rFonts w:ascii="Book Antiqua" w:hAnsi="Book Antiqua"/>
          <w:b/>
          <w:bCs/>
        </w:rPr>
        <w:t> </w:t>
      </w:r>
      <w:r w:rsidRPr="00A06D61">
        <w:rPr>
          <w:rFonts w:ascii="Book Antiqua" w:hAnsi="Book Antiqua"/>
          <w:b/>
          <w:bCs/>
        </w:rPr>
        <w:t xml:space="preserve"> załącznik</w:t>
      </w:r>
      <w:r w:rsidR="005A5BBD" w:rsidRPr="00A06D61">
        <w:rPr>
          <w:rFonts w:ascii="Book Antiqua" w:hAnsi="Book Antiqua"/>
          <w:b/>
          <w:bCs/>
        </w:rPr>
        <w:t>u</w:t>
      </w:r>
      <w:r w:rsidRPr="00A06D61">
        <w:rPr>
          <w:rFonts w:ascii="Book Antiqua" w:hAnsi="Book Antiqua"/>
          <w:b/>
          <w:bCs/>
        </w:rPr>
        <w:t xml:space="preserve"> nr </w:t>
      </w:r>
      <w:r w:rsidR="00D52953" w:rsidRPr="00A06D61">
        <w:rPr>
          <w:rFonts w:ascii="Book Antiqua" w:hAnsi="Book Antiqua"/>
          <w:b/>
          <w:bCs/>
        </w:rPr>
        <w:t>2</w:t>
      </w:r>
      <w:r w:rsidR="00B225CE" w:rsidRPr="00A06D61">
        <w:rPr>
          <w:rFonts w:ascii="Book Antiqua" w:hAnsi="Book Antiqua"/>
          <w:b/>
          <w:bCs/>
        </w:rPr>
        <w:t>,</w:t>
      </w:r>
      <w:r w:rsidRPr="00A06D61">
        <w:rPr>
          <w:rFonts w:ascii="Book Antiqua" w:hAnsi="Book Antiqua"/>
          <w:b/>
          <w:bCs/>
        </w:rPr>
        <w:t xml:space="preserve"> </w:t>
      </w:r>
      <w:r w:rsidR="00B225CE" w:rsidRPr="00A06D61">
        <w:rPr>
          <w:rFonts w:ascii="Book Antiqua" w:hAnsi="Book Antiqua"/>
          <w:b/>
          <w:bCs/>
        </w:rPr>
        <w:t>stanowiącym integralną część</w:t>
      </w:r>
      <w:r w:rsidRPr="00A06D61">
        <w:rPr>
          <w:rFonts w:ascii="Book Antiqua" w:hAnsi="Book Antiqua"/>
          <w:b/>
          <w:bCs/>
        </w:rPr>
        <w:t xml:space="preserve"> umowy</w:t>
      </w:r>
      <w:r w:rsidR="00D20E72" w:rsidRPr="00A06D61">
        <w:rPr>
          <w:rFonts w:ascii="Book Antiqua" w:hAnsi="Book Antiqua"/>
          <w:b/>
          <w:bCs/>
        </w:rPr>
        <w:t>.</w:t>
      </w:r>
    </w:p>
    <w:p w:rsidR="00C475EF" w:rsidRPr="00A06D61" w:rsidRDefault="00C475EF" w:rsidP="00C475EF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</w:p>
    <w:p w:rsidR="00BA2D73" w:rsidRDefault="00C475EF" w:rsidP="00BA2D73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4.</w:t>
      </w:r>
    </w:p>
    <w:p w:rsidR="00C475EF" w:rsidRPr="00A06D61" w:rsidRDefault="00C475EF" w:rsidP="00C475EF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Wykonawca oświadcza, że prowadzona przez niego działalność gospodarcza umożliwia mu należyte wykonanie przedmiotowego zamówienia publicznego.</w:t>
      </w:r>
    </w:p>
    <w:p w:rsidR="00742230" w:rsidRPr="00A06D61" w:rsidRDefault="00742230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1B04AB" w:rsidRPr="00A06D61" w:rsidRDefault="001B04AB" w:rsidP="001B04AB">
      <w:pPr>
        <w:pStyle w:val="NormalnyWeb"/>
        <w:spacing w:before="0" w:beforeAutospacing="0" w:after="0"/>
        <w:jc w:val="both"/>
        <w:rPr>
          <w:rFonts w:ascii="Book Antiqua" w:hAnsi="Book Antiqua" w:cs="Arial"/>
          <w:lang w:val="x-none"/>
        </w:rPr>
      </w:pPr>
    </w:p>
    <w:p w:rsidR="001B04AB" w:rsidRPr="00A06D61" w:rsidRDefault="001B04AB" w:rsidP="001B04AB">
      <w:pPr>
        <w:pStyle w:val="NormalnyWeb"/>
        <w:spacing w:before="0" w:beforeAutospacing="0" w:after="0"/>
        <w:jc w:val="center"/>
        <w:rPr>
          <w:rFonts w:ascii="Book Antiqua" w:hAnsi="Book Antiqua"/>
        </w:rPr>
      </w:pPr>
      <w:r w:rsidRPr="00A06D61">
        <w:rPr>
          <w:rFonts w:ascii="Book Antiqua" w:hAnsi="Book Antiqua"/>
          <w:b/>
          <w:bCs/>
        </w:rPr>
        <w:t>TERMIN UMOWY</w:t>
      </w:r>
    </w:p>
    <w:p w:rsidR="001B04AB" w:rsidRPr="00A06D61" w:rsidRDefault="001B04AB" w:rsidP="001B04AB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  <w:sz w:val="28"/>
        </w:rPr>
      </w:pPr>
    </w:p>
    <w:p w:rsidR="001B04AB" w:rsidRPr="00A06D61" w:rsidRDefault="001B04AB" w:rsidP="00BA2D73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5.</w:t>
      </w:r>
    </w:p>
    <w:p w:rsidR="001B04AB" w:rsidRPr="00043175" w:rsidRDefault="001B04AB" w:rsidP="0015056F">
      <w:pPr>
        <w:pStyle w:val="NormalnyWeb"/>
        <w:spacing w:before="0" w:beforeAutospacing="0" w:after="0"/>
        <w:jc w:val="both"/>
        <w:rPr>
          <w:rFonts w:ascii="Book Antiqua" w:hAnsi="Book Antiqua"/>
          <w:color w:val="000000" w:themeColor="text1"/>
        </w:rPr>
      </w:pPr>
      <w:r w:rsidRPr="00043175">
        <w:rPr>
          <w:rFonts w:ascii="Book Antiqua" w:hAnsi="Book Antiqua"/>
          <w:color w:val="000000" w:themeColor="text1"/>
        </w:rPr>
        <w:t xml:space="preserve">Wykonawca wykona przedmiot umowy, określony w </w:t>
      </w:r>
      <w:r w:rsidR="00C20B42" w:rsidRPr="00043175">
        <w:rPr>
          <w:rFonts w:ascii="Book Antiqua" w:hAnsi="Book Antiqua"/>
          <w:color w:val="000000" w:themeColor="text1"/>
        </w:rPr>
        <w:t>§ 1 ust. 1 i ust. 2</w:t>
      </w:r>
      <w:r w:rsidRPr="00043175">
        <w:rPr>
          <w:rFonts w:ascii="Book Antiqua" w:hAnsi="Book Antiqua"/>
          <w:color w:val="000000" w:themeColor="text1"/>
        </w:rPr>
        <w:t xml:space="preserve"> w terminie od dnia podpisania umowy jednak nie wcześniej niż od 1 </w:t>
      </w:r>
      <w:r w:rsidR="00BA2D73" w:rsidRPr="00043175">
        <w:rPr>
          <w:rFonts w:ascii="Book Antiqua" w:hAnsi="Book Antiqua"/>
          <w:color w:val="000000" w:themeColor="text1"/>
        </w:rPr>
        <w:t>maja</w:t>
      </w:r>
      <w:r w:rsidRPr="00043175">
        <w:rPr>
          <w:rFonts w:ascii="Book Antiqua" w:hAnsi="Book Antiqua"/>
          <w:color w:val="000000" w:themeColor="text1"/>
        </w:rPr>
        <w:t xml:space="preserve"> 2019 r. do dnia 31 grudnia 2019 r.</w:t>
      </w:r>
    </w:p>
    <w:p w:rsidR="00D46516" w:rsidRDefault="00D46516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  <w:color w:val="000000" w:themeColor="text1"/>
        </w:rPr>
      </w:pPr>
    </w:p>
    <w:p w:rsidR="0015056F" w:rsidRDefault="0015056F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  <w:color w:val="000000" w:themeColor="text1"/>
        </w:rPr>
      </w:pPr>
    </w:p>
    <w:p w:rsidR="0015056F" w:rsidRDefault="0015056F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  <w:color w:val="000000" w:themeColor="text1"/>
        </w:rPr>
      </w:pPr>
    </w:p>
    <w:p w:rsidR="0015056F" w:rsidRPr="00043175" w:rsidRDefault="0015056F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  <w:color w:val="000000" w:themeColor="text1"/>
        </w:rPr>
      </w:pPr>
    </w:p>
    <w:p w:rsidR="000A4168" w:rsidRPr="00A06D61" w:rsidRDefault="000A4168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0A4168" w:rsidRPr="00A06D61" w:rsidRDefault="000A4168" w:rsidP="000A4168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WYNAGRODZENIE</w:t>
      </w:r>
    </w:p>
    <w:p w:rsidR="000A4168" w:rsidRPr="00A06D61" w:rsidRDefault="000A4168" w:rsidP="000A4168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0A4168" w:rsidRPr="00A06D61" w:rsidRDefault="000A4168" w:rsidP="00BA2D73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6.</w:t>
      </w:r>
    </w:p>
    <w:p w:rsidR="000A4168" w:rsidRPr="00A06D61" w:rsidRDefault="008C6247" w:rsidP="003F188C">
      <w:pPr>
        <w:pStyle w:val="NormalnyWeb"/>
        <w:numPr>
          <w:ilvl w:val="0"/>
          <w:numId w:val="3"/>
        </w:numPr>
        <w:tabs>
          <w:tab w:val="num" w:pos="567"/>
        </w:tabs>
        <w:spacing w:before="0" w:beforeAutospacing="0" w:after="0"/>
        <w:ind w:left="567" w:hanging="425"/>
        <w:jc w:val="both"/>
        <w:rPr>
          <w:rFonts w:ascii="Book Antiqua" w:hAnsi="Book Antiqua"/>
          <w:strike/>
        </w:rPr>
      </w:pPr>
      <w:r w:rsidRPr="00043175">
        <w:rPr>
          <w:rFonts w:ascii="Book Antiqua" w:hAnsi="Book Antiqua"/>
          <w:color w:val="000000" w:themeColor="text1"/>
        </w:rPr>
        <w:t>Maksymalne w</w:t>
      </w:r>
      <w:r w:rsidR="000A4168" w:rsidRPr="00043175">
        <w:rPr>
          <w:rFonts w:ascii="Book Antiqua" w:hAnsi="Book Antiqua"/>
          <w:color w:val="000000" w:themeColor="text1"/>
        </w:rPr>
        <w:t>ynagrodzenie</w:t>
      </w:r>
      <w:r w:rsidR="00173B7F" w:rsidRPr="00043175">
        <w:rPr>
          <w:rFonts w:ascii="Book Antiqua" w:hAnsi="Book Antiqua"/>
          <w:color w:val="000000" w:themeColor="text1"/>
        </w:rPr>
        <w:t>,</w:t>
      </w:r>
      <w:r w:rsidRPr="00043175">
        <w:rPr>
          <w:rFonts w:ascii="Book Antiqua" w:hAnsi="Book Antiqua"/>
          <w:color w:val="000000" w:themeColor="text1"/>
        </w:rPr>
        <w:t xml:space="preserve"> za wykonanie przedmiotów</w:t>
      </w:r>
      <w:r w:rsidR="000A4168" w:rsidRPr="00043175">
        <w:rPr>
          <w:rFonts w:ascii="Book Antiqua" w:hAnsi="Book Antiqua"/>
          <w:color w:val="000000" w:themeColor="text1"/>
        </w:rPr>
        <w:t xml:space="preserve"> umowy</w:t>
      </w:r>
      <w:r w:rsidRPr="00043175">
        <w:rPr>
          <w:rFonts w:ascii="Book Antiqua" w:hAnsi="Book Antiqua"/>
          <w:color w:val="000000" w:themeColor="text1"/>
        </w:rPr>
        <w:t>, określonych</w:t>
      </w:r>
      <w:r w:rsidR="00C10FC7" w:rsidRPr="00043175">
        <w:rPr>
          <w:rFonts w:ascii="Book Antiqua" w:hAnsi="Book Antiqua"/>
          <w:color w:val="000000" w:themeColor="text1"/>
        </w:rPr>
        <w:t xml:space="preserve"> w § 1, ust. 1</w:t>
      </w:r>
      <w:r w:rsidRPr="00043175">
        <w:rPr>
          <w:rFonts w:ascii="Book Antiqua" w:hAnsi="Book Antiqua"/>
          <w:color w:val="000000" w:themeColor="text1"/>
        </w:rPr>
        <w:t xml:space="preserve"> i ust. 2</w:t>
      </w:r>
      <w:r w:rsidR="00173B7F" w:rsidRPr="00043175">
        <w:rPr>
          <w:rFonts w:ascii="Book Antiqua" w:hAnsi="Book Antiqua"/>
          <w:color w:val="000000" w:themeColor="text1"/>
        </w:rPr>
        <w:t>,</w:t>
      </w:r>
      <w:r w:rsidR="00C10FC7" w:rsidRPr="00043175">
        <w:rPr>
          <w:rFonts w:ascii="Book Antiqua" w:hAnsi="Book Antiqua"/>
          <w:color w:val="000000" w:themeColor="text1"/>
        </w:rPr>
        <w:t xml:space="preserve"> </w:t>
      </w:r>
      <w:r w:rsidR="00173B7F" w:rsidRPr="00043175">
        <w:rPr>
          <w:rFonts w:ascii="Book Antiqua" w:hAnsi="Book Antiqua"/>
          <w:color w:val="000000" w:themeColor="text1"/>
        </w:rPr>
        <w:t xml:space="preserve">stanowi wynagrodzenie ryczałtowe i </w:t>
      </w:r>
      <w:r w:rsidR="000A4168" w:rsidRPr="00043175">
        <w:rPr>
          <w:rFonts w:ascii="Book Antiqua" w:hAnsi="Book Antiqua"/>
          <w:color w:val="000000" w:themeColor="text1"/>
        </w:rPr>
        <w:t xml:space="preserve">wynosi brutto </w:t>
      </w:r>
      <w:r w:rsidR="00173B7F" w:rsidRPr="00043175">
        <w:rPr>
          <w:rFonts w:ascii="Book Antiqua" w:hAnsi="Book Antiqua"/>
          <w:color w:val="000000" w:themeColor="text1"/>
        </w:rPr>
        <w:t>…</w:t>
      </w:r>
      <w:r w:rsidR="00173B7F" w:rsidRPr="00043175">
        <w:rPr>
          <w:rFonts w:ascii="Book Antiqua" w:hAnsi="Book Antiqua"/>
          <w:i/>
          <w:color w:val="000000" w:themeColor="text1"/>
        </w:rPr>
        <w:t>(</w:t>
      </w:r>
      <w:r w:rsidR="00BA2D73" w:rsidRPr="00043175">
        <w:rPr>
          <w:rFonts w:ascii="Book Antiqua" w:hAnsi="Book Antiqua"/>
          <w:i/>
          <w:color w:val="000000" w:themeColor="text1"/>
        </w:rPr>
        <w:t>8</w:t>
      </w:r>
      <w:r w:rsidR="00173B7F" w:rsidRPr="00043175">
        <w:rPr>
          <w:rFonts w:ascii="Book Antiqua" w:hAnsi="Book Antiqua"/>
          <w:i/>
          <w:color w:val="000000" w:themeColor="text1"/>
        </w:rPr>
        <w:t>-krotność wartości z ust. 2)</w:t>
      </w:r>
      <w:r w:rsidR="000A4168" w:rsidRPr="00043175">
        <w:rPr>
          <w:rFonts w:ascii="Book Antiqua" w:hAnsi="Book Antiqua"/>
          <w:color w:val="000000" w:themeColor="text1"/>
        </w:rPr>
        <w:t xml:space="preserve">zł (słownie </w:t>
      </w:r>
      <w:r w:rsidR="000A4168" w:rsidRPr="00A06D61">
        <w:rPr>
          <w:rFonts w:ascii="Book Antiqua" w:hAnsi="Book Antiqua"/>
        </w:rPr>
        <w:t>…………………………</w:t>
      </w:r>
      <w:r w:rsidR="00F24DCF" w:rsidRPr="00A06D61">
        <w:rPr>
          <w:rFonts w:ascii="Book Antiqua" w:hAnsi="Book Antiqua"/>
        </w:rPr>
        <w:t>……………...</w:t>
      </w:r>
      <w:r w:rsidR="000A4168" w:rsidRPr="00A06D61">
        <w:rPr>
          <w:rFonts w:ascii="Book Antiqua" w:hAnsi="Book Antiqua"/>
        </w:rPr>
        <w:t>) w tym  podatek VAT</w:t>
      </w:r>
      <w:r w:rsidR="005A5BBD" w:rsidRPr="00A06D61">
        <w:rPr>
          <w:rFonts w:ascii="Book Antiqua" w:hAnsi="Book Antiqua"/>
        </w:rPr>
        <w:t>,</w:t>
      </w:r>
    </w:p>
    <w:p w:rsidR="000A4168" w:rsidRPr="00A06D61" w:rsidRDefault="00173B7F" w:rsidP="003F188C">
      <w:pPr>
        <w:pStyle w:val="NormalnyWeb"/>
        <w:numPr>
          <w:ilvl w:val="0"/>
          <w:numId w:val="3"/>
        </w:numPr>
        <w:tabs>
          <w:tab w:val="num" w:pos="567"/>
        </w:tabs>
        <w:spacing w:before="0" w:beforeAutospacing="0" w:after="0"/>
        <w:ind w:left="567" w:hanging="425"/>
        <w:jc w:val="both"/>
        <w:rPr>
          <w:rFonts w:ascii="Book Antiqua" w:hAnsi="Book Antiqua"/>
          <w:strike/>
        </w:rPr>
      </w:pPr>
      <w:r w:rsidRPr="00A06D61">
        <w:rPr>
          <w:rFonts w:ascii="Book Antiqua" w:hAnsi="Book Antiqua"/>
        </w:rPr>
        <w:lastRenderedPageBreak/>
        <w:t xml:space="preserve">Cena </w:t>
      </w:r>
      <w:r w:rsidR="008C6247" w:rsidRPr="00A06D61">
        <w:rPr>
          <w:rFonts w:ascii="Book Antiqua" w:hAnsi="Book Antiqua"/>
        </w:rPr>
        <w:t xml:space="preserve">całkowita ryczałtowa brutto za miesiąc </w:t>
      </w:r>
      <w:r w:rsidRPr="00A06D61">
        <w:rPr>
          <w:rFonts w:ascii="Book Antiqua" w:hAnsi="Book Antiqua"/>
        </w:rPr>
        <w:t>wynosi</w:t>
      </w:r>
      <w:r w:rsidR="000A4168" w:rsidRPr="00A06D61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  <w:i/>
        </w:rPr>
        <w:t>………</w:t>
      </w:r>
      <w:r w:rsidR="000A4168" w:rsidRPr="00A06D61">
        <w:rPr>
          <w:rFonts w:ascii="Book Antiqua" w:hAnsi="Book Antiqua"/>
          <w:i/>
        </w:rPr>
        <w:t>…………..</w:t>
      </w:r>
      <w:r w:rsidR="000A4168" w:rsidRPr="00A06D61">
        <w:rPr>
          <w:rFonts w:ascii="Book Antiqua" w:hAnsi="Book Antiqua"/>
        </w:rPr>
        <w:t xml:space="preserve"> </w:t>
      </w:r>
      <w:r w:rsidR="008C6247" w:rsidRPr="00A06D61">
        <w:rPr>
          <w:rFonts w:ascii="Book Antiqua" w:hAnsi="Book Antiqua"/>
        </w:rPr>
        <w:t>zł</w:t>
      </w:r>
      <w:r w:rsidR="00EC058E">
        <w:rPr>
          <w:rFonts w:ascii="Book Antiqua" w:hAnsi="Book Antiqua"/>
        </w:rPr>
        <w:t xml:space="preserve"> </w:t>
      </w:r>
      <w:r w:rsidR="000A4168" w:rsidRPr="00A06D61">
        <w:rPr>
          <w:rFonts w:ascii="Book Antiqua" w:hAnsi="Book Antiqua"/>
        </w:rPr>
        <w:t>(słownie</w:t>
      </w:r>
      <w:r w:rsidR="008C6247" w:rsidRPr="00A06D61">
        <w:rPr>
          <w:rFonts w:ascii="Book Antiqua" w:hAnsi="Book Antiqua"/>
        </w:rPr>
        <w:t>:</w:t>
      </w:r>
      <w:r w:rsidR="000A4168" w:rsidRPr="00A06D61">
        <w:rPr>
          <w:rFonts w:ascii="Book Antiqua" w:hAnsi="Book Antiqua"/>
        </w:rPr>
        <w:t xml:space="preserve"> ………………………..…………..zł).</w:t>
      </w:r>
    </w:p>
    <w:p w:rsidR="000A4168" w:rsidRPr="00A06D61" w:rsidRDefault="000A4168" w:rsidP="003F188C">
      <w:pPr>
        <w:pStyle w:val="NormalnyWeb"/>
        <w:numPr>
          <w:ilvl w:val="0"/>
          <w:numId w:val="3"/>
        </w:numPr>
        <w:tabs>
          <w:tab w:val="clear" w:pos="2771"/>
          <w:tab w:val="num" w:pos="567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Wynagrodzenie określone w ust. </w:t>
      </w:r>
      <w:r w:rsidR="00B51445" w:rsidRPr="00A06D61">
        <w:rPr>
          <w:rFonts w:ascii="Book Antiqua" w:hAnsi="Book Antiqua"/>
        </w:rPr>
        <w:t xml:space="preserve">1 i </w:t>
      </w:r>
      <w:r w:rsidRPr="00A06D61">
        <w:rPr>
          <w:rFonts w:ascii="Book Antiqua" w:hAnsi="Book Antiqua"/>
        </w:rPr>
        <w:t xml:space="preserve">2 niniejszego paragrafu </w:t>
      </w:r>
      <w:r w:rsidR="00C10FC7" w:rsidRPr="00A06D61">
        <w:rPr>
          <w:rFonts w:ascii="Book Antiqua" w:hAnsi="Book Antiqua"/>
        </w:rPr>
        <w:t>może ulec</w:t>
      </w:r>
      <w:r w:rsidRPr="00A06D61">
        <w:rPr>
          <w:rFonts w:ascii="Book Antiqua" w:hAnsi="Book Antiqua"/>
        </w:rPr>
        <w:t xml:space="preserve"> proporcjonalnemu zmniejszeniu w stosunku do liczby dni</w:t>
      </w:r>
      <w:r w:rsidR="00B51445" w:rsidRPr="00A06D61">
        <w:rPr>
          <w:rFonts w:ascii="Book Antiqua" w:hAnsi="Book Antiqua"/>
        </w:rPr>
        <w:t>,</w:t>
      </w:r>
      <w:r w:rsidRPr="00A06D61">
        <w:rPr>
          <w:rFonts w:ascii="Book Antiqua" w:hAnsi="Book Antiqua"/>
        </w:rPr>
        <w:t xml:space="preserve"> za które nie wykonano usługi</w:t>
      </w:r>
      <w:r w:rsidR="00BA2D73">
        <w:rPr>
          <w:rFonts w:ascii="Book Antiqua" w:hAnsi="Book Antiqua"/>
        </w:rPr>
        <w:t xml:space="preserve">. </w:t>
      </w:r>
    </w:p>
    <w:p w:rsidR="000A4168" w:rsidRPr="00A06D61" w:rsidRDefault="000A4168" w:rsidP="00BA2D73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7.</w:t>
      </w:r>
    </w:p>
    <w:p w:rsidR="00173B7F" w:rsidRPr="00A06D61" w:rsidRDefault="00173B7F" w:rsidP="00173B7F">
      <w:pPr>
        <w:pStyle w:val="NormalnyWeb"/>
        <w:numPr>
          <w:ilvl w:val="0"/>
          <w:numId w:val="47"/>
        </w:numPr>
        <w:spacing w:before="0" w:beforeAutospacing="0" w:after="0"/>
        <w:ind w:left="567" w:hanging="425"/>
        <w:jc w:val="both"/>
        <w:rPr>
          <w:rFonts w:ascii="Book Antiqua" w:hAnsi="Book Antiqua"/>
          <w:strike/>
        </w:rPr>
      </w:pPr>
      <w:r w:rsidRPr="00A06D61">
        <w:rPr>
          <w:rFonts w:ascii="Book Antiqua" w:hAnsi="Book Antiqua"/>
        </w:rPr>
        <w:t>Cena ryczałtowa brutto, za każdy miesiąc, za  przedmiot umowy, określony w § 1, ust. </w:t>
      </w:r>
      <w:r w:rsidR="008C6247" w:rsidRPr="00A06D61">
        <w:rPr>
          <w:rFonts w:ascii="Book Antiqua" w:hAnsi="Book Antiqua"/>
        </w:rPr>
        <w:t>1</w:t>
      </w:r>
      <w:r w:rsidRPr="00A06D61">
        <w:rPr>
          <w:rFonts w:ascii="Book Antiqua" w:hAnsi="Book Antiqua"/>
        </w:rPr>
        <w:t xml:space="preserve"> wynosi </w:t>
      </w:r>
      <w:r w:rsidRPr="00A06D61">
        <w:rPr>
          <w:rFonts w:ascii="Book Antiqua" w:hAnsi="Book Antiqua"/>
          <w:i/>
        </w:rPr>
        <w:t>…………………..</w:t>
      </w:r>
      <w:r w:rsidRPr="00A06D61">
        <w:rPr>
          <w:rFonts w:ascii="Book Antiqua" w:hAnsi="Book Antiqua"/>
        </w:rPr>
        <w:t xml:space="preserve"> zł brutto (słownie ………………………..…………..zł).</w:t>
      </w:r>
    </w:p>
    <w:p w:rsidR="008C6247" w:rsidRPr="00A06D61" w:rsidRDefault="008C6247" w:rsidP="008C6247">
      <w:pPr>
        <w:pStyle w:val="NormalnyWeb"/>
        <w:numPr>
          <w:ilvl w:val="0"/>
          <w:numId w:val="47"/>
        </w:numPr>
        <w:spacing w:before="0" w:beforeAutospacing="0" w:after="0"/>
        <w:ind w:left="567" w:hanging="425"/>
        <w:jc w:val="both"/>
        <w:rPr>
          <w:rFonts w:ascii="Book Antiqua" w:hAnsi="Book Antiqua"/>
          <w:strike/>
        </w:rPr>
      </w:pPr>
      <w:r w:rsidRPr="00A06D61">
        <w:rPr>
          <w:rFonts w:ascii="Book Antiqua" w:hAnsi="Book Antiqua"/>
        </w:rPr>
        <w:t xml:space="preserve">Cena ryczałtowa brutto, za każdy miesiąc, za  przedmiot umowy, określony w § 1, ust. 2 wynosi </w:t>
      </w:r>
      <w:r w:rsidRPr="00A06D61">
        <w:rPr>
          <w:rFonts w:ascii="Book Antiqua" w:hAnsi="Book Antiqua"/>
          <w:i/>
        </w:rPr>
        <w:t>…………………..</w:t>
      </w:r>
      <w:r w:rsidRPr="00A06D61">
        <w:rPr>
          <w:rFonts w:ascii="Book Antiqua" w:hAnsi="Book Antiqua"/>
        </w:rPr>
        <w:t xml:space="preserve"> zł brutto (słownie ………………………..…………..zł).</w:t>
      </w:r>
    </w:p>
    <w:p w:rsidR="00BA2D73" w:rsidRPr="00BA2D73" w:rsidRDefault="00C10FC7" w:rsidP="00BA2D73">
      <w:pPr>
        <w:pStyle w:val="NormalnyWeb"/>
        <w:numPr>
          <w:ilvl w:val="0"/>
          <w:numId w:val="47"/>
        </w:numPr>
        <w:spacing w:before="0" w:beforeAutospacing="0" w:after="0"/>
        <w:ind w:left="567" w:hanging="425"/>
        <w:jc w:val="both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</w:rPr>
        <w:t>Wynagrodzenie określone w ust. 1 i 2 niniejszego paragrafu może ulec proporcjonalnemu zmniejszeniu w stosunku do liczby dni, za które nie wykonano usługi</w:t>
      </w:r>
      <w:r w:rsidR="00BA2D73">
        <w:rPr>
          <w:rFonts w:ascii="Book Antiqua" w:hAnsi="Book Antiqua"/>
        </w:rPr>
        <w:t>.</w:t>
      </w:r>
      <w:r w:rsidRPr="00A06D61">
        <w:rPr>
          <w:rFonts w:ascii="Book Antiqua" w:hAnsi="Book Antiqua"/>
        </w:rPr>
        <w:t xml:space="preserve"> </w:t>
      </w:r>
      <w:bookmarkStart w:id="0" w:name="_Hlk529275289"/>
    </w:p>
    <w:p w:rsidR="00BA2D73" w:rsidRDefault="00BA2D73" w:rsidP="00BA2D73">
      <w:pPr>
        <w:pStyle w:val="NormalnyWeb"/>
        <w:spacing w:before="0" w:beforeAutospacing="0" w:after="0"/>
        <w:ind w:left="567"/>
        <w:jc w:val="both"/>
        <w:rPr>
          <w:rFonts w:ascii="Book Antiqua" w:hAnsi="Book Antiqua"/>
          <w:b/>
          <w:bCs/>
        </w:rPr>
      </w:pPr>
    </w:p>
    <w:p w:rsidR="000A4168" w:rsidRPr="00A06D61" w:rsidRDefault="005A7FF7" w:rsidP="005A7FF7">
      <w:pPr>
        <w:pStyle w:val="NormalnyWeb"/>
        <w:spacing w:before="0" w:beforeAutospacing="0" w:after="0"/>
        <w:ind w:left="4248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     </w:t>
      </w:r>
      <w:r w:rsidR="000A4168" w:rsidRPr="00A06D61">
        <w:rPr>
          <w:rFonts w:ascii="Book Antiqua" w:hAnsi="Book Antiqua"/>
          <w:b/>
          <w:bCs/>
        </w:rPr>
        <w:t xml:space="preserve">§ </w:t>
      </w:r>
      <w:r w:rsidR="00F24DCF" w:rsidRPr="00A06D61">
        <w:rPr>
          <w:rFonts w:ascii="Book Antiqua" w:hAnsi="Book Antiqua"/>
          <w:b/>
          <w:bCs/>
        </w:rPr>
        <w:t>8</w:t>
      </w:r>
      <w:r w:rsidR="000A4168" w:rsidRPr="00A06D61">
        <w:rPr>
          <w:rFonts w:ascii="Book Antiqua" w:hAnsi="Book Antiqua"/>
          <w:b/>
          <w:bCs/>
        </w:rPr>
        <w:t>.</w:t>
      </w:r>
    </w:p>
    <w:bookmarkEnd w:id="0"/>
    <w:p w:rsidR="000A4168" w:rsidRPr="00043175" w:rsidRDefault="000A4168" w:rsidP="00F24DCF">
      <w:pPr>
        <w:pStyle w:val="NormalnyWeb"/>
        <w:numPr>
          <w:ilvl w:val="2"/>
          <w:numId w:val="2"/>
        </w:numPr>
        <w:tabs>
          <w:tab w:val="clear" w:pos="2160"/>
        </w:tabs>
        <w:spacing w:before="0" w:beforeAutospacing="0" w:after="0"/>
        <w:ind w:left="567" w:hanging="425"/>
        <w:jc w:val="both"/>
        <w:rPr>
          <w:rFonts w:ascii="Book Antiqua" w:hAnsi="Book Antiqua"/>
          <w:color w:val="000000" w:themeColor="text1"/>
        </w:rPr>
      </w:pPr>
      <w:r w:rsidRPr="00A06D61">
        <w:rPr>
          <w:rFonts w:ascii="Book Antiqua" w:hAnsi="Book Antiqua"/>
        </w:rPr>
        <w:t>Zapłata wynagrodze</w:t>
      </w:r>
      <w:r w:rsidR="00C56A3B" w:rsidRPr="00A06D61">
        <w:rPr>
          <w:rFonts w:ascii="Book Antiqua" w:hAnsi="Book Antiqua"/>
        </w:rPr>
        <w:t>ń</w:t>
      </w:r>
      <w:r w:rsidRPr="00A06D61">
        <w:rPr>
          <w:rFonts w:ascii="Book Antiqua" w:hAnsi="Book Antiqua"/>
        </w:rPr>
        <w:t>, o który</w:t>
      </w:r>
      <w:r w:rsidR="00C56A3B" w:rsidRPr="00A06D61">
        <w:rPr>
          <w:rFonts w:ascii="Book Antiqua" w:hAnsi="Book Antiqua"/>
        </w:rPr>
        <w:t>ch</w:t>
      </w:r>
      <w:r w:rsidRPr="00A06D61">
        <w:rPr>
          <w:rFonts w:ascii="Book Antiqua" w:hAnsi="Book Antiqua"/>
        </w:rPr>
        <w:t xml:space="preserve"> mowa w </w:t>
      </w:r>
      <w:r w:rsidR="00C56A3B" w:rsidRPr="00A06D61">
        <w:rPr>
          <w:rFonts w:ascii="Book Antiqua" w:hAnsi="Book Antiqua"/>
        </w:rPr>
        <w:t xml:space="preserve">§ </w:t>
      </w:r>
      <w:r w:rsidR="008C6247" w:rsidRPr="00A06D61">
        <w:rPr>
          <w:rFonts w:ascii="Book Antiqua" w:hAnsi="Book Antiqua"/>
        </w:rPr>
        <w:t>7</w:t>
      </w:r>
      <w:r w:rsidR="00C20B42" w:rsidRPr="00A06D61">
        <w:rPr>
          <w:rFonts w:ascii="Book Antiqua" w:hAnsi="Book Antiqua"/>
        </w:rPr>
        <w:t xml:space="preserve">, ust. </w:t>
      </w:r>
      <w:r w:rsidR="008C6247" w:rsidRPr="00A06D61">
        <w:rPr>
          <w:rFonts w:ascii="Book Antiqua" w:hAnsi="Book Antiqua"/>
        </w:rPr>
        <w:t>1 i ust. 2</w:t>
      </w:r>
      <w:r w:rsidR="00C56A3B" w:rsidRPr="00A06D61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</w:rPr>
        <w:t>nastąpi</w:t>
      </w:r>
      <w:r w:rsidR="006B69F1" w:rsidRPr="00A06D61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</w:rPr>
        <w:t xml:space="preserve">w terminie do </w:t>
      </w:r>
      <w:r w:rsidR="00C56A3B" w:rsidRPr="00A06D61">
        <w:rPr>
          <w:rFonts w:ascii="Book Antiqua" w:hAnsi="Book Antiqua"/>
        </w:rPr>
        <w:t>…..</w:t>
      </w:r>
      <w:r w:rsidRPr="00A06D61">
        <w:rPr>
          <w:rFonts w:ascii="Book Antiqua" w:hAnsi="Book Antiqua"/>
        </w:rPr>
        <w:t xml:space="preserve"> </w:t>
      </w:r>
      <w:r w:rsidRPr="00043175">
        <w:rPr>
          <w:rFonts w:ascii="Book Antiqua" w:hAnsi="Book Antiqua"/>
          <w:color w:val="000000" w:themeColor="text1"/>
        </w:rPr>
        <w:t xml:space="preserve">dni za każdy miesiąc świadczonej usługi licząc od daty doręczenia </w:t>
      </w:r>
      <w:r w:rsidR="00C56A3B" w:rsidRPr="00043175">
        <w:rPr>
          <w:rFonts w:ascii="Book Antiqua" w:hAnsi="Book Antiqua"/>
          <w:color w:val="000000" w:themeColor="text1"/>
        </w:rPr>
        <w:t>Zamawiającemu</w:t>
      </w:r>
      <w:r w:rsidRPr="00043175">
        <w:rPr>
          <w:rFonts w:ascii="Book Antiqua" w:hAnsi="Book Antiqua"/>
          <w:color w:val="000000" w:themeColor="text1"/>
        </w:rPr>
        <w:t xml:space="preserve"> prawidłowo wystawionej faktury VAT.</w:t>
      </w:r>
    </w:p>
    <w:p w:rsidR="000A4168" w:rsidRPr="00A06D61" w:rsidRDefault="000A4168" w:rsidP="006B69F1">
      <w:pPr>
        <w:pStyle w:val="NormalnyWeb"/>
        <w:numPr>
          <w:ilvl w:val="2"/>
          <w:numId w:val="2"/>
        </w:numPr>
        <w:tabs>
          <w:tab w:val="clear" w:pos="2160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bookmarkStart w:id="1" w:name="_Hlk529275304"/>
      <w:r w:rsidRPr="00043175">
        <w:rPr>
          <w:rFonts w:ascii="Book Antiqua" w:hAnsi="Book Antiqua"/>
          <w:color w:val="000000" w:themeColor="text1"/>
        </w:rPr>
        <w:t>Podstawą do wystawienia faktur</w:t>
      </w:r>
      <w:r w:rsidR="00AC1653" w:rsidRPr="00043175">
        <w:rPr>
          <w:rFonts w:ascii="Book Antiqua" w:hAnsi="Book Antiqua"/>
          <w:color w:val="000000" w:themeColor="text1"/>
        </w:rPr>
        <w:t>y</w:t>
      </w:r>
      <w:r w:rsidRPr="00043175">
        <w:rPr>
          <w:rFonts w:ascii="Book Antiqua" w:hAnsi="Book Antiqua"/>
          <w:color w:val="000000" w:themeColor="text1"/>
        </w:rPr>
        <w:t xml:space="preserve"> VAT będą</w:t>
      </w:r>
      <w:r w:rsidR="006B69F1" w:rsidRPr="00043175">
        <w:rPr>
          <w:rFonts w:ascii="Book Antiqua" w:hAnsi="Book Antiqua"/>
          <w:color w:val="000000" w:themeColor="text1"/>
        </w:rPr>
        <w:t xml:space="preserve"> </w:t>
      </w:r>
      <w:r w:rsidR="00AC1653" w:rsidRPr="00043175">
        <w:rPr>
          <w:rFonts w:ascii="Book Antiqua" w:hAnsi="Book Antiqua"/>
          <w:color w:val="000000" w:themeColor="text1"/>
        </w:rPr>
        <w:t xml:space="preserve">przedłożone Zamawiającemu przez Wykonawcę </w:t>
      </w:r>
      <w:r w:rsidR="006B69F1" w:rsidRPr="00043175">
        <w:rPr>
          <w:rFonts w:ascii="Book Antiqua" w:hAnsi="Book Antiqua"/>
          <w:color w:val="000000" w:themeColor="text1"/>
        </w:rPr>
        <w:t xml:space="preserve">miesięczne </w:t>
      </w:r>
      <w:r w:rsidRPr="00043175">
        <w:rPr>
          <w:rFonts w:ascii="Book Antiqua" w:hAnsi="Book Antiqua"/>
          <w:color w:val="000000" w:themeColor="text1"/>
        </w:rPr>
        <w:t>raporty</w:t>
      </w:r>
      <w:r w:rsidR="00AC1653" w:rsidRPr="00043175">
        <w:rPr>
          <w:rFonts w:ascii="Book Antiqua" w:hAnsi="Book Antiqua"/>
          <w:color w:val="000000" w:themeColor="text1"/>
        </w:rPr>
        <w:t xml:space="preserve"> </w:t>
      </w:r>
      <w:r w:rsidRPr="00043175">
        <w:rPr>
          <w:rFonts w:ascii="Book Antiqua" w:hAnsi="Book Antiqua"/>
          <w:color w:val="000000" w:themeColor="text1"/>
        </w:rPr>
        <w:t>zgodnie z §</w:t>
      </w:r>
      <w:r w:rsidR="00881D01" w:rsidRPr="00043175">
        <w:rPr>
          <w:rFonts w:ascii="Book Antiqua" w:hAnsi="Book Antiqua"/>
          <w:color w:val="000000" w:themeColor="text1"/>
        </w:rPr>
        <w:t xml:space="preserve"> </w:t>
      </w:r>
      <w:r w:rsidR="00C56A3B" w:rsidRPr="00043175">
        <w:rPr>
          <w:rFonts w:ascii="Book Antiqua" w:hAnsi="Book Antiqua"/>
          <w:color w:val="000000" w:themeColor="text1"/>
        </w:rPr>
        <w:t>12</w:t>
      </w:r>
      <w:r w:rsidR="00BA754D" w:rsidRPr="00043175">
        <w:rPr>
          <w:rFonts w:ascii="Book Antiqua" w:hAnsi="Book Antiqua"/>
          <w:color w:val="000000" w:themeColor="text1"/>
        </w:rPr>
        <w:t xml:space="preserve"> ust. 1 pkt 1</w:t>
      </w:r>
      <w:r w:rsidR="00B41B38" w:rsidRPr="00043175">
        <w:rPr>
          <w:rFonts w:ascii="Book Antiqua" w:hAnsi="Book Antiqua"/>
          <w:color w:val="000000" w:themeColor="text1"/>
        </w:rPr>
        <w:t xml:space="preserve"> i pkt 3</w:t>
      </w:r>
      <w:r w:rsidR="00BA754D" w:rsidRPr="00043175">
        <w:rPr>
          <w:rFonts w:ascii="Book Antiqua" w:hAnsi="Book Antiqua"/>
          <w:color w:val="000000" w:themeColor="text1"/>
        </w:rPr>
        <w:t xml:space="preserve"> </w:t>
      </w:r>
      <w:r w:rsidR="00E1575C" w:rsidRPr="00043175">
        <w:rPr>
          <w:rFonts w:ascii="Book Antiqua" w:hAnsi="Book Antiqua"/>
          <w:color w:val="000000" w:themeColor="text1"/>
        </w:rPr>
        <w:t xml:space="preserve">w terminie do ….. </w:t>
      </w:r>
      <w:r w:rsidR="00807ECD" w:rsidRPr="00043175">
        <w:rPr>
          <w:rFonts w:ascii="Book Antiqua" w:hAnsi="Book Antiqua"/>
          <w:color w:val="000000" w:themeColor="text1"/>
        </w:rPr>
        <w:t>dnia następnego miesiąca</w:t>
      </w:r>
      <w:r w:rsidR="005A7FF7" w:rsidRPr="00043175">
        <w:rPr>
          <w:rFonts w:ascii="Book Antiqua" w:hAnsi="Book Antiqua"/>
          <w:color w:val="000000" w:themeColor="text1"/>
        </w:rPr>
        <w:t xml:space="preserve"> po miesiącu rozliczeniowym</w:t>
      </w:r>
      <w:r w:rsidR="00807ECD" w:rsidRPr="00043175">
        <w:rPr>
          <w:rFonts w:ascii="Book Antiqua" w:hAnsi="Book Antiqua"/>
          <w:color w:val="000000" w:themeColor="text1"/>
        </w:rPr>
        <w:t xml:space="preserve"> </w:t>
      </w:r>
      <w:r w:rsidR="00AC1653" w:rsidRPr="00043175">
        <w:rPr>
          <w:rFonts w:ascii="Book Antiqua" w:hAnsi="Book Antiqua"/>
          <w:color w:val="000000" w:themeColor="text1"/>
        </w:rPr>
        <w:t xml:space="preserve">oraz </w:t>
      </w:r>
      <w:r w:rsidR="00AC1653" w:rsidRPr="00A06D61">
        <w:rPr>
          <w:rFonts w:ascii="Book Antiqua" w:hAnsi="Book Antiqua"/>
        </w:rPr>
        <w:t>dowody i</w:t>
      </w:r>
      <w:r w:rsidR="00BA754D" w:rsidRPr="00A06D61">
        <w:rPr>
          <w:rFonts w:ascii="Book Antiqua" w:hAnsi="Book Antiqua"/>
        </w:rPr>
        <w:t> </w:t>
      </w:r>
      <w:r w:rsidR="00AC1653" w:rsidRPr="00A06D61">
        <w:rPr>
          <w:rFonts w:ascii="Book Antiqua" w:hAnsi="Book Antiqua"/>
        </w:rPr>
        <w:t>oświadczenia zgodnie z §</w:t>
      </w:r>
      <w:r w:rsidR="00881D01" w:rsidRPr="00A06D61">
        <w:rPr>
          <w:rFonts w:ascii="Book Antiqua" w:hAnsi="Book Antiqua"/>
        </w:rPr>
        <w:t xml:space="preserve"> </w:t>
      </w:r>
      <w:r w:rsidR="00AC1653" w:rsidRPr="00A06D61">
        <w:rPr>
          <w:rFonts w:ascii="Book Antiqua" w:hAnsi="Book Antiqua"/>
        </w:rPr>
        <w:t>21 ust. 8.</w:t>
      </w:r>
    </w:p>
    <w:bookmarkEnd w:id="1"/>
    <w:p w:rsidR="000A4168" w:rsidRPr="00A06D61" w:rsidRDefault="000A4168" w:rsidP="00F24DCF">
      <w:pPr>
        <w:pStyle w:val="NormalnyWeb"/>
        <w:numPr>
          <w:ilvl w:val="2"/>
          <w:numId w:val="2"/>
        </w:numPr>
        <w:tabs>
          <w:tab w:val="clear" w:pos="2160"/>
          <w:tab w:val="num" w:pos="2552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Wynagrodzeni</w:t>
      </w:r>
      <w:r w:rsidR="00C56A3B" w:rsidRPr="00A06D61">
        <w:rPr>
          <w:rFonts w:ascii="Book Antiqua" w:hAnsi="Book Antiqua"/>
        </w:rPr>
        <w:t>a</w:t>
      </w:r>
      <w:r w:rsidRPr="00A06D61">
        <w:rPr>
          <w:rFonts w:ascii="Book Antiqua" w:hAnsi="Book Antiqua"/>
        </w:rPr>
        <w:t>, o który</w:t>
      </w:r>
      <w:r w:rsidR="00C56A3B" w:rsidRPr="00A06D61">
        <w:rPr>
          <w:rFonts w:ascii="Book Antiqua" w:hAnsi="Book Antiqua"/>
        </w:rPr>
        <w:t>ch</w:t>
      </w:r>
      <w:r w:rsidRPr="00A06D61">
        <w:rPr>
          <w:rFonts w:ascii="Book Antiqua" w:hAnsi="Book Antiqua"/>
        </w:rPr>
        <w:t xml:space="preserve"> mowa w </w:t>
      </w:r>
      <w:r w:rsidR="00C56A3B" w:rsidRPr="00A06D61">
        <w:rPr>
          <w:rFonts w:ascii="Book Antiqua" w:hAnsi="Book Antiqua"/>
        </w:rPr>
        <w:t xml:space="preserve">§ 6 i § 7 </w:t>
      </w:r>
      <w:r w:rsidRPr="00A06D61">
        <w:rPr>
          <w:rFonts w:ascii="Book Antiqua" w:hAnsi="Book Antiqua"/>
        </w:rPr>
        <w:t>obejmuj</w:t>
      </w:r>
      <w:r w:rsidR="00C56A3B" w:rsidRPr="00A06D61">
        <w:rPr>
          <w:rFonts w:ascii="Book Antiqua" w:hAnsi="Book Antiqua"/>
        </w:rPr>
        <w:t>ą</w:t>
      </w:r>
      <w:r w:rsidRPr="00A06D61">
        <w:rPr>
          <w:rFonts w:ascii="Book Antiqua" w:hAnsi="Book Antiqua"/>
        </w:rPr>
        <w:t xml:space="preserve"> wszystkie koszty związane</w:t>
      </w:r>
      <w:r w:rsidRPr="00A06D61">
        <w:rPr>
          <w:rFonts w:ascii="Book Antiqua" w:hAnsi="Book Antiqua"/>
        </w:rPr>
        <w:br/>
        <w:t>z wykonaniem przedmiot</w:t>
      </w:r>
      <w:r w:rsidR="00C56A3B" w:rsidRPr="00A06D61">
        <w:rPr>
          <w:rFonts w:ascii="Book Antiqua" w:hAnsi="Book Antiqua"/>
        </w:rPr>
        <w:t>ów</w:t>
      </w:r>
      <w:r w:rsidRPr="00A06D61">
        <w:rPr>
          <w:rFonts w:ascii="Book Antiqua" w:hAnsi="Book Antiqua"/>
        </w:rPr>
        <w:t xml:space="preserve"> umowy.</w:t>
      </w:r>
    </w:p>
    <w:p w:rsidR="000A4168" w:rsidRPr="00A06D61" w:rsidRDefault="000A4168" w:rsidP="00F24DCF">
      <w:pPr>
        <w:pStyle w:val="NormalnyWeb"/>
        <w:numPr>
          <w:ilvl w:val="2"/>
          <w:numId w:val="2"/>
        </w:numPr>
        <w:tabs>
          <w:tab w:val="clear" w:pos="2160"/>
          <w:tab w:val="num" w:pos="2552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Niedoszacowanie, pominięcie oraz brak rozpoznania zakresu jakichkolwiek części przedmiot</w:t>
      </w:r>
      <w:r w:rsidR="00C56A3B" w:rsidRPr="00A06D61">
        <w:rPr>
          <w:rFonts w:ascii="Book Antiqua" w:hAnsi="Book Antiqua"/>
        </w:rPr>
        <w:t>ów</w:t>
      </w:r>
      <w:r w:rsidRPr="00A06D61">
        <w:rPr>
          <w:rFonts w:ascii="Book Antiqua" w:hAnsi="Book Antiqua"/>
        </w:rPr>
        <w:t xml:space="preserve"> umowy nie może być podstawą do żądania zmiany wynagrodze</w:t>
      </w:r>
      <w:r w:rsidR="00C56A3B" w:rsidRPr="00A06D61">
        <w:rPr>
          <w:rFonts w:ascii="Book Antiqua" w:hAnsi="Book Antiqua"/>
        </w:rPr>
        <w:t>ń</w:t>
      </w:r>
      <w:r w:rsidR="00BA754D" w:rsidRPr="00A06D61">
        <w:rPr>
          <w:rFonts w:ascii="Book Antiqua" w:hAnsi="Book Antiqua"/>
        </w:rPr>
        <w:t>,</w:t>
      </w:r>
      <w:r w:rsidRPr="00A06D61">
        <w:rPr>
          <w:rFonts w:ascii="Book Antiqua" w:hAnsi="Book Antiqua"/>
        </w:rPr>
        <w:t xml:space="preserve"> o</w:t>
      </w:r>
      <w:r w:rsidR="00C56A3B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>który</w:t>
      </w:r>
      <w:r w:rsidR="00C56A3B" w:rsidRPr="00A06D61">
        <w:rPr>
          <w:rFonts w:ascii="Book Antiqua" w:hAnsi="Book Antiqua"/>
        </w:rPr>
        <w:t>ch</w:t>
      </w:r>
      <w:r w:rsidRPr="00A06D61">
        <w:rPr>
          <w:rFonts w:ascii="Book Antiqua" w:hAnsi="Book Antiqua"/>
        </w:rPr>
        <w:t xml:space="preserve"> mowa w </w:t>
      </w:r>
      <w:r w:rsidR="00C56A3B" w:rsidRPr="00A06D61">
        <w:rPr>
          <w:rFonts w:ascii="Book Antiqua" w:hAnsi="Book Antiqua"/>
        </w:rPr>
        <w:t>§ 6 i § 7</w:t>
      </w:r>
      <w:r w:rsidR="00BA754D" w:rsidRPr="00A06D61">
        <w:rPr>
          <w:rFonts w:ascii="Book Antiqua" w:hAnsi="Book Antiqua"/>
        </w:rPr>
        <w:t>,</w:t>
      </w:r>
      <w:r w:rsidRPr="00A06D61">
        <w:rPr>
          <w:rFonts w:ascii="Book Antiqua" w:hAnsi="Book Antiqua"/>
        </w:rPr>
        <w:t xml:space="preserve"> a</w:t>
      </w:r>
      <w:r w:rsidR="00C56A3B" w:rsidRPr="00A06D61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</w:rPr>
        <w:t xml:space="preserve">w szczególności </w:t>
      </w:r>
      <w:r w:rsidR="00C56A3B" w:rsidRPr="00A06D61">
        <w:rPr>
          <w:rFonts w:ascii="Book Antiqua" w:hAnsi="Book Antiqua"/>
        </w:rPr>
        <w:t>do</w:t>
      </w:r>
      <w:r w:rsidRPr="00A06D61">
        <w:rPr>
          <w:rFonts w:ascii="Book Antiqua" w:hAnsi="Book Antiqua"/>
        </w:rPr>
        <w:t xml:space="preserve"> roszcze</w:t>
      </w:r>
      <w:r w:rsidR="00C56A3B" w:rsidRPr="00A06D61">
        <w:rPr>
          <w:rFonts w:ascii="Book Antiqua" w:hAnsi="Book Antiqua"/>
        </w:rPr>
        <w:t>ń</w:t>
      </w:r>
      <w:r w:rsidRPr="00A06D61">
        <w:rPr>
          <w:rFonts w:ascii="Book Antiqua" w:hAnsi="Book Antiqua"/>
        </w:rPr>
        <w:t xml:space="preserve"> Wykonawcy o dodatkowe wynagrodzenie. </w:t>
      </w:r>
    </w:p>
    <w:p w:rsidR="000A4168" w:rsidRPr="00A06D61" w:rsidRDefault="000A4168" w:rsidP="00F24DCF">
      <w:pPr>
        <w:pStyle w:val="NormalnyWeb"/>
        <w:numPr>
          <w:ilvl w:val="2"/>
          <w:numId w:val="2"/>
        </w:numPr>
        <w:tabs>
          <w:tab w:val="clear" w:pos="2160"/>
          <w:tab w:val="num" w:pos="2552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 przypadku wystawienia przez Wykonawcę faktur niezgodnie z umową lub obowiązującymi przepisami prawa, jak również w przypadku niedostarczenia dokumentów wymaganych umową</w:t>
      </w:r>
      <w:r w:rsidR="006D79A6" w:rsidRPr="00A06D61">
        <w:rPr>
          <w:rFonts w:ascii="Book Antiqua" w:hAnsi="Book Antiqua"/>
        </w:rPr>
        <w:t xml:space="preserve"> </w:t>
      </w:r>
      <w:r w:rsidR="00BA754D" w:rsidRPr="00A06D61">
        <w:rPr>
          <w:rFonts w:ascii="Book Antiqua" w:hAnsi="Book Antiqua"/>
        </w:rPr>
        <w:t>lub</w:t>
      </w:r>
      <w:r w:rsidRPr="00A06D61">
        <w:rPr>
          <w:rFonts w:ascii="Book Antiqua" w:hAnsi="Book Antiqua"/>
        </w:rPr>
        <w:t xml:space="preserve"> brak</w:t>
      </w:r>
      <w:r w:rsidR="006D79A6" w:rsidRPr="00A06D61">
        <w:rPr>
          <w:rFonts w:ascii="Book Antiqua" w:hAnsi="Book Antiqua"/>
        </w:rPr>
        <w:t>u</w:t>
      </w:r>
      <w:r w:rsidRPr="00A06D61">
        <w:rPr>
          <w:rFonts w:ascii="Book Antiqua" w:hAnsi="Book Antiqua"/>
        </w:rPr>
        <w:t xml:space="preserve"> zapłaty podwykonawcom, Zamawiający uprawniony jest do wstrzymania zapłaty wynagrodzenia do czasu usunięcia niezgodności. W takim przypadku Zamawiający nie jest zobowiązany do zapłaty odsetek ustawowych za okres wstrzymania się z dokonaniem zapłaty wynagrodze</w:t>
      </w:r>
      <w:r w:rsidR="006D79A6" w:rsidRPr="00A06D61">
        <w:rPr>
          <w:rFonts w:ascii="Book Antiqua" w:hAnsi="Book Antiqua"/>
        </w:rPr>
        <w:t>ń.</w:t>
      </w:r>
    </w:p>
    <w:p w:rsidR="00173B7F" w:rsidRPr="00A06D61" w:rsidRDefault="000A4168" w:rsidP="00173B7F">
      <w:pPr>
        <w:pStyle w:val="NormalnyWeb"/>
        <w:numPr>
          <w:ilvl w:val="2"/>
          <w:numId w:val="2"/>
        </w:numPr>
        <w:tabs>
          <w:tab w:val="clear" w:pos="2160"/>
          <w:tab w:val="num" w:pos="2552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Wykonawca nie może dokonać cesji wierzytelności z tytułu wynagrodze</w:t>
      </w:r>
      <w:r w:rsidR="00D74940" w:rsidRPr="00A06D61">
        <w:rPr>
          <w:rFonts w:ascii="Book Antiqua" w:hAnsi="Book Antiqua"/>
        </w:rPr>
        <w:t>ń</w:t>
      </w:r>
      <w:r w:rsidRPr="00A06D61">
        <w:rPr>
          <w:rFonts w:ascii="Book Antiqua" w:hAnsi="Book Antiqua"/>
        </w:rPr>
        <w:t xml:space="preserve"> określon</w:t>
      </w:r>
      <w:r w:rsidR="00D74940" w:rsidRPr="00A06D61">
        <w:rPr>
          <w:rFonts w:ascii="Book Antiqua" w:hAnsi="Book Antiqua"/>
        </w:rPr>
        <w:t>ych</w:t>
      </w:r>
      <w:r w:rsidRPr="00A06D61">
        <w:rPr>
          <w:rFonts w:ascii="Book Antiqua" w:hAnsi="Book Antiqua"/>
        </w:rPr>
        <w:t xml:space="preserve"> w </w:t>
      </w:r>
      <w:r w:rsidR="00D74940" w:rsidRPr="00A06D61">
        <w:rPr>
          <w:rFonts w:ascii="Book Antiqua" w:hAnsi="Book Antiqua"/>
        </w:rPr>
        <w:t>§ 6 i § 7.</w:t>
      </w:r>
    </w:p>
    <w:p w:rsidR="000A4168" w:rsidRPr="00A06D61" w:rsidRDefault="000A4168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3B2180" w:rsidRPr="00A06D61" w:rsidRDefault="003B2180" w:rsidP="001B04AB">
      <w:pPr>
        <w:pStyle w:val="NormalnyWeb"/>
        <w:spacing w:before="0" w:beforeAutospacing="0" w:after="0"/>
        <w:ind w:left="567" w:hanging="567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 xml:space="preserve">WYMAGANIA </w:t>
      </w:r>
      <w:r w:rsidR="00040E07" w:rsidRPr="00A06D61">
        <w:rPr>
          <w:rFonts w:ascii="Book Antiqua" w:hAnsi="Book Antiqua"/>
          <w:b/>
          <w:bCs/>
        </w:rPr>
        <w:t>I OBOWIĄZKI WYKONAWCY</w:t>
      </w:r>
    </w:p>
    <w:p w:rsidR="00B901A5" w:rsidRPr="00A06D61" w:rsidRDefault="00B901A5" w:rsidP="005A7FF7">
      <w:pPr>
        <w:pStyle w:val="NormalnyWeb"/>
        <w:spacing w:before="0" w:beforeAutospacing="0" w:after="0"/>
        <w:ind w:left="567" w:hanging="567"/>
        <w:jc w:val="center"/>
        <w:rPr>
          <w:rFonts w:ascii="Book Antiqua" w:hAnsi="Book Antiqua"/>
          <w:bCs/>
        </w:rPr>
      </w:pPr>
    </w:p>
    <w:p w:rsidR="005B26DD" w:rsidRPr="00A06D61" w:rsidRDefault="005B26DD" w:rsidP="005A7FF7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bookmarkStart w:id="2" w:name="_Hlk529275349"/>
      <w:bookmarkStart w:id="3" w:name="_Hlk529275605"/>
      <w:r w:rsidRPr="00A06D61">
        <w:rPr>
          <w:rFonts w:ascii="Book Antiqua" w:hAnsi="Book Antiqua"/>
          <w:b/>
          <w:bCs/>
        </w:rPr>
        <w:t xml:space="preserve">§ </w:t>
      </w:r>
      <w:r w:rsidR="00040E07" w:rsidRPr="00A06D61">
        <w:rPr>
          <w:rFonts w:ascii="Book Antiqua" w:hAnsi="Book Antiqua"/>
          <w:b/>
          <w:bCs/>
        </w:rPr>
        <w:t>9</w:t>
      </w:r>
      <w:r w:rsidRPr="00A06D61">
        <w:rPr>
          <w:rFonts w:ascii="Book Antiqua" w:hAnsi="Book Antiqua"/>
          <w:b/>
          <w:bCs/>
        </w:rPr>
        <w:t>.</w:t>
      </w:r>
    </w:p>
    <w:bookmarkEnd w:id="2"/>
    <w:p w:rsidR="003B2180" w:rsidRPr="00A06D61" w:rsidRDefault="003B2180" w:rsidP="00613354">
      <w:pPr>
        <w:pStyle w:val="NormalnyWeb"/>
        <w:numPr>
          <w:ilvl w:val="0"/>
          <w:numId w:val="38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Wykonawca oświadcz</w:t>
      </w:r>
      <w:r w:rsidR="009E6F34" w:rsidRPr="00A06D61">
        <w:rPr>
          <w:rFonts w:ascii="Book Antiqua" w:hAnsi="Book Antiqua"/>
          <w:bCs/>
        </w:rPr>
        <w:t>a</w:t>
      </w:r>
      <w:r w:rsidRPr="00A06D61">
        <w:rPr>
          <w:rFonts w:ascii="Book Antiqua" w:hAnsi="Book Antiqua"/>
          <w:bCs/>
        </w:rPr>
        <w:t xml:space="preserve">, że zapoznał się ze wszystkimi </w:t>
      </w:r>
      <w:r w:rsidR="00BA754D" w:rsidRPr="00A06D61">
        <w:rPr>
          <w:rFonts w:ascii="Book Antiqua" w:hAnsi="Book Antiqua"/>
          <w:bCs/>
        </w:rPr>
        <w:t>postanowieniami</w:t>
      </w:r>
      <w:r w:rsidRPr="00A06D61">
        <w:rPr>
          <w:rFonts w:ascii="Book Antiqua" w:hAnsi="Book Antiqua"/>
          <w:bCs/>
        </w:rPr>
        <w:t xml:space="preserve"> niniejszej umowy, </w:t>
      </w:r>
      <w:r w:rsidRPr="00A06D61">
        <w:rPr>
          <w:rFonts w:ascii="Book Antiqua" w:hAnsi="Book Antiqua"/>
          <w:b/>
          <w:bCs/>
        </w:rPr>
        <w:t xml:space="preserve">w tym w szczególności z </w:t>
      </w:r>
      <w:r w:rsidR="009E6F34" w:rsidRPr="00A06D61">
        <w:rPr>
          <w:rFonts w:ascii="Book Antiqua" w:hAnsi="Book Antiqua"/>
          <w:b/>
          <w:bCs/>
        </w:rPr>
        <w:t>OPZ</w:t>
      </w:r>
      <w:r w:rsidRPr="00A06D61">
        <w:rPr>
          <w:rFonts w:ascii="Book Antiqua" w:hAnsi="Book Antiqua"/>
          <w:bCs/>
        </w:rPr>
        <w:t xml:space="preserve"> </w:t>
      </w:r>
      <w:r w:rsidR="00C81109" w:rsidRPr="00A06D61">
        <w:rPr>
          <w:rFonts w:ascii="Book Antiqua" w:hAnsi="Book Antiqua"/>
          <w:bCs/>
        </w:rPr>
        <w:t xml:space="preserve"> </w:t>
      </w:r>
      <w:r w:rsidRPr="00A06D61">
        <w:rPr>
          <w:rFonts w:ascii="Book Antiqua" w:hAnsi="Book Antiqua"/>
          <w:bCs/>
        </w:rPr>
        <w:t>oraz, że posiada wszystkie niezbędne uprawnienia do wykonywania przedmiot</w:t>
      </w:r>
      <w:r w:rsidR="00C335C8" w:rsidRPr="00A06D61">
        <w:rPr>
          <w:rFonts w:ascii="Book Antiqua" w:hAnsi="Book Antiqua"/>
          <w:bCs/>
        </w:rPr>
        <w:t>ów</w:t>
      </w:r>
      <w:r w:rsidRPr="00A06D61">
        <w:rPr>
          <w:rFonts w:ascii="Book Antiqua" w:hAnsi="Book Antiqua"/>
          <w:bCs/>
        </w:rPr>
        <w:t xml:space="preserve"> umowy, w tym w szczególności:</w:t>
      </w:r>
    </w:p>
    <w:p w:rsidR="003B2180" w:rsidRPr="00A06D61" w:rsidRDefault="003B2180" w:rsidP="00613354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posiada wpis do rejestru działalności regulowanej, o którym mowa w art. 9b ustawy z dnia 13 września 1996</w:t>
      </w:r>
      <w:r w:rsidR="005A5BBD" w:rsidRPr="00A06D61">
        <w:rPr>
          <w:rFonts w:ascii="Book Antiqua" w:hAnsi="Book Antiqua"/>
          <w:bCs/>
        </w:rPr>
        <w:t xml:space="preserve"> </w:t>
      </w:r>
      <w:r w:rsidRPr="00A06D61">
        <w:rPr>
          <w:rFonts w:ascii="Book Antiqua" w:hAnsi="Book Antiqua"/>
          <w:bCs/>
        </w:rPr>
        <w:t xml:space="preserve">r. o utrzymaniu czystości i porządku w gminach (Dz. </w:t>
      </w:r>
      <w:r w:rsidR="005A5BBD" w:rsidRPr="00A06D61">
        <w:rPr>
          <w:rFonts w:ascii="Book Antiqua" w:hAnsi="Book Antiqua"/>
          <w:bCs/>
        </w:rPr>
        <w:t>U. 2018, poz. 1454</w:t>
      </w:r>
      <w:r w:rsidR="00592C28">
        <w:rPr>
          <w:rFonts w:ascii="Book Antiqua" w:hAnsi="Book Antiqua"/>
          <w:bCs/>
        </w:rPr>
        <w:t xml:space="preserve"> z </w:t>
      </w:r>
      <w:proofErr w:type="spellStart"/>
      <w:r w:rsidR="00592C28">
        <w:rPr>
          <w:rFonts w:ascii="Book Antiqua" w:hAnsi="Book Antiqua"/>
          <w:bCs/>
        </w:rPr>
        <w:t>późn</w:t>
      </w:r>
      <w:proofErr w:type="spellEnd"/>
      <w:r w:rsidR="00592C28">
        <w:rPr>
          <w:rFonts w:ascii="Book Antiqua" w:hAnsi="Book Antiqua"/>
          <w:bCs/>
        </w:rPr>
        <w:t>. zm.</w:t>
      </w:r>
      <w:r w:rsidRPr="00A06D61">
        <w:rPr>
          <w:rFonts w:ascii="Book Antiqua" w:hAnsi="Book Antiqua"/>
          <w:bCs/>
        </w:rPr>
        <w:t xml:space="preserve">), prowadzonego przez </w:t>
      </w:r>
      <w:r w:rsidR="00AC1653" w:rsidRPr="00A06D61">
        <w:rPr>
          <w:rFonts w:ascii="Book Antiqua" w:hAnsi="Book Antiqua"/>
          <w:bCs/>
        </w:rPr>
        <w:t>Burmistrza Ząbkowic Śląskich</w:t>
      </w:r>
      <w:r w:rsidRPr="00A06D61">
        <w:rPr>
          <w:rFonts w:ascii="Book Antiqua" w:hAnsi="Book Antiqua"/>
          <w:bCs/>
        </w:rPr>
        <w:t xml:space="preserve">, w zakresie  </w:t>
      </w:r>
      <w:r w:rsidR="00AC1653" w:rsidRPr="00A06D61">
        <w:rPr>
          <w:rFonts w:ascii="Book Antiqua" w:hAnsi="Book Antiqua"/>
          <w:bCs/>
        </w:rPr>
        <w:t>odbierania odpadów komunalnych od właścicieli nieruchomości.</w:t>
      </w:r>
    </w:p>
    <w:p w:rsidR="003274CA" w:rsidRPr="00A06D61" w:rsidRDefault="003B2180" w:rsidP="00613354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lastRenderedPageBreak/>
        <w:t>spełnia wymagania Rozporządzenia Ministra Środowiska z dnia 11 stycznia 2013r. w sprawie szczegółowych wymagań w zakresie odbierania odpadów</w:t>
      </w:r>
      <w:r w:rsidR="003274CA" w:rsidRPr="00A06D61">
        <w:rPr>
          <w:rFonts w:ascii="Book Antiqua" w:hAnsi="Book Antiqua"/>
          <w:bCs/>
        </w:rPr>
        <w:t xml:space="preserve"> komunalnych od właścicieli nieruchomości (Dz. </w:t>
      </w:r>
      <w:r w:rsidR="00AC1653" w:rsidRPr="00A06D61">
        <w:rPr>
          <w:rFonts w:ascii="Book Antiqua" w:hAnsi="Book Antiqua"/>
          <w:bCs/>
        </w:rPr>
        <w:t>U</w:t>
      </w:r>
      <w:r w:rsidR="003274CA" w:rsidRPr="00A06D61">
        <w:rPr>
          <w:rFonts w:ascii="Book Antiqua" w:hAnsi="Book Antiqua"/>
          <w:bCs/>
        </w:rPr>
        <w:t>. z 2013, poz. 122)</w:t>
      </w:r>
    </w:p>
    <w:p w:rsidR="003274CA" w:rsidRPr="00A06D61" w:rsidRDefault="003274CA" w:rsidP="00613354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spełnia wymagania </w:t>
      </w:r>
      <w:r w:rsidR="00C335C8" w:rsidRPr="00A06D61">
        <w:rPr>
          <w:rFonts w:ascii="Book Antiqua" w:hAnsi="Book Antiqua"/>
          <w:bCs/>
        </w:rPr>
        <w:t xml:space="preserve">rozporządzenia Ministra Środowiska z dnia 7 października 2016 r. w sprawie szczegółowych wymagań dla transportu odpadów </w:t>
      </w:r>
      <w:r w:rsidR="00AC1653" w:rsidRPr="00A06D61">
        <w:rPr>
          <w:rFonts w:ascii="Book Antiqua" w:hAnsi="Book Antiqua"/>
          <w:bCs/>
        </w:rPr>
        <w:t xml:space="preserve">(Dz. U. 2016, poz. 1742) </w:t>
      </w:r>
      <w:r w:rsidR="00C335C8" w:rsidRPr="00A06D61">
        <w:rPr>
          <w:rFonts w:ascii="Book Antiqua" w:hAnsi="Book Antiqua"/>
          <w:bCs/>
        </w:rPr>
        <w:t xml:space="preserve">– wydane na podstawie art 24 ust. 7 ustawy z dnia 14 grudnia 2012 r. </w:t>
      </w:r>
      <w:r w:rsidR="002F620F">
        <w:rPr>
          <w:rFonts w:ascii="Book Antiqua" w:hAnsi="Book Antiqua"/>
          <w:bCs/>
        </w:rPr>
        <w:br/>
      </w:r>
      <w:r w:rsidR="00C335C8" w:rsidRPr="00A06D61">
        <w:rPr>
          <w:rFonts w:ascii="Book Antiqua" w:hAnsi="Book Antiqua"/>
          <w:bCs/>
        </w:rPr>
        <w:t>o odpadach.</w:t>
      </w:r>
    </w:p>
    <w:p w:rsidR="003274CA" w:rsidRPr="00A06D61" w:rsidRDefault="003274CA" w:rsidP="00613354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posiada uprawnienia do transportu odpadów objętych OPZ zgodnie z przepisami ustawy z dnia 14 grudnia 2012</w:t>
      </w:r>
      <w:r w:rsidR="00C335C8" w:rsidRPr="00A06D61">
        <w:rPr>
          <w:rFonts w:ascii="Book Antiqua" w:hAnsi="Book Antiqua"/>
          <w:bCs/>
        </w:rPr>
        <w:t xml:space="preserve"> </w:t>
      </w:r>
      <w:r w:rsidRPr="00A06D61">
        <w:rPr>
          <w:rFonts w:ascii="Book Antiqua" w:hAnsi="Book Antiqua"/>
          <w:bCs/>
        </w:rPr>
        <w:t xml:space="preserve">r. o odpadach (Dz. u. z 2018, poz. </w:t>
      </w:r>
      <w:r w:rsidR="00AC1653" w:rsidRPr="00A06D61">
        <w:rPr>
          <w:rFonts w:ascii="Book Antiqua" w:hAnsi="Book Antiqua"/>
          <w:bCs/>
        </w:rPr>
        <w:t>992</w:t>
      </w:r>
      <w:r w:rsidRPr="00A06D61">
        <w:rPr>
          <w:rFonts w:ascii="Book Antiqua" w:hAnsi="Book Antiqua"/>
          <w:bCs/>
        </w:rPr>
        <w:t xml:space="preserve">  z </w:t>
      </w:r>
      <w:proofErr w:type="spellStart"/>
      <w:r w:rsidRPr="00A06D61">
        <w:rPr>
          <w:rFonts w:ascii="Book Antiqua" w:hAnsi="Book Antiqua"/>
          <w:bCs/>
        </w:rPr>
        <w:t>późn</w:t>
      </w:r>
      <w:proofErr w:type="spellEnd"/>
      <w:r w:rsidRPr="00A06D61">
        <w:rPr>
          <w:rFonts w:ascii="Book Antiqua" w:hAnsi="Book Antiqua"/>
          <w:bCs/>
        </w:rPr>
        <w:t>. zm.)</w:t>
      </w:r>
    </w:p>
    <w:p w:rsidR="003B2180" w:rsidRDefault="003274CA" w:rsidP="00613354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dysponuje zdolnością techniczną niezbędną do należytego wykonywania przedmiot</w:t>
      </w:r>
      <w:r w:rsidR="00C335C8" w:rsidRPr="00A06D61">
        <w:rPr>
          <w:rFonts w:ascii="Book Antiqua" w:hAnsi="Book Antiqua"/>
          <w:bCs/>
        </w:rPr>
        <w:t>ów</w:t>
      </w:r>
      <w:r w:rsidRPr="00A06D61">
        <w:rPr>
          <w:rFonts w:ascii="Book Antiqua" w:hAnsi="Book Antiqua"/>
          <w:bCs/>
        </w:rPr>
        <w:t xml:space="preserve"> umowy,</w:t>
      </w:r>
    </w:p>
    <w:p w:rsidR="00B41B38" w:rsidRPr="00DB4DA6" w:rsidRDefault="00B41B38" w:rsidP="00B41B38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  <w:color w:val="000000" w:themeColor="text1"/>
        </w:rPr>
      </w:pPr>
      <w:r w:rsidRPr="00DB4DA6">
        <w:rPr>
          <w:rFonts w:ascii="Book Antiqua" w:hAnsi="Book Antiqua"/>
          <w:bCs/>
          <w:color w:val="000000" w:themeColor="text1"/>
        </w:rPr>
        <w:t xml:space="preserve">posiada </w:t>
      </w:r>
      <w:r w:rsidRPr="00DB4DA6">
        <w:rPr>
          <w:rFonts w:ascii="Book Antiqua" w:hAnsi="Book Antiqua" w:cs="Arial"/>
          <w:color w:val="000000" w:themeColor="text1"/>
        </w:rPr>
        <w:t>wpis do rejestru zbierających zużyty sprzęt elektryczny i elektroniczny prowadzony przez Głównego Inspektoratu Ochrony Środowiska;</w:t>
      </w:r>
    </w:p>
    <w:p w:rsidR="001E29C2" w:rsidRPr="00A06D61" w:rsidRDefault="001E29C2" w:rsidP="00613354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posiada aktualne zezwolenie wydane przez właściwy organ na zbieranie lub na zbieranie i przetwarzanie lub pozwolenia na wytwarzanie odpadów uwzględniające zbieranie odpadów zgodnie z </w:t>
      </w:r>
      <w:r w:rsidR="00567A63" w:rsidRPr="00A06D61">
        <w:rPr>
          <w:rFonts w:ascii="Book Antiqua" w:hAnsi="Book Antiqua"/>
          <w:bCs/>
        </w:rPr>
        <w:t xml:space="preserve">ustawą z dnia 14 grudnia 2012 r. o odpadach (Dz. u. z 2018, poz. 992  z </w:t>
      </w:r>
      <w:proofErr w:type="spellStart"/>
      <w:r w:rsidR="00567A63" w:rsidRPr="00A06D61">
        <w:rPr>
          <w:rFonts w:ascii="Book Antiqua" w:hAnsi="Book Antiqua"/>
          <w:bCs/>
        </w:rPr>
        <w:t>późn</w:t>
      </w:r>
      <w:proofErr w:type="spellEnd"/>
      <w:r w:rsidR="00567A63" w:rsidRPr="00A06D61">
        <w:rPr>
          <w:rFonts w:ascii="Book Antiqua" w:hAnsi="Book Antiqua"/>
          <w:bCs/>
        </w:rPr>
        <w:t>. zm.)</w:t>
      </w:r>
    </w:p>
    <w:p w:rsidR="00567A63" w:rsidRDefault="00567A63" w:rsidP="00613354">
      <w:pPr>
        <w:pStyle w:val="NormalnyWeb"/>
        <w:numPr>
          <w:ilvl w:val="0"/>
          <w:numId w:val="39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posiada dokument potwierdzający tytuł prawny do dysponowania nieruchomością w celu utworzenia na niej PSZOK i jego funkcjonowania przynajmniej przez okres trwania umowy.</w:t>
      </w:r>
    </w:p>
    <w:p w:rsidR="00B41B38" w:rsidRPr="00DB4DA6" w:rsidRDefault="00B41B38" w:rsidP="00B41B38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theme="minorBidi"/>
          <w:color w:val="000000" w:themeColor="text1"/>
          <w:sz w:val="24"/>
          <w:szCs w:val="24"/>
          <w:lang w:eastAsia="pl-PL"/>
        </w:rPr>
      </w:pPr>
      <w:r w:rsidRPr="00DB4DA6">
        <w:rPr>
          <w:rFonts w:ascii="Book Antiqua" w:eastAsia="Times New Roman" w:hAnsi="Book Antiqua" w:cstheme="minorBidi"/>
          <w:color w:val="000000" w:themeColor="text1"/>
          <w:sz w:val="24"/>
          <w:szCs w:val="24"/>
          <w:lang w:eastAsia="pl-PL"/>
        </w:rPr>
        <w:t xml:space="preserve">posiada wpis do rejestru </w:t>
      </w:r>
      <w:r w:rsidRPr="00DB4DA6">
        <w:rPr>
          <w:rFonts w:ascii="Book Antiqua" w:eastAsiaTheme="minorHAnsi" w:hAnsi="Book Antiqua" w:cstheme="minorBidi"/>
          <w:color w:val="000000" w:themeColor="text1"/>
          <w:sz w:val="24"/>
          <w:szCs w:val="24"/>
        </w:rPr>
        <w:t xml:space="preserve">podmiotów wprowadzających produkty, produkty                                          w opakowaniach i gospodarujących odpadami, prowadzony przez właściwego marszałka województwa.  </w:t>
      </w:r>
    </w:p>
    <w:bookmarkEnd w:id="3"/>
    <w:p w:rsidR="004202A7" w:rsidRPr="00A06D61" w:rsidRDefault="003274CA" w:rsidP="00613354">
      <w:pPr>
        <w:pStyle w:val="NormalnyWeb"/>
        <w:numPr>
          <w:ilvl w:val="0"/>
          <w:numId w:val="38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Wykonawca zobowiązuje się do spełnienia wymagań określonych w ust. 1 przez cały czas obowiązywania umowy, z uwzględnieniem warunków OPZ, pod rygorem </w:t>
      </w:r>
      <w:r w:rsidR="00AE4C17" w:rsidRPr="00A06D61">
        <w:rPr>
          <w:rFonts w:ascii="Book Antiqua" w:hAnsi="Book Antiqua"/>
          <w:bCs/>
        </w:rPr>
        <w:t>odstąpienia od</w:t>
      </w:r>
      <w:r w:rsidRPr="00A06D61">
        <w:rPr>
          <w:rFonts w:ascii="Book Antiqua" w:hAnsi="Book Antiqua"/>
          <w:bCs/>
        </w:rPr>
        <w:t xml:space="preserve"> umowy przez Zamawiającego z winy Wykonawcy</w:t>
      </w:r>
      <w:r w:rsidR="004202A7" w:rsidRPr="00A06D61">
        <w:rPr>
          <w:rFonts w:ascii="Book Antiqua" w:hAnsi="Book Antiqua"/>
          <w:bCs/>
        </w:rPr>
        <w:t xml:space="preserve"> w trybie §</w:t>
      </w:r>
      <w:r w:rsidR="009B7A33" w:rsidRPr="00A06D61">
        <w:rPr>
          <w:rFonts w:ascii="Book Antiqua" w:hAnsi="Book Antiqua"/>
          <w:bCs/>
        </w:rPr>
        <w:t xml:space="preserve"> 20 ust. </w:t>
      </w:r>
      <w:r w:rsidR="00D43DF9" w:rsidRPr="00A06D61">
        <w:rPr>
          <w:rFonts w:ascii="Book Antiqua" w:hAnsi="Book Antiqua"/>
          <w:bCs/>
        </w:rPr>
        <w:t>2 pkt 4)</w:t>
      </w:r>
      <w:r w:rsidR="004202A7" w:rsidRPr="00A06D61">
        <w:rPr>
          <w:rFonts w:ascii="Book Antiqua" w:hAnsi="Book Antiqua"/>
          <w:bCs/>
        </w:rPr>
        <w:t>. W</w:t>
      </w:r>
      <w:r w:rsidR="00BA754D" w:rsidRPr="00A06D61">
        <w:rPr>
          <w:rFonts w:ascii="Book Antiqua" w:hAnsi="Book Antiqua"/>
          <w:bCs/>
        </w:rPr>
        <w:t> </w:t>
      </w:r>
      <w:r w:rsidR="004202A7" w:rsidRPr="00A06D61">
        <w:rPr>
          <w:rFonts w:ascii="Book Antiqua" w:hAnsi="Book Antiqua"/>
          <w:bCs/>
        </w:rPr>
        <w:t>przypadku, gdy wymagane do realizacji przedmiotu umowy przez Wykonawcę decyzje, zezwoleni</w:t>
      </w:r>
      <w:r w:rsidR="00C81109" w:rsidRPr="00A06D61">
        <w:rPr>
          <w:rFonts w:ascii="Book Antiqua" w:hAnsi="Book Antiqua"/>
          <w:bCs/>
        </w:rPr>
        <w:t xml:space="preserve">a, w szczególności wymienione w </w:t>
      </w:r>
      <w:r w:rsidR="004202A7" w:rsidRPr="00A06D61">
        <w:rPr>
          <w:rFonts w:ascii="Book Antiqua" w:hAnsi="Book Antiqua"/>
          <w:bCs/>
        </w:rPr>
        <w:t>ust. 1</w:t>
      </w:r>
      <w:r w:rsidR="009B7A33" w:rsidRPr="00A06D61">
        <w:rPr>
          <w:rFonts w:ascii="Book Antiqua" w:hAnsi="Book Antiqua"/>
          <w:bCs/>
        </w:rPr>
        <w:t xml:space="preserve">, </w:t>
      </w:r>
      <w:r w:rsidR="004202A7" w:rsidRPr="00A06D61">
        <w:rPr>
          <w:rFonts w:ascii="Book Antiqua" w:hAnsi="Book Antiqua"/>
          <w:bCs/>
        </w:rPr>
        <w:t>tracą moc obowi</w:t>
      </w:r>
      <w:r w:rsidR="006723E5" w:rsidRPr="00A06D61">
        <w:rPr>
          <w:rFonts w:ascii="Book Antiqua" w:hAnsi="Book Antiqua"/>
          <w:bCs/>
        </w:rPr>
        <w:t>ą</w:t>
      </w:r>
      <w:r w:rsidR="004202A7" w:rsidRPr="00A06D61">
        <w:rPr>
          <w:rFonts w:ascii="Book Antiqua" w:hAnsi="Book Antiqua"/>
          <w:bCs/>
        </w:rPr>
        <w:t>zującą w</w:t>
      </w:r>
      <w:r w:rsidR="009B7A33" w:rsidRPr="00A06D61">
        <w:rPr>
          <w:rFonts w:ascii="Book Antiqua" w:hAnsi="Book Antiqua"/>
          <w:bCs/>
        </w:rPr>
        <w:t> </w:t>
      </w:r>
      <w:r w:rsidR="004202A7" w:rsidRPr="00A06D61">
        <w:rPr>
          <w:rFonts w:ascii="Book Antiqua" w:hAnsi="Book Antiqua"/>
          <w:bCs/>
        </w:rPr>
        <w:t>czasie realizacji umowy, Wykonawca zobowiązuje się do uzyskania</w:t>
      </w:r>
      <w:r w:rsidR="00DE1D16" w:rsidRPr="00A06D61">
        <w:rPr>
          <w:rFonts w:ascii="Book Antiqua" w:hAnsi="Book Antiqua"/>
          <w:bCs/>
        </w:rPr>
        <w:t xml:space="preserve"> nowych właściwych decyzji, wpisów do rejestrów i/lub zezwoleń oraz przekazania kopii</w:t>
      </w:r>
      <w:r w:rsidR="001A0D9D" w:rsidRPr="00A06D61">
        <w:rPr>
          <w:rFonts w:ascii="Book Antiqua" w:hAnsi="Book Antiqua"/>
          <w:bCs/>
        </w:rPr>
        <w:t>,</w:t>
      </w:r>
      <w:r w:rsidR="00DE1D16" w:rsidRPr="00A06D61">
        <w:rPr>
          <w:rFonts w:ascii="Book Antiqua" w:hAnsi="Book Antiqua"/>
          <w:bCs/>
        </w:rPr>
        <w:t xml:space="preserve"> </w:t>
      </w:r>
      <w:r w:rsidR="001A0D9D" w:rsidRPr="00A06D61">
        <w:rPr>
          <w:rFonts w:ascii="Book Antiqua" w:hAnsi="Book Antiqua"/>
          <w:bCs/>
        </w:rPr>
        <w:t xml:space="preserve">potwierdzonych za zgodność z oryginałem, </w:t>
      </w:r>
      <w:r w:rsidR="00DE1D16" w:rsidRPr="00A06D61">
        <w:rPr>
          <w:rFonts w:ascii="Book Antiqua" w:hAnsi="Book Antiqua"/>
          <w:bCs/>
        </w:rPr>
        <w:t>tych dokumentów Zamawiającego najpóźniej na 7 dni przed upływem terminu ważności poprzednich.</w:t>
      </w:r>
      <w:r w:rsidR="004202A7" w:rsidRPr="00A06D61">
        <w:rPr>
          <w:rFonts w:ascii="Book Antiqua" w:hAnsi="Book Antiqua"/>
          <w:bCs/>
        </w:rPr>
        <w:t xml:space="preserve"> </w:t>
      </w:r>
    </w:p>
    <w:p w:rsidR="00DE1D16" w:rsidRPr="00A06D61" w:rsidRDefault="00DE1D16" w:rsidP="00613354">
      <w:pPr>
        <w:pStyle w:val="NormalnyWeb"/>
        <w:numPr>
          <w:ilvl w:val="0"/>
          <w:numId w:val="38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Wykonawca w trakcie realizacji umowy zobowiązany jest zapewnić Zamawiające</w:t>
      </w:r>
      <w:r w:rsidR="009B7A33" w:rsidRPr="00A06D61">
        <w:rPr>
          <w:rFonts w:ascii="Book Antiqua" w:hAnsi="Book Antiqua"/>
          <w:bCs/>
        </w:rPr>
        <w:t>mu -</w:t>
      </w:r>
      <w:r w:rsidRPr="00A06D61">
        <w:rPr>
          <w:rFonts w:ascii="Book Antiqua" w:hAnsi="Book Antiqua"/>
          <w:bCs/>
        </w:rPr>
        <w:t xml:space="preserve"> w godzinach pracy przedsiębiorstwa Wykonawcy</w:t>
      </w:r>
      <w:r w:rsidR="009B7A33" w:rsidRPr="00A06D61">
        <w:rPr>
          <w:rFonts w:ascii="Book Antiqua" w:hAnsi="Book Antiqua"/>
          <w:bCs/>
        </w:rPr>
        <w:t xml:space="preserve"> -</w:t>
      </w:r>
      <w:r w:rsidRPr="00A06D61">
        <w:rPr>
          <w:rFonts w:ascii="Book Antiqua" w:hAnsi="Book Antiqua"/>
          <w:bCs/>
        </w:rPr>
        <w:t xml:space="preserve"> w obecności Wykonawcy, nieograniczony dostęp do posiadanej bazy </w:t>
      </w:r>
      <w:proofErr w:type="spellStart"/>
      <w:r w:rsidRPr="00A06D61">
        <w:rPr>
          <w:rFonts w:ascii="Book Antiqua" w:hAnsi="Book Antiqua"/>
          <w:bCs/>
        </w:rPr>
        <w:t>magazynowo-transportowej</w:t>
      </w:r>
      <w:proofErr w:type="spellEnd"/>
      <w:r w:rsidRPr="00A06D61">
        <w:rPr>
          <w:rFonts w:ascii="Book Antiqua" w:hAnsi="Book Antiqua"/>
          <w:bCs/>
        </w:rPr>
        <w:t xml:space="preserve"> oraz pojazdów</w:t>
      </w:r>
      <w:r w:rsidR="006004C0" w:rsidRPr="00A06D61">
        <w:rPr>
          <w:rFonts w:ascii="Book Antiqua" w:hAnsi="Book Antiqua"/>
          <w:bCs/>
        </w:rPr>
        <w:t xml:space="preserve">, w zakresie kontrolowania przestrzegania zapisów umowy </w:t>
      </w:r>
      <w:r w:rsidR="009B7A33" w:rsidRPr="00A06D61">
        <w:rPr>
          <w:rFonts w:ascii="Book Antiqua" w:hAnsi="Book Antiqua"/>
          <w:bCs/>
        </w:rPr>
        <w:t>podczas</w:t>
      </w:r>
      <w:r w:rsidR="006004C0" w:rsidRPr="00A06D61">
        <w:rPr>
          <w:rFonts w:ascii="Book Antiqua" w:hAnsi="Book Antiqua"/>
          <w:bCs/>
        </w:rPr>
        <w:t xml:space="preserve"> jej realizacji. Zamawiający będzie miał prawo sporządzania m. in. dokumentacji fotograficznej z przeprowadzonych czynności kontrolnych. </w:t>
      </w:r>
      <w:r w:rsidRPr="00A06D61">
        <w:rPr>
          <w:rFonts w:ascii="Book Antiqua" w:hAnsi="Book Antiqua"/>
          <w:bCs/>
        </w:rPr>
        <w:t xml:space="preserve"> </w:t>
      </w:r>
    </w:p>
    <w:p w:rsidR="001A0D9D" w:rsidRPr="00A06D61" w:rsidRDefault="001A0D9D" w:rsidP="00613354">
      <w:pPr>
        <w:pStyle w:val="NormalnyWeb"/>
        <w:numPr>
          <w:ilvl w:val="0"/>
          <w:numId w:val="38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Wykonawca zobowiązuje się / nie zobowiązuje się* do przeprowadzenia akcji promującej selektywną zbiórkę odpadów komunalnych w placówkach oświatowych na terenie Gminy Ząbkowice Śląskie (publiczne szkoły podstawowe i gimnazja</w:t>
      </w:r>
      <w:r w:rsidR="00AE4C17" w:rsidRPr="00A06D61">
        <w:rPr>
          <w:rFonts w:ascii="Book Antiqua" w:hAnsi="Book Antiqua"/>
          <w:bCs/>
        </w:rPr>
        <w:t xml:space="preserve"> – określone w OPZ dz. III ust. 10 pkt 4</w:t>
      </w:r>
      <w:r w:rsidRPr="00A06D61">
        <w:rPr>
          <w:rFonts w:ascii="Book Antiqua" w:hAnsi="Book Antiqua"/>
          <w:bCs/>
        </w:rPr>
        <w:t>)</w:t>
      </w:r>
    </w:p>
    <w:p w:rsidR="001A0D9D" w:rsidRPr="00A06D61" w:rsidRDefault="001A0D9D" w:rsidP="001A0D9D">
      <w:pPr>
        <w:pStyle w:val="NormalnyWeb"/>
        <w:spacing w:before="0" w:beforeAutospacing="0" w:after="0"/>
        <w:jc w:val="both"/>
        <w:rPr>
          <w:rFonts w:ascii="Book Antiqua" w:hAnsi="Book Antiqua"/>
          <w:bCs/>
          <w:i/>
        </w:rPr>
      </w:pPr>
      <w:r w:rsidRPr="00A06D61">
        <w:rPr>
          <w:rFonts w:ascii="Book Antiqua" w:hAnsi="Book Antiqua"/>
          <w:bCs/>
        </w:rPr>
        <w:t xml:space="preserve">          </w:t>
      </w:r>
      <w:r w:rsidRPr="00A06D61">
        <w:rPr>
          <w:rFonts w:ascii="Book Antiqua" w:hAnsi="Book Antiqua"/>
          <w:bCs/>
          <w:i/>
          <w:sz w:val="22"/>
        </w:rPr>
        <w:t>*niepotrzebne skreślić.</w:t>
      </w:r>
    </w:p>
    <w:p w:rsidR="009C47F6" w:rsidRDefault="009C47F6" w:rsidP="009C47F6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</w:p>
    <w:p w:rsidR="00C612AD" w:rsidRPr="00A06D61" w:rsidRDefault="00C612AD" w:rsidP="009C47F6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  <w:bookmarkStart w:id="4" w:name="_GoBack"/>
      <w:bookmarkEnd w:id="4"/>
    </w:p>
    <w:p w:rsidR="009C47F6" w:rsidRPr="00A06D61" w:rsidRDefault="009C47F6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bookmarkStart w:id="5" w:name="_Hlk529275884"/>
      <w:r w:rsidRPr="00A06D61">
        <w:rPr>
          <w:rFonts w:ascii="Book Antiqua" w:hAnsi="Book Antiqua"/>
          <w:b/>
          <w:bCs/>
        </w:rPr>
        <w:t>§ 1</w:t>
      </w:r>
      <w:r w:rsidR="00221CA9" w:rsidRPr="00A06D61">
        <w:rPr>
          <w:rFonts w:ascii="Book Antiqua" w:hAnsi="Book Antiqua"/>
          <w:b/>
          <w:bCs/>
        </w:rPr>
        <w:t>0</w:t>
      </w:r>
      <w:r w:rsidRPr="00A06D61">
        <w:rPr>
          <w:rFonts w:ascii="Book Antiqua" w:hAnsi="Book Antiqua"/>
          <w:b/>
          <w:bCs/>
        </w:rPr>
        <w:t>.</w:t>
      </w:r>
    </w:p>
    <w:p w:rsidR="009C47F6" w:rsidRPr="00A06D61" w:rsidRDefault="009C47F6" w:rsidP="009C47F6">
      <w:pPr>
        <w:pStyle w:val="Tekstpodstawowy"/>
        <w:numPr>
          <w:ilvl w:val="0"/>
          <w:numId w:val="18"/>
        </w:numPr>
        <w:spacing w:after="0"/>
        <w:ind w:left="567" w:hanging="425"/>
        <w:jc w:val="both"/>
        <w:rPr>
          <w:rFonts w:ascii="Book Antiqua" w:hAnsi="Book Antiqua"/>
          <w:sz w:val="24"/>
          <w:szCs w:val="24"/>
        </w:rPr>
      </w:pPr>
      <w:bookmarkStart w:id="6" w:name="_Hlk529275905"/>
      <w:bookmarkEnd w:id="5"/>
      <w:r w:rsidRPr="00A06D61">
        <w:rPr>
          <w:rFonts w:ascii="Book Antiqua" w:hAnsi="Book Antiqua"/>
          <w:sz w:val="24"/>
          <w:szCs w:val="24"/>
        </w:rPr>
        <w:t>Wykonawca zobowiązany jest do:</w:t>
      </w:r>
    </w:p>
    <w:p w:rsidR="009C47F6" w:rsidRPr="00A06D61" w:rsidRDefault="00221CA9" w:rsidP="009C47F6">
      <w:pPr>
        <w:pStyle w:val="NormalnyWeb"/>
        <w:numPr>
          <w:ilvl w:val="0"/>
          <w:numId w:val="13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realizacji </w:t>
      </w:r>
      <w:r w:rsidR="00D43DF9" w:rsidRPr="00A06D61">
        <w:rPr>
          <w:rFonts w:ascii="Book Antiqua" w:hAnsi="Book Antiqua"/>
        </w:rPr>
        <w:t xml:space="preserve">przedmiotów umowy, w szczególności </w:t>
      </w:r>
      <w:r w:rsidRPr="00A06D61">
        <w:rPr>
          <w:rFonts w:ascii="Book Antiqua" w:hAnsi="Book Antiqua"/>
        </w:rPr>
        <w:t>zadań określonych w Opisie Przedmiotu Zamówienia,</w:t>
      </w:r>
    </w:p>
    <w:p w:rsidR="00221CA9" w:rsidRPr="00DB4DA6" w:rsidRDefault="00221CA9" w:rsidP="00221CA9">
      <w:pPr>
        <w:pStyle w:val="NormalnyWeb"/>
        <w:numPr>
          <w:ilvl w:val="0"/>
          <w:numId w:val="13"/>
        </w:numPr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</w:rPr>
      </w:pPr>
      <w:r w:rsidRPr="00DB4DA6">
        <w:rPr>
          <w:rFonts w:ascii="Book Antiqua" w:hAnsi="Book Antiqua"/>
          <w:color w:val="000000" w:themeColor="text1"/>
        </w:rPr>
        <w:lastRenderedPageBreak/>
        <w:t>zapewnienia przez cały czas trwania umowy sprawnych środków technicznych, gwarantujących terminowe i jakościowe wykonanie przedmiotu umowy</w:t>
      </w:r>
      <w:r w:rsidR="00B41B38" w:rsidRPr="00DB4DA6">
        <w:rPr>
          <w:rFonts w:ascii="Book Antiqua" w:hAnsi="Book Antiqua"/>
          <w:color w:val="000000" w:themeColor="text1"/>
        </w:rPr>
        <w:t>;</w:t>
      </w:r>
    </w:p>
    <w:bookmarkEnd w:id="6"/>
    <w:p w:rsidR="009C47F6" w:rsidRPr="00DB4DA6" w:rsidRDefault="009C47F6" w:rsidP="009C47F6">
      <w:pPr>
        <w:pStyle w:val="NormalnyWeb"/>
        <w:numPr>
          <w:ilvl w:val="0"/>
          <w:numId w:val="13"/>
        </w:numPr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</w:rPr>
      </w:pPr>
      <w:r w:rsidRPr="00DB4DA6">
        <w:rPr>
          <w:rFonts w:ascii="Book Antiqua" w:hAnsi="Book Antiqua"/>
          <w:color w:val="000000" w:themeColor="text1"/>
        </w:rPr>
        <w:t xml:space="preserve">zapewnienia właściwego stanu sanitarnego i technicznego pojazdów do odbioru </w:t>
      </w:r>
      <w:r w:rsidRPr="00DB4DA6">
        <w:rPr>
          <w:color w:val="000000" w:themeColor="text1"/>
        </w:rPr>
        <w:t>i transportu</w:t>
      </w:r>
      <w:r w:rsidRPr="00DB4DA6">
        <w:rPr>
          <w:rFonts w:ascii="Book Antiqua" w:hAnsi="Book Antiqua"/>
          <w:color w:val="000000" w:themeColor="text1"/>
        </w:rPr>
        <w:t xml:space="preserve"> odpadów;</w:t>
      </w:r>
    </w:p>
    <w:p w:rsidR="009C47F6" w:rsidRPr="00A06D61" w:rsidRDefault="009C47F6" w:rsidP="009C47F6">
      <w:pPr>
        <w:pStyle w:val="NormalnyWeb"/>
        <w:numPr>
          <w:ilvl w:val="0"/>
          <w:numId w:val="13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udostępniania Zamawiającemu, w każdym czasie i na każde żądanie, dokumentacji związanej z działalnością objętą przedmiotami umowy;</w:t>
      </w:r>
    </w:p>
    <w:p w:rsidR="009C47F6" w:rsidRPr="00A06D61" w:rsidRDefault="009C47F6" w:rsidP="009C47F6">
      <w:pPr>
        <w:pStyle w:val="NormalnyWeb"/>
        <w:numPr>
          <w:ilvl w:val="0"/>
          <w:numId w:val="13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delegowania upoważnionego przedstawiciela Wykonawcy do uczestnictwa w naradach prowadzonych przez Zamawiającego, na których omawiane będą zadania związane z realizacją przedmiotu umowy</w:t>
      </w:r>
      <w:r w:rsidR="00383B07" w:rsidRPr="00A06D61">
        <w:rPr>
          <w:rFonts w:ascii="Book Antiqua" w:hAnsi="Book Antiqua"/>
        </w:rPr>
        <w:t>,</w:t>
      </w:r>
    </w:p>
    <w:p w:rsidR="00383B07" w:rsidRPr="00A06D61" w:rsidRDefault="00383B07" w:rsidP="009C47F6">
      <w:pPr>
        <w:pStyle w:val="NormalnyWeb"/>
        <w:numPr>
          <w:ilvl w:val="0"/>
          <w:numId w:val="13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uzyskania stosownych decyzji, zezwoleń i pozwoleń w zakresie utworzenia i prowadzenia PSZOK oraz transportu zgromadzonych w nim odpadów.</w:t>
      </w:r>
    </w:p>
    <w:p w:rsidR="006834D3" w:rsidRPr="00A06D61" w:rsidRDefault="006834D3" w:rsidP="006834D3">
      <w:pPr>
        <w:pStyle w:val="NormalnyWeb"/>
        <w:spacing w:before="0" w:beforeAutospacing="0" w:after="0"/>
        <w:ind w:left="993"/>
        <w:jc w:val="both"/>
        <w:rPr>
          <w:rFonts w:ascii="Book Antiqua" w:hAnsi="Book Antiqua"/>
        </w:rPr>
      </w:pPr>
    </w:p>
    <w:p w:rsidR="009C47F6" w:rsidRPr="00A06D61" w:rsidRDefault="00221CA9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11.</w:t>
      </w:r>
    </w:p>
    <w:p w:rsidR="00221CA9" w:rsidRPr="00A06D61" w:rsidRDefault="00221CA9" w:rsidP="00221CA9">
      <w:pPr>
        <w:pStyle w:val="NormalnyWeb"/>
        <w:numPr>
          <w:ilvl w:val="0"/>
          <w:numId w:val="60"/>
        </w:numPr>
        <w:spacing w:before="0" w:beforeAutospacing="0" w:after="0"/>
        <w:ind w:left="426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Wykonawca ma również obowiązek:</w:t>
      </w:r>
    </w:p>
    <w:p w:rsidR="00221CA9" w:rsidRPr="00A06D61" w:rsidRDefault="00221CA9" w:rsidP="00221CA9">
      <w:pPr>
        <w:pStyle w:val="NormalnyWeb"/>
        <w:numPr>
          <w:ilvl w:val="0"/>
          <w:numId w:val="57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prowadzić ilościową i jakościową ewidencję odpadów, zgodnie z przepisami ustawy z dnia 14 grudnia 2012 r. o odpadach (Dz. U. z 2018 r. poz. 992</w:t>
      </w:r>
      <w:r w:rsidR="00036A87" w:rsidRPr="00A06D61">
        <w:rPr>
          <w:rFonts w:ascii="Book Antiqua" w:hAnsi="Book Antiqua"/>
        </w:rPr>
        <w:t xml:space="preserve"> z </w:t>
      </w:r>
      <w:proofErr w:type="spellStart"/>
      <w:r w:rsidR="00036A87" w:rsidRPr="00A06D61">
        <w:rPr>
          <w:rFonts w:ascii="Book Antiqua" w:hAnsi="Book Antiqua"/>
        </w:rPr>
        <w:t>poź</w:t>
      </w:r>
      <w:r w:rsidR="00BA754D" w:rsidRPr="00A06D61">
        <w:rPr>
          <w:rFonts w:ascii="Book Antiqua" w:hAnsi="Book Antiqua"/>
        </w:rPr>
        <w:t>n</w:t>
      </w:r>
      <w:proofErr w:type="spellEnd"/>
      <w:r w:rsidR="00BA754D" w:rsidRPr="00A06D61">
        <w:rPr>
          <w:rFonts w:ascii="Book Antiqua" w:hAnsi="Book Antiqua"/>
        </w:rPr>
        <w:t>. zm</w:t>
      </w:r>
      <w:r w:rsidR="00036A87" w:rsidRPr="00A06D61">
        <w:rPr>
          <w:rFonts w:ascii="Book Antiqua" w:hAnsi="Book Antiqua"/>
        </w:rPr>
        <w:t>.</w:t>
      </w:r>
      <w:r w:rsidRPr="00A06D61">
        <w:rPr>
          <w:rFonts w:ascii="Book Antiqua" w:hAnsi="Book Antiqua"/>
        </w:rPr>
        <w:t>),</w:t>
      </w:r>
    </w:p>
    <w:p w:rsidR="00221CA9" w:rsidRPr="00A06D61" w:rsidRDefault="00221CA9" w:rsidP="00221CA9">
      <w:pPr>
        <w:pStyle w:val="NormalnyWeb"/>
        <w:numPr>
          <w:ilvl w:val="0"/>
          <w:numId w:val="57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trwale zapisywać i przechowywać w sposób zapewniający odczytanie danych oraz udostępniać na żądanie Zamawiającemu informacje o położeniu i miejscach postojów pojazdów, którymi Wykonawca realizuje przedmioty umowy oraz informacje o miejscach wyładunku odpadów pochodzące z monitoringu bazującego na systemie pozycjonowania satelitarnego,</w:t>
      </w:r>
    </w:p>
    <w:p w:rsidR="00221CA9" w:rsidRPr="00A06D61" w:rsidRDefault="00221CA9" w:rsidP="00221CA9">
      <w:pPr>
        <w:pStyle w:val="NormalnyWeb"/>
        <w:numPr>
          <w:ilvl w:val="0"/>
          <w:numId w:val="57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sporządzać dokumentację fotograficzną cyfrową oraz udostępniać Zamawiającemu w przypadku stwierdzenia nieprawidłowości, o których mowa w Opisie Przedmiotu Zamówienia.</w:t>
      </w:r>
    </w:p>
    <w:p w:rsidR="00221CA9" w:rsidRPr="00A06D61" w:rsidRDefault="00221CA9" w:rsidP="001B04AB">
      <w:pPr>
        <w:pStyle w:val="NormalnyWeb"/>
        <w:spacing w:before="0" w:beforeAutospacing="0" w:after="0"/>
        <w:jc w:val="both"/>
        <w:rPr>
          <w:rFonts w:ascii="Book Antiqua" w:hAnsi="Book Antiqua"/>
          <w:b/>
        </w:rPr>
      </w:pPr>
    </w:p>
    <w:p w:rsidR="009C47F6" w:rsidRPr="00A06D61" w:rsidRDefault="009C47F6" w:rsidP="001B04AB">
      <w:pPr>
        <w:pStyle w:val="NormalnyWeb"/>
        <w:spacing w:before="0" w:beforeAutospacing="0" w:after="0"/>
        <w:jc w:val="both"/>
        <w:rPr>
          <w:rFonts w:ascii="Book Antiqua" w:hAnsi="Book Antiqua"/>
          <w:b/>
        </w:rPr>
      </w:pPr>
    </w:p>
    <w:p w:rsidR="000A4168" w:rsidRPr="00A06D61" w:rsidRDefault="000A4168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1</w:t>
      </w:r>
      <w:r w:rsidR="00387490" w:rsidRPr="00A06D61">
        <w:rPr>
          <w:rFonts w:ascii="Book Antiqua" w:hAnsi="Book Antiqua"/>
          <w:b/>
          <w:bCs/>
        </w:rPr>
        <w:t>2</w:t>
      </w:r>
      <w:r w:rsidRPr="00A06D61">
        <w:rPr>
          <w:rFonts w:ascii="Book Antiqua" w:hAnsi="Book Antiqua"/>
          <w:b/>
          <w:bCs/>
        </w:rPr>
        <w:t>.</w:t>
      </w:r>
    </w:p>
    <w:p w:rsidR="000A4168" w:rsidRPr="00A06D61" w:rsidRDefault="000A4168" w:rsidP="00221CA9">
      <w:pPr>
        <w:pStyle w:val="Tekstpodstawowy"/>
        <w:numPr>
          <w:ilvl w:val="0"/>
          <w:numId w:val="17"/>
        </w:numPr>
        <w:spacing w:after="0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Wykonawca zobowiązany jest do przekazywania Zamawiającemu:</w:t>
      </w:r>
    </w:p>
    <w:p w:rsidR="000A4168" w:rsidRPr="00A06D61" w:rsidRDefault="000A4168" w:rsidP="00613354">
      <w:pPr>
        <w:pStyle w:val="Tekstpodstawowy"/>
        <w:numPr>
          <w:ilvl w:val="1"/>
          <w:numId w:val="17"/>
        </w:numPr>
        <w:tabs>
          <w:tab w:val="clear" w:pos="1440"/>
          <w:tab w:val="num" w:pos="1560"/>
        </w:tabs>
        <w:overflowPunct/>
        <w:autoSpaceDE/>
        <w:autoSpaceDN/>
        <w:adjustRightInd/>
        <w:spacing w:after="0" w:line="276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miesięcznych raportów zawierających:</w:t>
      </w:r>
    </w:p>
    <w:p w:rsidR="000A4168" w:rsidRPr="00A06D61" w:rsidRDefault="000A4168" w:rsidP="00613354">
      <w:pPr>
        <w:pStyle w:val="Tekstpodstawowy"/>
        <w:numPr>
          <w:ilvl w:val="2"/>
          <w:numId w:val="17"/>
        </w:numPr>
        <w:tabs>
          <w:tab w:val="clear" w:pos="2340"/>
          <w:tab w:val="left" w:pos="851"/>
          <w:tab w:val="num" w:pos="1440"/>
          <w:tab w:val="left" w:pos="1620"/>
          <w:tab w:val="left" w:pos="1980"/>
        </w:tabs>
        <w:spacing w:after="0"/>
        <w:ind w:left="1440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informacje o liczbie (masie) odebranych odpadów komunalnych zmieszanych [Mg],</w:t>
      </w:r>
    </w:p>
    <w:p w:rsidR="000A4168" w:rsidRPr="00A06D61" w:rsidRDefault="000A4168" w:rsidP="00613354">
      <w:pPr>
        <w:pStyle w:val="NormalnyWeb"/>
        <w:numPr>
          <w:ilvl w:val="2"/>
          <w:numId w:val="17"/>
        </w:numPr>
        <w:tabs>
          <w:tab w:val="clear" w:pos="2340"/>
          <w:tab w:val="left" w:pos="851"/>
          <w:tab w:val="num" w:pos="1440"/>
          <w:tab w:val="left" w:pos="1620"/>
          <w:tab w:val="left" w:pos="1980"/>
        </w:tabs>
        <w:spacing w:before="0" w:beforeAutospacing="0" w:after="0"/>
        <w:ind w:left="1440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 informacji o liczbie (masie) odebranych odpadów segregowanych (</w:t>
      </w:r>
      <w:r w:rsidRPr="00A06D61">
        <w:rPr>
          <w:rFonts w:ascii="Book Antiqua" w:hAnsi="Book Antiqua" w:cs="Arial"/>
        </w:rPr>
        <w:t>papieru, w tym tektury i odpadów opakowaniowych z tektury</w:t>
      </w:r>
      <w:r w:rsidR="006A13EE" w:rsidRPr="00A06D61">
        <w:rPr>
          <w:rFonts w:ascii="Book Antiqua" w:hAnsi="Book Antiqua" w:cs="Arial"/>
        </w:rPr>
        <w:t xml:space="preserve"> </w:t>
      </w:r>
      <w:r w:rsidRPr="00A06D61">
        <w:rPr>
          <w:rFonts w:ascii="Book Antiqua" w:hAnsi="Book Antiqua" w:cs="Arial"/>
        </w:rPr>
        <w:t>i papieru; tworzyw sztucznych w tym odpadów opakowaniowych tworzyw sztucznych i</w:t>
      </w:r>
      <w:r w:rsidR="006A13EE" w:rsidRPr="00A06D61">
        <w:rPr>
          <w:rFonts w:ascii="Book Antiqua" w:hAnsi="Book Antiqua" w:cs="Arial"/>
        </w:rPr>
        <w:t> </w:t>
      </w:r>
      <w:r w:rsidRPr="00A06D61">
        <w:rPr>
          <w:rFonts w:ascii="Book Antiqua" w:hAnsi="Book Antiqua" w:cs="Arial"/>
        </w:rPr>
        <w:t>opakowań wielomateriałowych i metali</w:t>
      </w:r>
      <w:r w:rsidR="006A13EE" w:rsidRPr="00A06D61">
        <w:rPr>
          <w:rFonts w:ascii="Book Antiqua" w:hAnsi="Book Antiqua" w:cs="Arial"/>
        </w:rPr>
        <w:t>,</w:t>
      </w:r>
      <w:r w:rsidRPr="00A06D61">
        <w:rPr>
          <w:rFonts w:ascii="Book Antiqua" w:hAnsi="Book Antiqua" w:cs="Arial"/>
        </w:rPr>
        <w:t xml:space="preserve"> w tym odpadów opakowaniowych z metali; szkła</w:t>
      </w:r>
      <w:r w:rsidR="006A13EE" w:rsidRPr="00A06D61">
        <w:rPr>
          <w:rFonts w:ascii="Book Antiqua" w:hAnsi="Book Antiqua" w:cs="Arial"/>
        </w:rPr>
        <w:t>,</w:t>
      </w:r>
      <w:r w:rsidRPr="00A06D61">
        <w:rPr>
          <w:rFonts w:ascii="Book Antiqua" w:hAnsi="Book Antiqua" w:cs="Arial"/>
        </w:rPr>
        <w:t xml:space="preserve"> w tym odpadów opakowaniowych ze szkła; odpady komunalne ulegające biodegradacji z uwzględnieniem bioodpadów, odpadów kuchennych i odpadów zielonych) </w:t>
      </w:r>
      <w:r w:rsidRPr="00A06D61">
        <w:rPr>
          <w:rFonts w:ascii="Book Antiqua" w:hAnsi="Book Antiqua"/>
        </w:rPr>
        <w:t>[Mg];</w:t>
      </w:r>
    </w:p>
    <w:p w:rsidR="000A4168" w:rsidRPr="00A06D61" w:rsidRDefault="000A4168" w:rsidP="00613354">
      <w:pPr>
        <w:pStyle w:val="NormalnyWeb"/>
        <w:numPr>
          <w:ilvl w:val="2"/>
          <w:numId w:val="17"/>
        </w:numPr>
        <w:tabs>
          <w:tab w:val="clear" w:pos="2340"/>
          <w:tab w:val="num" w:pos="540"/>
          <w:tab w:val="num" w:pos="851"/>
          <w:tab w:val="num" w:pos="1418"/>
        </w:tabs>
        <w:spacing w:before="0" w:beforeAutospacing="0" w:after="0"/>
        <w:ind w:left="1418" w:hanging="284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informacji o liczbie (masie) odbieranych mebli i innych odpadów wielkogabarytowych, zużytego sprzętu elektrycznego i elektronicznego, zużytych baterii i akumulatorów, zużytych opon, odzieży i tekstyliów [Mg] , </w:t>
      </w:r>
    </w:p>
    <w:p w:rsidR="000A4168" w:rsidRPr="00A06D61" w:rsidRDefault="000A4168" w:rsidP="00613354">
      <w:pPr>
        <w:pStyle w:val="Tekstpodstawowy"/>
        <w:numPr>
          <w:ilvl w:val="2"/>
          <w:numId w:val="17"/>
        </w:numPr>
        <w:tabs>
          <w:tab w:val="clear" w:pos="2340"/>
          <w:tab w:val="left" w:pos="851"/>
          <w:tab w:val="num" w:pos="1440"/>
          <w:tab w:val="left" w:pos="1620"/>
          <w:tab w:val="left" w:pos="1980"/>
        </w:tabs>
        <w:spacing w:after="0"/>
        <w:ind w:left="1440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wykazu nieruchomości</w:t>
      </w:r>
      <w:r w:rsidR="006A13EE" w:rsidRPr="00A06D61">
        <w:rPr>
          <w:rFonts w:ascii="Book Antiqua" w:hAnsi="Book Antiqua"/>
          <w:sz w:val="24"/>
          <w:szCs w:val="24"/>
        </w:rPr>
        <w:t>,</w:t>
      </w:r>
      <w:r w:rsidRPr="00A06D61">
        <w:rPr>
          <w:rFonts w:ascii="Book Antiqua" w:hAnsi="Book Antiqua"/>
          <w:sz w:val="24"/>
          <w:szCs w:val="24"/>
        </w:rPr>
        <w:t xml:space="preserve"> od których zostały odebrane odpady komunalne;</w:t>
      </w:r>
    </w:p>
    <w:p w:rsidR="00567A63" w:rsidRPr="00A06D61" w:rsidRDefault="00567A63" w:rsidP="00613354">
      <w:pPr>
        <w:pStyle w:val="Tekstpodstawowy"/>
        <w:numPr>
          <w:ilvl w:val="2"/>
          <w:numId w:val="17"/>
        </w:numPr>
        <w:tabs>
          <w:tab w:val="clear" w:pos="2340"/>
          <w:tab w:val="left" w:pos="851"/>
          <w:tab w:val="num" w:pos="1440"/>
          <w:tab w:val="left" w:pos="1620"/>
          <w:tab w:val="left" w:pos="1980"/>
        </w:tabs>
        <w:spacing w:after="0"/>
        <w:ind w:left="1440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informacji o liczbie (masie) zgromadzonych odpadów segregowanych w PSZOK i gniazdach [Mg],</w:t>
      </w:r>
    </w:p>
    <w:p w:rsidR="00A02B9A" w:rsidRPr="00A06D61" w:rsidRDefault="000A4168" w:rsidP="00A02B9A">
      <w:pPr>
        <w:pStyle w:val="Tekstpodstawowy"/>
        <w:numPr>
          <w:ilvl w:val="2"/>
          <w:numId w:val="17"/>
        </w:numPr>
        <w:tabs>
          <w:tab w:val="clear" w:pos="2340"/>
          <w:tab w:val="left" w:pos="851"/>
          <w:tab w:val="num" w:pos="1440"/>
          <w:tab w:val="left" w:pos="1620"/>
          <w:tab w:val="left" w:pos="1980"/>
        </w:tabs>
        <w:spacing w:after="0"/>
        <w:ind w:left="1440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informacji o sposobach zagospodarowania w/w odpadów ze wskazaniem instalacji</w:t>
      </w:r>
      <w:r w:rsidR="006A13EE" w:rsidRPr="00A06D61">
        <w:rPr>
          <w:rFonts w:ascii="Book Antiqua" w:hAnsi="Book Antiqua"/>
          <w:sz w:val="24"/>
          <w:szCs w:val="24"/>
        </w:rPr>
        <w:t>,</w:t>
      </w:r>
      <w:r w:rsidRPr="00A06D61">
        <w:rPr>
          <w:rFonts w:ascii="Book Antiqua" w:hAnsi="Book Antiqua"/>
          <w:sz w:val="24"/>
          <w:szCs w:val="24"/>
        </w:rPr>
        <w:t xml:space="preserve"> do których odpady oraz pozostałości z sortowania odpadów komunalnych przeznaczonych do sortowania</w:t>
      </w:r>
      <w:r w:rsidR="006A13EE" w:rsidRPr="00A06D61">
        <w:rPr>
          <w:rFonts w:ascii="Book Antiqua" w:hAnsi="Book Antiqua"/>
          <w:sz w:val="24"/>
          <w:szCs w:val="24"/>
        </w:rPr>
        <w:t>,</w:t>
      </w:r>
      <w:r w:rsidRPr="00A06D61">
        <w:rPr>
          <w:rFonts w:ascii="Book Antiqua" w:hAnsi="Book Antiqua"/>
          <w:sz w:val="24"/>
          <w:szCs w:val="24"/>
        </w:rPr>
        <w:t xml:space="preserve"> zostały przekazane;</w:t>
      </w:r>
    </w:p>
    <w:p w:rsidR="000A4168" w:rsidRPr="00A06D61" w:rsidRDefault="000A4168" w:rsidP="00A02B9A">
      <w:pPr>
        <w:pStyle w:val="Tekstpodstawowy"/>
        <w:numPr>
          <w:ilvl w:val="2"/>
          <w:numId w:val="17"/>
        </w:numPr>
        <w:tabs>
          <w:tab w:val="clear" w:pos="2340"/>
          <w:tab w:val="left" w:pos="851"/>
          <w:tab w:val="num" w:pos="1440"/>
          <w:tab w:val="left" w:pos="1620"/>
          <w:tab w:val="left" w:pos="1980"/>
        </w:tabs>
        <w:spacing w:after="0"/>
        <w:ind w:left="1440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lastRenderedPageBreak/>
        <w:t xml:space="preserve">kopie dowodów dostarczania </w:t>
      </w:r>
      <w:r w:rsidR="00567A63" w:rsidRPr="00A06D61">
        <w:rPr>
          <w:rFonts w:ascii="Book Antiqua" w:hAnsi="Book Antiqua"/>
          <w:sz w:val="24"/>
          <w:szCs w:val="24"/>
        </w:rPr>
        <w:t xml:space="preserve">w/w </w:t>
      </w:r>
      <w:r w:rsidRPr="00A06D61">
        <w:rPr>
          <w:rFonts w:ascii="Book Antiqua" w:hAnsi="Book Antiqua"/>
          <w:sz w:val="24"/>
          <w:szCs w:val="24"/>
        </w:rPr>
        <w:t>odpadów do odzysku lub</w:t>
      </w:r>
      <w:r w:rsidR="00567A63" w:rsidRPr="00A06D61">
        <w:rPr>
          <w:rFonts w:ascii="Book Antiqua" w:hAnsi="Book Antiqua"/>
          <w:sz w:val="24"/>
          <w:szCs w:val="24"/>
        </w:rPr>
        <w:t> </w:t>
      </w:r>
      <w:r w:rsidRPr="00A06D61">
        <w:rPr>
          <w:rFonts w:ascii="Book Antiqua" w:hAnsi="Book Antiqua"/>
          <w:sz w:val="24"/>
          <w:szCs w:val="24"/>
        </w:rPr>
        <w:t>unieszkodliwiana tj.</w:t>
      </w:r>
      <w:r w:rsidR="00D52953" w:rsidRPr="00A06D61">
        <w:rPr>
          <w:rFonts w:ascii="Book Antiqua" w:hAnsi="Book Antiqua"/>
          <w:sz w:val="24"/>
          <w:szCs w:val="24"/>
        </w:rPr>
        <w:t> </w:t>
      </w:r>
      <w:r w:rsidRPr="00A06D61">
        <w:rPr>
          <w:rFonts w:ascii="Book Antiqua" w:hAnsi="Book Antiqua"/>
          <w:sz w:val="24"/>
          <w:szCs w:val="24"/>
        </w:rPr>
        <w:t xml:space="preserve"> karty przekazania odpadów, karty ewidencji zużytego sprzętu elektrycznego  i elektronicznego</w:t>
      </w:r>
      <w:r w:rsidR="00A02B9A" w:rsidRPr="00A06D61">
        <w:rPr>
          <w:rFonts w:ascii="Book Antiqua" w:hAnsi="Book Antiqua"/>
          <w:sz w:val="24"/>
          <w:szCs w:val="24"/>
        </w:rPr>
        <w:t>, zgodnie z ustaw</w:t>
      </w:r>
      <w:r w:rsidR="00036A87" w:rsidRPr="00A06D61">
        <w:rPr>
          <w:rFonts w:ascii="Book Antiqua" w:hAnsi="Book Antiqua"/>
          <w:sz w:val="24"/>
          <w:szCs w:val="24"/>
        </w:rPr>
        <w:t>ą</w:t>
      </w:r>
      <w:r w:rsidR="00A02B9A" w:rsidRPr="00A06D61">
        <w:rPr>
          <w:rFonts w:ascii="Book Antiqua" w:hAnsi="Book Antiqua"/>
          <w:sz w:val="24"/>
          <w:szCs w:val="24"/>
        </w:rPr>
        <w:t xml:space="preserve"> </w:t>
      </w:r>
      <w:r w:rsidR="002F620F">
        <w:rPr>
          <w:rFonts w:ascii="Book Antiqua" w:hAnsi="Book Antiqua"/>
          <w:sz w:val="24"/>
          <w:szCs w:val="24"/>
        </w:rPr>
        <w:br/>
      </w:r>
      <w:r w:rsidR="00A02B9A" w:rsidRPr="00A06D61">
        <w:rPr>
          <w:rFonts w:ascii="Book Antiqua" w:hAnsi="Book Antiqua"/>
          <w:sz w:val="24"/>
          <w:szCs w:val="24"/>
        </w:rPr>
        <w:t>o odpadach (Dz. U. z 2018 r. poz. 992</w:t>
      </w:r>
      <w:r w:rsidR="00036A87" w:rsidRPr="00A06D61">
        <w:rPr>
          <w:rFonts w:ascii="Book Antiqua" w:hAnsi="Book Antiqua"/>
          <w:sz w:val="24"/>
          <w:szCs w:val="24"/>
        </w:rPr>
        <w:t xml:space="preserve"> z </w:t>
      </w:r>
      <w:proofErr w:type="spellStart"/>
      <w:r w:rsidR="00036A87" w:rsidRPr="00A06D61">
        <w:rPr>
          <w:rFonts w:ascii="Book Antiqua" w:hAnsi="Book Antiqua"/>
          <w:sz w:val="24"/>
          <w:szCs w:val="24"/>
        </w:rPr>
        <w:t>póź</w:t>
      </w:r>
      <w:r w:rsidR="00BA754D" w:rsidRPr="00A06D61">
        <w:rPr>
          <w:rFonts w:ascii="Book Antiqua" w:hAnsi="Book Antiqua"/>
          <w:sz w:val="24"/>
          <w:szCs w:val="24"/>
        </w:rPr>
        <w:t>n</w:t>
      </w:r>
      <w:proofErr w:type="spellEnd"/>
      <w:r w:rsidR="00BA754D" w:rsidRPr="00A06D61">
        <w:rPr>
          <w:rFonts w:ascii="Book Antiqua" w:hAnsi="Book Antiqua"/>
          <w:sz w:val="24"/>
          <w:szCs w:val="24"/>
        </w:rPr>
        <w:t>. zm</w:t>
      </w:r>
      <w:r w:rsidR="00036A87" w:rsidRPr="00A06D61">
        <w:rPr>
          <w:rFonts w:ascii="Book Antiqua" w:hAnsi="Book Antiqua"/>
          <w:sz w:val="24"/>
          <w:szCs w:val="24"/>
        </w:rPr>
        <w:t>.</w:t>
      </w:r>
      <w:r w:rsidR="00A02B9A" w:rsidRPr="00A06D61">
        <w:rPr>
          <w:rFonts w:ascii="Book Antiqua" w:hAnsi="Book Antiqua"/>
          <w:sz w:val="24"/>
          <w:szCs w:val="24"/>
        </w:rPr>
        <w:t>);</w:t>
      </w:r>
    </w:p>
    <w:p w:rsidR="000A4168" w:rsidRPr="00A06D61" w:rsidRDefault="000A4168" w:rsidP="00613354">
      <w:pPr>
        <w:pStyle w:val="Tekstpodstawowy"/>
        <w:numPr>
          <w:ilvl w:val="1"/>
          <w:numId w:val="17"/>
        </w:numPr>
        <w:tabs>
          <w:tab w:val="clear" w:pos="1440"/>
          <w:tab w:val="num" w:pos="1560"/>
        </w:tabs>
        <w:spacing w:after="0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sprawozdania wynikającego z zapisów art. 9n</w:t>
      </w:r>
      <w:r w:rsidR="00A02B9A" w:rsidRPr="00A06D61">
        <w:rPr>
          <w:rFonts w:ascii="Book Antiqua" w:hAnsi="Book Antiqua"/>
          <w:sz w:val="24"/>
          <w:szCs w:val="24"/>
        </w:rPr>
        <w:t xml:space="preserve"> i 9na</w:t>
      </w:r>
      <w:r w:rsidRPr="00A06D61">
        <w:rPr>
          <w:rFonts w:ascii="Book Antiqua" w:hAnsi="Book Antiqua"/>
          <w:sz w:val="24"/>
          <w:szCs w:val="24"/>
        </w:rPr>
        <w:t xml:space="preserve"> ustaw</w:t>
      </w:r>
      <w:r w:rsidR="006A13EE" w:rsidRPr="00A06D61">
        <w:rPr>
          <w:rFonts w:ascii="Book Antiqua" w:hAnsi="Book Antiqua"/>
          <w:sz w:val="24"/>
          <w:szCs w:val="24"/>
        </w:rPr>
        <w:t xml:space="preserve">y </w:t>
      </w:r>
      <w:r w:rsidRPr="00A06D61">
        <w:rPr>
          <w:rFonts w:ascii="Book Antiqua" w:hAnsi="Book Antiqua"/>
          <w:sz w:val="24"/>
          <w:szCs w:val="24"/>
        </w:rPr>
        <w:t>o utrzymaniu czystości i</w:t>
      </w:r>
      <w:r w:rsidR="006A13EE" w:rsidRPr="00A06D61">
        <w:rPr>
          <w:rFonts w:ascii="Book Antiqua" w:hAnsi="Book Antiqua"/>
          <w:sz w:val="24"/>
          <w:szCs w:val="24"/>
        </w:rPr>
        <w:t> </w:t>
      </w:r>
      <w:r w:rsidRPr="00A06D61">
        <w:rPr>
          <w:rFonts w:ascii="Book Antiqua" w:hAnsi="Book Antiqua"/>
          <w:sz w:val="24"/>
          <w:szCs w:val="24"/>
        </w:rPr>
        <w:t>porządku w gminach i przepisów wykonawczych.</w:t>
      </w:r>
    </w:p>
    <w:p w:rsidR="00567A63" w:rsidRPr="00A06D61" w:rsidRDefault="00567A63" w:rsidP="00613354">
      <w:pPr>
        <w:pStyle w:val="Tekstpodstawowy"/>
        <w:numPr>
          <w:ilvl w:val="1"/>
          <w:numId w:val="17"/>
        </w:numPr>
        <w:tabs>
          <w:tab w:val="clear" w:pos="1440"/>
          <w:tab w:val="num" w:pos="1560"/>
        </w:tabs>
        <w:spacing w:after="0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comiesięczne rejestry przyjmowania odpadów komunalnych w PSZOK zgodnie z OPZ </w:t>
      </w:r>
      <w:r w:rsidR="00D43DF9" w:rsidRPr="00A06D61">
        <w:rPr>
          <w:rFonts w:ascii="Book Antiqua" w:hAnsi="Book Antiqua"/>
          <w:sz w:val="24"/>
          <w:szCs w:val="24"/>
        </w:rPr>
        <w:t>dz. VI ust. 1 pkt 3.</w:t>
      </w:r>
    </w:p>
    <w:p w:rsidR="000A4168" w:rsidRPr="00A06D61" w:rsidRDefault="000A4168" w:rsidP="00613354">
      <w:pPr>
        <w:numPr>
          <w:ilvl w:val="3"/>
          <w:numId w:val="17"/>
        </w:numPr>
        <w:tabs>
          <w:tab w:val="clear" w:pos="2880"/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Book Antiqua" w:eastAsia="Times New Roman" w:hAnsi="Book Antiqua"/>
          <w:sz w:val="24"/>
          <w:szCs w:val="24"/>
          <w:lang w:eastAsia="pl-PL"/>
        </w:rPr>
      </w:pPr>
      <w:r w:rsidRPr="00A06D61">
        <w:rPr>
          <w:rFonts w:ascii="Book Antiqua" w:eastAsia="Times New Roman" w:hAnsi="Book Antiqua"/>
          <w:sz w:val="24"/>
          <w:szCs w:val="24"/>
          <w:lang w:eastAsia="pl-PL"/>
        </w:rPr>
        <w:t>Dokumenty, o których mowa w ust.1</w:t>
      </w:r>
      <w:r w:rsidR="0084173B"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 pkt 1</w:t>
      </w:r>
      <w:r w:rsidR="00567A63"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 i pkt 3</w:t>
      </w:r>
      <w:r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, muszą być przekazane w formie elektronicznej lub pisemnej, uzgodnionej z Zamawiającym. </w:t>
      </w:r>
    </w:p>
    <w:p w:rsidR="000A4168" w:rsidRPr="00A06D61" w:rsidRDefault="000A4168" w:rsidP="00613354">
      <w:pPr>
        <w:numPr>
          <w:ilvl w:val="3"/>
          <w:numId w:val="17"/>
        </w:numPr>
        <w:tabs>
          <w:tab w:val="clear" w:pos="2880"/>
          <w:tab w:val="num" w:pos="54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Book Antiqua" w:eastAsia="Times New Roman" w:hAnsi="Book Antiqua"/>
          <w:sz w:val="24"/>
          <w:szCs w:val="24"/>
          <w:lang w:eastAsia="pl-PL"/>
        </w:rPr>
      </w:pPr>
      <w:r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Wykonawca zobowiązany jest </w:t>
      </w:r>
      <w:r w:rsidR="0084173B"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niezwłocznie </w:t>
      </w:r>
      <w:r w:rsidR="00567A63"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– </w:t>
      </w:r>
      <w:r w:rsidR="00567A63" w:rsidRPr="00A06D61">
        <w:rPr>
          <w:rFonts w:ascii="Book Antiqua" w:hAnsi="Book Antiqua"/>
          <w:bCs/>
          <w:sz w:val="24"/>
        </w:rPr>
        <w:t xml:space="preserve">nie później niż do 7 dni </w:t>
      </w:r>
      <w:r w:rsidR="00567A63"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- </w:t>
      </w:r>
      <w:r w:rsidRPr="00A06D61">
        <w:rPr>
          <w:rFonts w:ascii="Book Antiqua" w:eastAsia="Times New Roman" w:hAnsi="Book Antiqua"/>
          <w:sz w:val="24"/>
          <w:szCs w:val="24"/>
          <w:lang w:eastAsia="pl-PL"/>
        </w:rPr>
        <w:t>dostarczyć Zamawiającemu</w:t>
      </w:r>
      <w:r w:rsidR="006A13EE" w:rsidRPr="00A06D61">
        <w:rPr>
          <w:rFonts w:ascii="Book Antiqua" w:eastAsia="Times New Roman" w:hAnsi="Book Antiqua"/>
          <w:sz w:val="24"/>
          <w:szCs w:val="24"/>
          <w:lang w:eastAsia="pl-PL"/>
        </w:rPr>
        <w:t>,</w:t>
      </w:r>
      <w:r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 w formie elektronicznej</w:t>
      </w:r>
      <w:r w:rsidR="000F30FF"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 lub pisemnie</w:t>
      </w:r>
      <w:r w:rsidR="006A13EE" w:rsidRPr="00A06D61">
        <w:rPr>
          <w:rFonts w:ascii="Book Antiqua" w:eastAsia="Times New Roman" w:hAnsi="Book Antiqua"/>
          <w:sz w:val="24"/>
          <w:szCs w:val="24"/>
          <w:lang w:eastAsia="pl-PL"/>
        </w:rPr>
        <w:t>,</w:t>
      </w:r>
      <w:r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 </w:t>
      </w:r>
      <w:r w:rsidR="0084173B" w:rsidRPr="00A06D61">
        <w:rPr>
          <w:rFonts w:ascii="Book Antiqua" w:eastAsia="Times New Roman" w:hAnsi="Book Antiqua"/>
          <w:sz w:val="24"/>
          <w:szCs w:val="24"/>
          <w:lang w:eastAsia="pl-PL"/>
        </w:rPr>
        <w:t>informacje</w:t>
      </w:r>
      <w:r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 o:</w:t>
      </w:r>
    </w:p>
    <w:p w:rsidR="000A4168" w:rsidRPr="00A06D61" w:rsidRDefault="000A4168" w:rsidP="00613354">
      <w:pPr>
        <w:pStyle w:val="Akapitzlist"/>
        <w:numPr>
          <w:ilvl w:val="0"/>
          <w:numId w:val="20"/>
        </w:numPr>
        <w:spacing w:after="0" w:line="240" w:lineRule="auto"/>
        <w:ind w:left="993" w:hanging="426"/>
        <w:jc w:val="both"/>
        <w:rPr>
          <w:rFonts w:ascii="Book Antiqua" w:eastAsia="Times New Roman" w:hAnsi="Book Antiqua"/>
          <w:sz w:val="24"/>
          <w:szCs w:val="24"/>
          <w:lang w:eastAsia="pl-PL"/>
        </w:rPr>
      </w:pPr>
      <w:r w:rsidRPr="00A06D61">
        <w:rPr>
          <w:rFonts w:ascii="Book Antiqua" w:eastAsia="Times New Roman" w:hAnsi="Book Antiqua"/>
          <w:sz w:val="24"/>
          <w:szCs w:val="24"/>
          <w:lang w:eastAsia="pl-PL"/>
        </w:rPr>
        <w:t xml:space="preserve">przypadkach składowania odpadów niezgodnego z Uchwałą Rady Miejskiej Ząbkowic Śląskich   w sprawie regulaminu utrzymania czystości  i porządku na </w:t>
      </w:r>
      <w:r w:rsidR="00BA754D" w:rsidRPr="00A06D61">
        <w:rPr>
          <w:rFonts w:ascii="Book Antiqua" w:eastAsia="Times New Roman" w:hAnsi="Book Antiqua"/>
          <w:sz w:val="24"/>
          <w:szCs w:val="24"/>
          <w:lang w:eastAsia="pl-PL"/>
        </w:rPr>
        <w:t>terenie Gminy Ząbkowice Śląskie obowiązującą w chwili realizacji niniejszej umowy;</w:t>
      </w:r>
    </w:p>
    <w:p w:rsidR="000A4168" w:rsidRPr="00A06D61" w:rsidRDefault="000A4168" w:rsidP="00613354">
      <w:pPr>
        <w:pStyle w:val="Akapitzlist"/>
        <w:numPr>
          <w:ilvl w:val="0"/>
          <w:numId w:val="20"/>
        </w:numPr>
        <w:spacing w:after="0" w:line="240" w:lineRule="auto"/>
        <w:ind w:left="993" w:hanging="426"/>
        <w:jc w:val="both"/>
        <w:rPr>
          <w:rFonts w:ascii="Book Antiqua" w:eastAsia="Times New Roman" w:hAnsi="Book Antiqua"/>
          <w:sz w:val="24"/>
          <w:szCs w:val="24"/>
          <w:lang w:eastAsia="pl-PL"/>
        </w:rPr>
      </w:pPr>
      <w:r w:rsidRPr="00A06D61">
        <w:rPr>
          <w:rFonts w:ascii="Book Antiqua" w:eastAsia="Times New Roman" w:hAnsi="Book Antiqua"/>
          <w:sz w:val="24"/>
          <w:szCs w:val="24"/>
          <w:lang w:eastAsia="pl-PL"/>
        </w:rPr>
        <w:t>konieczności zmiany liczby lub rodzaju używanych na danej nieruchomości pojemników lub worków;</w:t>
      </w:r>
    </w:p>
    <w:p w:rsidR="000A4168" w:rsidRPr="00A06D61" w:rsidRDefault="000A4168" w:rsidP="00613354">
      <w:pPr>
        <w:pStyle w:val="Akapitzlist"/>
        <w:numPr>
          <w:ilvl w:val="0"/>
          <w:numId w:val="20"/>
        </w:numPr>
        <w:spacing w:after="0" w:line="240" w:lineRule="auto"/>
        <w:ind w:left="993" w:hanging="426"/>
        <w:jc w:val="both"/>
        <w:rPr>
          <w:rFonts w:ascii="Book Antiqua" w:eastAsia="Times New Roman" w:hAnsi="Book Antiqua"/>
          <w:sz w:val="24"/>
          <w:szCs w:val="24"/>
          <w:lang w:eastAsia="pl-PL"/>
        </w:rPr>
      </w:pPr>
      <w:r w:rsidRPr="00A06D61">
        <w:rPr>
          <w:rFonts w:ascii="Book Antiqua" w:eastAsia="Times New Roman" w:hAnsi="Book Antiqua"/>
          <w:sz w:val="24"/>
          <w:szCs w:val="24"/>
          <w:lang w:eastAsia="pl-PL"/>
        </w:rPr>
        <w:t>konieczności wymiany lub naprawy pojemników na odpady,</w:t>
      </w:r>
    </w:p>
    <w:p w:rsidR="000A4168" w:rsidRPr="00A06D61" w:rsidRDefault="000A4168" w:rsidP="00613354">
      <w:pPr>
        <w:numPr>
          <w:ilvl w:val="0"/>
          <w:numId w:val="20"/>
        </w:numPr>
        <w:spacing w:after="0" w:line="240" w:lineRule="auto"/>
        <w:ind w:left="993" w:hanging="426"/>
        <w:jc w:val="both"/>
        <w:rPr>
          <w:rFonts w:ascii="Book Antiqua" w:eastAsia="Times New Roman" w:hAnsi="Book Antiqua"/>
          <w:sz w:val="24"/>
          <w:szCs w:val="24"/>
          <w:lang w:eastAsia="pl-PL"/>
        </w:rPr>
      </w:pPr>
      <w:r w:rsidRPr="00A06D61">
        <w:rPr>
          <w:rFonts w:ascii="Book Antiqua" w:eastAsia="Times New Roman" w:hAnsi="Book Antiqua"/>
          <w:sz w:val="24"/>
          <w:szCs w:val="24"/>
          <w:lang w:eastAsia="pl-PL"/>
        </w:rPr>
        <w:t>trudności dokonania odbioru lub zagospodarowania odpadów, ze wskazaniem okoliczności zdarzeń;</w:t>
      </w:r>
    </w:p>
    <w:p w:rsidR="000A4168" w:rsidRPr="00A06D61" w:rsidRDefault="000A4168" w:rsidP="00613354">
      <w:pPr>
        <w:numPr>
          <w:ilvl w:val="0"/>
          <w:numId w:val="20"/>
        </w:numPr>
        <w:spacing w:after="0" w:line="240" w:lineRule="auto"/>
        <w:ind w:left="993" w:hanging="426"/>
        <w:jc w:val="both"/>
        <w:rPr>
          <w:rFonts w:ascii="Book Antiqua" w:eastAsia="Times New Roman" w:hAnsi="Book Antiqua"/>
          <w:sz w:val="24"/>
          <w:szCs w:val="24"/>
          <w:lang w:eastAsia="pl-PL"/>
        </w:rPr>
      </w:pPr>
      <w:r w:rsidRPr="00A06D61">
        <w:rPr>
          <w:rFonts w:ascii="Book Antiqua" w:hAnsi="Book Antiqua"/>
          <w:sz w:val="24"/>
          <w:szCs w:val="24"/>
        </w:rPr>
        <w:t>liczbie przekazanych worków</w:t>
      </w:r>
      <w:r w:rsidR="00951195" w:rsidRPr="00A06D61">
        <w:rPr>
          <w:rFonts w:ascii="Book Antiqua" w:hAnsi="Book Antiqua"/>
          <w:sz w:val="24"/>
          <w:szCs w:val="24"/>
        </w:rPr>
        <w:t xml:space="preserve"> właścicielom</w:t>
      </w:r>
      <w:r w:rsidRPr="00A06D61">
        <w:rPr>
          <w:rFonts w:ascii="Book Antiqua" w:hAnsi="Book Antiqua"/>
          <w:sz w:val="24"/>
          <w:szCs w:val="24"/>
        </w:rPr>
        <w:t xml:space="preserve"> nieruchomości zamieszkały</w:t>
      </w:r>
      <w:r w:rsidR="00951195" w:rsidRPr="00A06D61">
        <w:rPr>
          <w:rFonts w:ascii="Book Antiqua" w:hAnsi="Book Antiqua"/>
          <w:sz w:val="24"/>
          <w:szCs w:val="24"/>
        </w:rPr>
        <w:t>ch</w:t>
      </w:r>
      <w:r w:rsidRPr="00A06D61">
        <w:rPr>
          <w:rFonts w:ascii="Book Antiqua" w:hAnsi="Book Antiqua"/>
          <w:sz w:val="24"/>
          <w:szCs w:val="24"/>
        </w:rPr>
        <w:t>.</w:t>
      </w:r>
    </w:p>
    <w:p w:rsidR="00987E92" w:rsidRPr="00A06D61" w:rsidRDefault="00987E92" w:rsidP="00987E92">
      <w:pPr>
        <w:pStyle w:val="NormalnyWeb"/>
        <w:spacing w:before="0" w:beforeAutospacing="0" w:after="0"/>
        <w:rPr>
          <w:rFonts w:ascii="Book Antiqua" w:hAnsi="Book Antiqua"/>
          <w:b/>
          <w:bCs/>
          <w:sz w:val="28"/>
        </w:rPr>
      </w:pPr>
    </w:p>
    <w:p w:rsidR="00987E92" w:rsidRPr="00A06D61" w:rsidRDefault="00987E92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13.</w:t>
      </w:r>
    </w:p>
    <w:p w:rsidR="00987E92" w:rsidRPr="00A06D61" w:rsidRDefault="00987E92" w:rsidP="00613354">
      <w:pPr>
        <w:pStyle w:val="NormalnyWeb"/>
        <w:numPr>
          <w:ilvl w:val="0"/>
          <w:numId w:val="5"/>
        </w:numPr>
        <w:tabs>
          <w:tab w:val="clear" w:pos="644"/>
          <w:tab w:val="num" w:pos="709"/>
        </w:tabs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Wykonawca ponosi odpowiedzialność prawną i finansową wobec Zamawiającego i</w:t>
      </w:r>
      <w:r w:rsidR="00D847E4" w:rsidRPr="00A06D61">
        <w:rPr>
          <w:rFonts w:ascii="Book Antiqua" w:hAnsi="Book Antiqua"/>
          <w:bCs/>
        </w:rPr>
        <w:t> </w:t>
      </w:r>
      <w:r w:rsidRPr="00A06D61">
        <w:rPr>
          <w:rFonts w:ascii="Book Antiqua" w:hAnsi="Book Antiqua"/>
          <w:bCs/>
        </w:rPr>
        <w:t>osób trzecich, za wszelkie szkody wynikłe z zaniechani</w:t>
      </w:r>
      <w:r w:rsidR="00D847E4" w:rsidRPr="00A06D61">
        <w:rPr>
          <w:rFonts w:ascii="Book Antiqua" w:hAnsi="Book Antiqua"/>
          <w:bCs/>
        </w:rPr>
        <w:t>a</w:t>
      </w:r>
      <w:r w:rsidRPr="00A06D61">
        <w:rPr>
          <w:rFonts w:ascii="Book Antiqua" w:hAnsi="Book Antiqua"/>
          <w:bCs/>
        </w:rPr>
        <w:t xml:space="preserve"> realizacji umowy, niedbalstwa lub działania niezgodnego z umową i obowiązującymi </w:t>
      </w:r>
      <w:r w:rsidR="004527D7" w:rsidRPr="00A06D61">
        <w:rPr>
          <w:rFonts w:ascii="Book Antiqua" w:hAnsi="Book Antiqua"/>
          <w:bCs/>
        </w:rPr>
        <w:t xml:space="preserve">przepisami </w:t>
      </w:r>
      <w:r w:rsidRPr="00A06D61">
        <w:rPr>
          <w:rFonts w:ascii="Book Antiqua" w:hAnsi="Book Antiqua"/>
          <w:bCs/>
        </w:rPr>
        <w:t>w</w:t>
      </w:r>
      <w:r w:rsidR="004527D7" w:rsidRPr="00A06D61">
        <w:rPr>
          <w:rFonts w:ascii="Book Antiqua" w:hAnsi="Book Antiqua"/>
          <w:bCs/>
        </w:rPr>
        <w:t> </w:t>
      </w:r>
      <w:r w:rsidRPr="00A06D61">
        <w:rPr>
          <w:rFonts w:ascii="Book Antiqua" w:hAnsi="Book Antiqua"/>
          <w:bCs/>
        </w:rPr>
        <w:t>zakresie przedmiot</w:t>
      </w:r>
      <w:r w:rsidR="00D847E4" w:rsidRPr="00A06D61">
        <w:rPr>
          <w:rFonts w:ascii="Book Antiqua" w:hAnsi="Book Antiqua"/>
          <w:bCs/>
        </w:rPr>
        <w:t>ów</w:t>
      </w:r>
      <w:r w:rsidRPr="00A06D61">
        <w:rPr>
          <w:rFonts w:ascii="Book Antiqua" w:hAnsi="Book Antiqua"/>
          <w:bCs/>
        </w:rPr>
        <w:t xml:space="preserve"> umowy</w:t>
      </w:r>
      <w:r w:rsidR="00D847E4" w:rsidRPr="00A06D61">
        <w:rPr>
          <w:rFonts w:ascii="Book Antiqua" w:hAnsi="Book Antiqua"/>
          <w:bCs/>
        </w:rPr>
        <w:t>.</w:t>
      </w:r>
    </w:p>
    <w:p w:rsidR="00987E92" w:rsidRPr="00A06D61" w:rsidRDefault="00987E92" w:rsidP="00613354">
      <w:pPr>
        <w:pStyle w:val="NormalnyWeb"/>
        <w:numPr>
          <w:ilvl w:val="0"/>
          <w:numId w:val="5"/>
        </w:numPr>
        <w:tabs>
          <w:tab w:val="clear" w:pos="644"/>
          <w:tab w:val="num" w:pos="709"/>
        </w:tabs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</w:rPr>
        <w:t>Wykonawca zobowiązany jest do przedstawienia Zamawiającemu</w:t>
      </w:r>
      <w:r w:rsidR="00D847E4" w:rsidRPr="00A06D61">
        <w:rPr>
          <w:rFonts w:ascii="Book Antiqua" w:hAnsi="Book Antiqua"/>
        </w:rPr>
        <w:t>,</w:t>
      </w:r>
      <w:r w:rsidRPr="00A06D61">
        <w:rPr>
          <w:rFonts w:ascii="Book Antiqua" w:hAnsi="Book Antiqua"/>
        </w:rPr>
        <w:t xml:space="preserve"> najpóźniej w dniu podpisania umowy</w:t>
      </w:r>
      <w:r w:rsidR="00D847E4" w:rsidRPr="00A06D61">
        <w:rPr>
          <w:rFonts w:ascii="Book Antiqua" w:hAnsi="Book Antiqua"/>
        </w:rPr>
        <w:t>,</w:t>
      </w:r>
      <w:r w:rsidRPr="00A06D61">
        <w:rPr>
          <w:rFonts w:ascii="Book Antiqua" w:hAnsi="Book Antiqua"/>
        </w:rPr>
        <w:t xml:space="preserve"> opłaconej polisy ubezpieczenia od odpowiedzialności cywilnej w</w:t>
      </w:r>
      <w:r w:rsidR="00D847E4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>zakresie prowadzonej działalności związanej z przedmiot</w:t>
      </w:r>
      <w:r w:rsidR="00D847E4" w:rsidRPr="00A06D61">
        <w:rPr>
          <w:rFonts w:ascii="Book Antiqua" w:hAnsi="Book Antiqua"/>
        </w:rPr>
        <w:t>ami</w:t>
      </w:r>
      <w:r w:rsidRPr="00A06D61">
        <w:rPr>
          <w:rFonts w:ascii="Book Antiqua" w:hAnsi="Book Antiqua"/>
        </w:rPr>
        <w:t xml:space="preserve"> zamówienia na sumę  nie niższą niż </w:t>
      </w:r>
      <w:r w:rsidR="006C048C" w:rsidRPr="00A06D61">
        <w:rPr>
          <w:rFonts w:ascii="Book Antiqua" w:hAnsi="Book Antiqua"/>
        </w:rPr>
        <w:t>200</w:t>
      </w:r>
      <w:r w:rsidR="00893338">
        <w:rPr>
          <w:rFonts w:ascii="Book Antiqua" w:hAnsi="Book Antiqua"/>
        </w:rPr>
        <w:t xml:space="preserve"> </w:t>
      </w:r>
      <w:r w:rsidR="006C048C" w:rsidRPr="00A06D61">
        <w:rPr>
          <w:rFonts w:ascii="Book Antiqua" w:hAnsi="Book Antiqua"/>
        </w:rPr>
        <w:t>000,00</w:t>
      </w:r>
      <w:r w:rsidRPr="00A06D61">
        <w:rPr>
          <w:rFonts w:ascii="Book Antiqua" w:hAnsi="Book Antiqua"/>
        </w:rPr>
        <w:t xml:space="preserve"> zł i na okres nie krótszy niż czas trwania umowy.</w:t>
      </w:r>
    </w:p>
    <w:p w:rsidR="00987E92" w:rsidRPr="00A06D61" w:rsidRDefault="00987E92" w:rsidP="00613354">
      <w:pPr>
        <w:pStyle w:val="NormalnyWeb"/>
        <w:numPr>
          <w:ilvl w:val="0"/>
          <w:numId w:val="5"/>
        </w:numPr>
        <w:tabs>
          <w:tab w:val="clear" w:pos="644"/>
          <w:tab w:val="num" w:pos="567"/>
          <w:tab w:val="num" w:pos="709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 przypadku przedstawienia przez Wykonawcę polisy z częściowym okresem ubezpieczenia Wykonawca zobowiązuje się do kontynuowania przedmiotowego ubezpieczenia lub zawarcia nowego ubezpieczenia w nie zmniejszonym zakresie oraz</w:t>
      </w:r>
      <w:r w:rsidR="00D52953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>przedstawienia Zamawiającemu potwierdzeń kontynuacji polisy lub nowej polisy wraz z dowodem jej opłacenia.</w:t>
      </w:r>
    </w:p>
    <w:p w:rsidR="00987E92" w:rsidRPr="00A06D61" w:rsidRDefault="00987E92" w:rsidP="00613354">
      <w:pPr>
        <w:pStyle w:val="NormalnyWeb"/>
        <w:numPr>
          <w:ilvl w:val="0"/>
          <w:numId w:val="5"/>
        </w:numPr>
        <w:tabs>
          <w:tab w:val="clear" w:pos="644"/>
          <w:tab w:val="num" w:pos="567"/>
          <w:tab w:val="num" w:pos="709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Przedstawienie Zamawiającemu potwierdzeń kontynuacji polisy lub nowej polisy musi nastąpić najpóźniej w dniu następującym po dniu utraty ważności poprzedniej polisy.</w:t>
      </w:r>
    </w:p>
    <w:p w:rsidR="00987E92" w:rsidRPr="00A06D61" w:rsidRDefault="00987E92" w:rsidP="00987E92">
      <w:pPr>
        <w:pStyle w:val="NormalnyWeb"/>
        <w:spacing w:before="0" w:beforeAutospacing="0" w:after="0"/>
        <w:rPr>
          <w:rFonts w:ascii="Book Antiqua" w:hAnsi="Book Antiqua"/>
          <w:b/>
          <w:bCs/>
          <w:sz w:val="28"/>
        </w:rPr>
      </w:pPr>
    </w:p>
    <w:p w:rsidR="000C053C" w:rsidRPr="00A06D61" w:rsidRDefault="000C053C" w:rsidP="001B04AB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  <w:sz w:val="28"/>
        </w:rPr>
      </w:pPr>
    </w:p>
    <w:p w:rsidR="001E5946" w:rsidRPr="00DB4DA6" w:rsidRDefault="00BF6BE0" w:rsidP="001B04AB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  <w:color w:val="000000" w:themeColor="text1"/>
        </w:rPr>
      </w:pPr>
      <w:bookmarkStart w:id="7" w:name="_Hlk529276081"/>
      <w:r w:rsidRPr="00DB4DA6">
        <w:rPr>
          <w:rFonts w:ascii="Book Antiqua" w:hAnsi="Book Antiqua"/>
          <w:b/>
          <w:bCs/>
          <w:color w:val="000000" w:themeColor="text1"/>
        </w:rPr>
        <w:t xml:space="preserve">OBOWIĄZKI </w:t>
      </w:r>
      <w:r w:rsidR="00CF485F" w:rsidRPr="00DB4DA6">
        <w:rPr>
          <w:rFonts w:ascii="Book Antiqua" w:hAnsi="Book Antiqua"/>
          <w:b/>
          <w:bCs/>
          <w:color w:val="000000" w:themeColor="text1"/>
        </w:rPr>
        <w:t xml:space="preserve">I PRAWA </w:t>
      </w:r>
      <w:r w:rsidR="0078449E" w:rsidRPr="00DB4DA6">
        <w:rPr>
          <w:rFonts w:ascii="Book Antiqua" w:hAnsi="Book Antiqua"/>
          <w:b/>
          <w:bCs/>
          <w:color w:val="000000" w:themeColor="text1"/>
        </w:rPr>
        <w:t>ZAMAWIAJĄCEGO</w:t>
      </w:r>
    </w:p>
    <w:p w:rsidR="004417D9" w:rsidRPr="00DB4DA6" w:rsidRDefault="004417D9" w:rsidP="001B04AB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  <w:color w:val="000000" w:themeColor="text1"/>
        </w:rPr>
      </w:pPr>
    </w:p>
    <w:p w:rsidR="00F70A83" w:rsidRPr="00DB4DA6" w:rsidRDefault="00F70A83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  <w:color w:val="000000" w:themeColor="text1"/>
        </w:rPr>
      </w:pPr>
      <w:r w:rsidRPr="00DB4DA6">
        <w:rPr>
          <w:rFonts w:ascii="Book Antiqua" w:hAnsi="Book Antiqua"/>
          <w:b/>
          <w:bCs/>
          <w:color w:val="000000" w:themeColor="text1"/>
        </w:rPr>
        <w:t xml:space="preserve">§ </w:t>
      </w:r>
      <w:r w:rsidR="00387490" w:rsidRPr="00DB4DA6">
        <w:rPr>
          <w:rFonts w:ascii="Book Antiqua" w:hAnsi="Book Antiqua"/>
          <w:b/>
          <w:bCs/>
          <w:color w:val="000000" w:themeColor="text1"/>
        </w:rPr>
        <w:t>1</w:t>
      </w:r>
      <w:r w:rsidR="00987E92" w:rsidRPr="00DB4DA6">
        <w:rPr>
          <w:rFonts w:ascii="Book Antiqua" w:hAnsi="Book Antiqua"/>
          <w:b/>
          <w:bCs/>
          <w:color w:val="000000" w:themeColor="text1"/>
        </w:rPr>
        <w:t>4</w:t>
      </w:r>
      <w:r w:rsidRPr="00DB4DA6">
        <w:rPr>
          <w:rFonts w:ascii="Book Antiqua" w:hAnsi="Book Antiqua"/>
          <w:b/>
          <w:bCs/>
          <w:color w:val="000000" w:themeColor="text1"/>
        </w:rPr>
        <w:t>.</w:t>
      </w:r>
    </w:p>
    <w:p w:rsidR="001E5946" w:rsidRPr="00DB4DA6" w:rsidRDefault="001E5946" w:rsidP="00613354">
      <w:pPr>
        <w:pStyle w:val="NormalnyWeb"/>
        <w:numPr>
          <w:ilvl w:val="4"/>
          <w:numId w:val="11"/>
        </w:numPr>
        <w:tabs>
          <w:tab w:val="left" w:pos="567"/>
        </w:tabs>
        <w:spacing w:before="0" w:beforeAutospacing="0" w:after="0"/>
        <w:ind w:left="567" w:hanging="425"/>
        <w:jc w:val="both"/>
        <w:rPr>
          <w:rFonts w:ascii="Book Antiqua" w:hAnsi="Book Antiqua"/>
          <w:bCs/>
          <w:color w:val="000000" w:themeColor="text1"/>
        </w:rPr>
      </w:pPr>
      <w:r w:rsidRPr="00DB4DA6">
        <w:rPr>
          <w:rFonts w:ascii="Book Antiqua" w:hAnsi="Book Antiqua"/>
          <w:bCs/>
          <w:color w:val="000000" w:themeColor="text1"/>
        </w:rPr>
        <w:t xml:space="preserve">Zamawiający zobowiązany jest </w:t>
      </w:r>
      <w:r w:rsidR="00665F52" w:rsidRPr="00DB4DA6">
        <w:rPr>
          <w:rFonts w:ascii="Book Antiqua" w:hAnsi="Book Antiqua"/>
          <w:bCs/>
          <w:color w:val="000000" w:themeColor="text1"/>
        </w:rPr>
        <w:t xml:space="preserve">przez okres realizacji postanowień niniejszej umowy  </w:t>
      </w:r>
      <w:r w:rsidRPr="00DB4DA6">
        <w:rPr>
          <w:rFonts w:ascii="Book Antiqua" w:hAnsi="Book Antiqua"/>
          <w:bCs/>
          <w:color w:val="000000" w:themeColor="text1"/>
        </w:rPr>
        <w:t>do:</w:t>
      </w:r>
    </w:p>
    <w:p w:rsidR="001E5946" w:rsidRPr="00DB4DA6" w:rsidRDefault="00DA06C0" w:rsidP="00613354">
      <w:pPr>
        <w:pStyle w:val="NormalnyWeb"/>
        <w:numPr>
          <w:ilvl w:val="0"/>
          <w:numId w:val="8"/>
        </w:numPr>
        <w:spacing w:before="0" w:beforeAutospacing="0" w:after="0"/>
        <w:ind w:left="993" w:hanging="426"/>
        <w:jc w:val="both"/>
        <w:rPr>
          <w:rFonts w:ascii="Book Antiqua" w:hAnsi="Book Antiqua"/>
          <w:bCs/>
          <w:strike/>
          <w:color w:val="000000" w:themeColor="text1"/>
        </w:rPr>
      </w:pPr>
      <w:r w:rsidRPr="00DB4DA6">
        <w:rPr>
          <w:rFonts w:ascii="Book Antiqua" w:hAnsi="Book Antiqua"/>
          <w:bCs/>
          <w:color w:val="000000" w:themeColor="text1"/>
        </w:rPr>
        <w:lastRenderedPageBreak/>
        <w:t>rozpatrywania wniosków Wykonawcy w zakresie zmian do harmonogramu odbierania odpadów komunalnych</w:t>
      </w:r>
      <w:r w:rsidR="0086415A" w:rsidRPr="00DB4DA6">
        <w:rPr>
          <w:rFonts w:ascii="Book Antiqua" w:hAnsi="Book Antiqua"/>
          <w:bCs/>
          <w:color w:val="000000" w:themeColor="text1"/>
        </w:rPr>
        <w:t>;</w:t>
      </w:r>
    </w:p>
    <w:p w:rsidR="001629E8" w:rsidRPr="00DB4DA6" w:rsidRDefault="00C32BE2" w:rsidP="00613354">
      <w:pPr>
        <w:pStyle w:val="NormalnyWeb"/>
        <w:numPr>
          <w:ilvl w:val="0"/>
          <w:numId w:val="8"/>
        </w:numPr>
        <w:spacing w:before="0" w:beforeAutospacing="0" w:after="0"/>
        <w:ind w:left="993" w:hanging="426"/>
        <w:jc w:val="both"/>
        <w:rPr>
          <w:rFonts w:ascii="Book Antiqua" w:hAnsi="Book Antiqua"/>
          <w:bCs/>
          <w:color w:val="000000" w:themeColor="text1"/>
        </w:rPr>
      </w:pPr>
      <w:r w:rsidRPr="00DB4DA6">
        <w:rPr>
          <w:rFonts w:ascii="Book Antiqua" w:hAnsi="Book Antiqua"/>
          <w:bCs/>
          <w:color w:val="000000" w:themeColor="text1"/>
        </w:rPr>
        <w:t>oceny</w:t>
      </w:r>
      <w:r w:rsidR="009C7E46" w:rsidRPr="00DB4DA6">
        <w:rPr>
          <w:rFonts w:ascii="Book Antiqua" w:hAnsi="Book Antiqua"/>
          <w:bCs/>
          <w:color w:val="000000" w:themeColor="text1"/>
        </w:rPr>
        <w:t xml:space="preserve"> </w:t>
      </w:r>
      <w:r w:rsidR="007C41DB" w:rsidRPr="00DB4DA6">
        <w:rPr>
          <w:rFonts w:ascii="Book Antiqua" w:hAnsi="Book Antiqua"/>
          <w:bCs/>
          <w:color w:val="000000" w:themeColor="text1"/>
        </w:rPr>
        <w:t>raportów</w:t>
      </w:r>
      <w:r w:rsidR="001629E8" w:rsidRPr="00DB4DA6">
        <w:rPr>
          <w:rFonts w:ascii="Book Antiqua" w:hAnsi="Book Antiqua"/>
          <w:bCs/>
          <w:color w:val="000000" w:themeColor="text1"/>
        </w:rPr>
        <w:t xml:space="preserve"> i </w:t>
      </w:r>
      <w:r w:rsidR="003C4956" w:rsidRPr="00DB4DA6">
        <w:rPr>
          <w:rFonts w:ascii="Book Antiqua" w:hAnsi="Book Antiqua"/>
          <w:bCs/>
          <w:color w:val="000000" w:themeColor="text1"/>
        </w:rPr>
        <w:t>sprawozdań s</w:t>
      </w:r>
      <w:r w:rsidR="001629E8" w:rsidRPr="00DB4DA6">
        <w:rPr>
          <w:rFonts w:ascii="Book Antiqua" w:hAnsi="Book Antiqua"/>
          <w:bCs/>
          <w:color w:val="000000" w:themeColor="text1"/>
        </w:rPr>
        <w:t xml:space="preserve">porządzanych przez Wykonawcę, </w:t>
      </w:r>
      <w:r w:rsidR="00381C64" w:rsidRPr="00DB4DA6">
        <w:rPr>
          <w:rFonts w:ascii="Book Antiqua" w:hAnsi="Book Antiqua"/>
          <w:bCs/>
          <w:color w:val="000000" w:themeColor="text1"/>
        </w:rPr>
        <w:br/>
      </w:r>
      <w:r w:rsidR="00DE64B2" w:rsidRPr="00DB4DA6">
        <w:rPr>
          <w:rFonts w:ascii="Book Antiqua" w:hAnsi="Book Antiqua"/>
          <w:bCs/>
          <w:color w:val="000000" w:themeColor="text1"/>
        </w:rPr>
        <w:t xml:space="preserve">o których mowa w § </w:t>
      </w:r>
      <w:r w:rsidR="004C76B2" w:rsidRPr="00DB4DA6">
        <w:rPr>
          <w:rFonts w:ascii="Book Antiqua" w:hAnsi="Book Antiqua"/>
          <w:bCs/>
          <w:color w:val="000000" w:themeColor="text1"/>
        </w:rPr>
        <w:t>12</w:t>
      </w:r>
      <w:r w:rsidR="00794D9B" w:rsidRPr="00DB4DA6">
        <w:rPr>
          <w:rFonts w:ascii="Book Antiqua" w:hAnsi="Book Antiqua"/>
          <w:bCs/>
          <w:color w:val="000000" w:themeColor="text1"/>
        </w:rPr>
        <w:t>,</w:t>
      </w:r>
    </w:p>
    <w:p w:rsidR="00347887" w:rsidRPr="00DB4DA6" w:rsidRDefault="00604D17" w:rsidP="00613354">
      <w:pPr>
        <w:pStyle w:val="NormalnyWeb"/>
        <w:numPr>
          <w:ilvl w:val="0"/>
          <w:numId w:val="8"/>
        </w:numPr>
        <w:spacing w:before="0" w:beforeAutospacing="0" w:after="0"/>
        <w:ind w:left="993" w:hanging="426"/>
        <w:jc w:val="both"/>
        <w:rPr>
          <w:rFonts w:ascii="Book Antiqua" w:hAnsi="Book Antiqua"/>
          <w:bCs/>
          <w:color w:val="000000" w:themeColor="text1"/>
        </w:rPr>
      </w:pPr>
      <w:r w:rsidRPr="00DB4DA6">
        <w:rPr>
          <w:rFonts w:ascii="Book Antiqua" w:hAnsi="Book Antiqua"/>
          <w:bCs/>
          <w:color w:val="000000" w:themeColor="text1"/>
        </w:rPr>
        <w:t>rozliczenia</w:t>
      </w:r>
      <w:r w:rsidR="00347887" w:rsidRPr="00DB4DA6">
        <w:rPr>
          <w:rFonts w:ascii="Book Antiqua" w:hAnsi="Book Antiqua"/>
          <w:bCs/>
          <w:color w:val="000000" w:themeColor="text1"/>
        </w:rPr>
        <w:t xml:space="preserve"> usług świadczony</w:t>
      </w:r>
      <w:r w:rsidRPr="00DB4DA6">
        <w:rPr>
          <w:rFonts w:ascii="Book Antiqua" w:hAnsi="Book Antiqua"/>
          <w:bCs/>
          <w:color w:val="000000" w:themeColor="text1"/>
        </w:rPr>
        <w:t>ch przez Wykonawcę i dokonywania</w:t>
      </w:r>
      <w:r w:rsidR="00347887" w:rsidRPr="00DB4DA6">
        <w:rPr>
          <w:rFonts w:ascii="Book Antiqua" w:hAnsi="Book Antiqua"/>
          <w:bCs/>
          <w:color w:val="000000" w:themeColor="text1"/>
        </w:rPr>
        <w:t xml:space="preserve"> zapłaty wynagrodze</w:t>
      </w:r>
      <w:r w:rsidR="004C76B2" w:rsidRPr="00DB4DA6">
        <w:rPr>
          <w:rFonts w:ascii="Book Antiqua" w:hAnsi="Book Antiqua"/>
          <w:bCs/>
          <w:color w:val="000000" w:themeColor="text1"/>
        </w:rPr>
        <w:t>ń</w:t>
      </w:r>
      <w:r w:rsidR="00347887" w:rsidRPr="00DB4DA6">
        <w:rPr>
          <w:rFonts w:ascii="Book Antiqua" w:hAnsi="Book Antiqua"/>
          <w:bCs/>
          <w:color w:val="000000" w:themeColor="text1"/>
        </w:rPr>
        <w:t xml:space="preserve"> należn</w:t>
      </w:r>
      <w:r w:rsidR="004C76B2" w:rsidRPr="00DB4DA6">
        <w:rPr>
          <w:rFonts w:ascii="Book Antiqua" w:hAnsi="Book Antiqua"/>
          <w:bCs/>
          <w:color w:val="000000" w:themeColor="text1"/>
        </w:rPr>
        <w:t>ych</w:t>
      </w:r>
      <w:r w:rsidR="00347887" w:rsidRPr="00DB4DA6">
        <w:rPr>
          <w:rFonts w:ascii="Book Antiqua" w:hAnsi="Book Antiqua"/>
          <w:bCs/>
          <w:color w:val="000000" w:themeColor="text1"/>
        </w:rPr>
        <w:t xml:space="preserve"> Wykonawcy </w:t>
      </w:r>
      <w:r w:rsidR="00B94A43" w:rsidRPr="00DB4DA6">
        <w:rPr>
          <w:rFonts w:ascii="Book Antiqua" w:hAnsi="Book Antiqua"/>
          <w:bCs/>
          <w:color w:val="000000" w:themeColor="text1"/>
        </w:rPr>
        <w:t xml:space="preserve">na zasadach określonych </w:t>
      </w:r>
      <w:r w:rsidR="00BD15EC" w:rsidRPr="00DB4DA6">
        <w:rPr>
          <w:rFonts w:ascii="Book Antiqua" w:hAnsi="Book Antiqua"/>
          <w:bCs/>
          <w:color w:val="000000" w:themeColor="text1"/>
        </w:rPr>
        <w:t>w §</w:t>
      </w:r>
      <w:r w:rsidR="00D43DF9" w:rsidRPr="00DB4DA6">
        <w:rPr>
          <w:rFonts w:ascii="Book Antiqua" w:hAnsi="Book Antiqua"/>
          <w:bCs/>
          <w:color w:val="000000" w:themeColor="text1"/>
        </w:rPr>
        <w:t xml:space="preserve"> </w:t>
      </w:r>
      <w:r w:rsidR="004C76B2" w:rsidRPr="00DB4DA6">
        <w:rPr>
          <w:rFonts w:ascii="Book Antiqua" w:hAnsi="Book Antiqua"/>
          <w:bCs/>
          <w:color w:val="000000" w:themeColor="text1"/>
        </w:rPr>
        <w:t>8</w:t>
      </w:r>
      <w:r w:rsidR="008A625C" w:rsidRPr="00DB4DA6">
        <w:rPr>
          <w:rFonts w:ascii="Book Antiqua" w:hAnsi="Book Antiqua"/>
          <w:bCs/>
          <w:color w:val="000000" w:themeColor="text1"/>
        </w:rPr>
        <w:t>.</w:t>
      </w:r>
    </w:p>
    <w:bookmarkEnd w:id="7"/>
    <w:p w:rsidR="00807ECD" w:rsidRDefault="00807ECD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</w:p>
    <w:p w:rsidR="00F70A83" w:rsidRPr="00A06D61" w:rsidRDefault="00F70A83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1</w:t>
      </w:r>
      <w:r w:rsidR="00987E92" w:rsidRPr="00A06D61">
        <w:rPr>
          <w:rFonts w:ascii="Book Antiqua" w:hAnsi="Book Antiqua"/>
          <w:b/>
          <w:bCs/>
        </w:rPr>
        <w:t>5</w:t>
      </w:r>
      <w:r w:rsidRPr="00A06D61">
        <w:rPr>
          <w:rFonts w:ascii="Book Antiqua" w:hAnsi="Book Antiqua"/>
          <w:b/>
          <w:bCs/>
        </w:rPr>
        <w:t>.</w:t>
      </w:r>
    </w:p>
    <w:p w:rsidR="008B2053" w:rsidRPr="00A06D61" w:rsidRDefault="008B2053" w:rsidP="00613354">
      <w:pPr>
        <w:pStyle w:val="NormalnyWeb"/>
        <w:numPr>
          <w:ilvl w:val="0"/>
          <w:numId w:val="25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</w:rPr>
        <w:t>Zamawiający w trakcie realizacji przedmiotu umowy zastrzeg</w:t>
      </w:r>
      <w:r w:rsidR="00412D96" w:rsidRPr="00A06D61">
        <w:rPr>
          <w:rFonts w:ascii="Book Antiqua" w:hAnsi="Book Antiqua"/>
        </w:rPr>
        <w:t xml:space="preserve">a sobie prawo </w:t>
      </w:r>
      <w:r w:rsidRPr="00A06D61">
        <w:rPr>
          <w:rFonts w:ascii="Book Antiqua" w:hAnsi="Book Antiqua"/>
        </w:rPr>
        <w:t>do kontrolowania prac wykonywanych przez Wykonawcę</w:t>
      </w:r>
      <w:r w:rsidR="00AC646D" w:rsidRPr="00A06D61">
        <w:rPr>
          <w:rFonts w:ascii="Book Antiqua" w:hAnsi="Book Antiqua"/>
        </w:rPr>
        <w:t xml:space="preserve"> lub </w:t>
      </w:r>
      <w:r w:rsidR="000259A6" w:rsidRPr="00A06D61">
        <w:rPr>
          <w:rFonts w:ascii="Book Antiqua" w:hAnsi="Book Antiqua"/>
        </w:rPr>
        <w:t>P</w:t>
      </w:r>
      <w:r w:rsidR="00AC646D" w:rsidRPr="00A06D61">
        <w:rPr>
          <w:rFonts w:ascii="Book Antiqua" w:hAnsi="Book Antiqua"/>
        </w:rPr>
        <w:t>odwykonawc</w:t>
      </w:r>
      <w:r w:rsidR="000259A6" w:rsidRPr="00A06D61">
        <w:rPr>
          <w:rFonts w:ascii="Book Antiqua" w:hAnsi="Book Antiqua"/>
        </w:rPr>
        <w:t>ę</w:t>
      </w:r>
      <w:r w:rsidRPr="00A06D61">
        <w:rPr>
          <w:rFonts w:ascii="Book Antiqua" w:hAnsi="Book Antiqua"/>
        </w:rPr>
        <w:t xml:space="preserve">, zarówno przy udziale Wykonawcy, jak i samodzielnie. </w:t>
      </w:r>
      <w:r w:rsidR="00FC4067" w:rsidRPr="00A06D61">
        <w:rPr>
          <w:rFonts w:ascii="Book Antiqua" w:hAnsi="Book Antiqua"/>
        </w:rPr>
        <w:t>Z dokonanych kontroli sporządz</w:t>
      </w:r>
      <w:r w:rsidR="000032C7" w:rsidRPr="00A06D61">
        <w:rPr>
          <w:rFonts w:ascii="Book Antiqua" w:hAnsi="Book Antiqua"/>
        </w:rPr>
        <w:t>a</w:t>
      </w:r>
      <w:r w:rsidR="00C21C58" w:rsidRPr="00A06D61">
        <w:rPr>
          <w:rFonts w:ascii="Book Antiqua" w:hAnsi="Book Antiqua"/>
        </w:rPr>
        <w:t>ne będą protokoły pokontrolne przekazywane każdej ze stron.</w:t>
      </w:r>
    </w:p>
    <w:p w:rsidR="00A9246D" w:rsidRPr="00A06D61" w:rsidRDefault="00A9246D" w:rsidP="00613354">
      <w:pPr>
        <w:pStyle w:val="NormalnyWeb"/>
        <w:numPr>
          <w:ilvl w:val="0"/>
          <w:numId w:val="25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  <w:bCs/>
        </w:rPr>
        <w:t xml:space="preserve">Zamawiający </w:t>
      </w:r>
      <w:r w:rsidR="00024D9B" w:rsidRPr="00A06D61">
        <w:rPr>
          <w:rFonts w:ascii="Book Antiqua" w:hAnsi="Book Antiqua"/>
          <w:bCs/>
        </w:rPr>
        <w:t xml:space="preserve">w trakcie realizacji przedmiotu umowy zastrzega sobie prawo                       do </w:t>
      </w:r>
      <w:r w:rsidR="00BF41D3" w:rsidRPr="00A06D61">
        <w:rPr>
          <w:rFonts w:ascii="Book Antiqua" w:hAnsi="Book Antiqua"/>
          <w:bCs/>
        </w:rPr>
        <w:t xml:space="preserve">zapoznania się z zapisami </w:t>
      </w:r>
      <w:r w:rsidRPr="00A06D61">
        <w:rPr>
          <w:rFonts w:ascii="Book Antiqua" w:hAnsi="Book Antiqua"/>
          <w:bCs/>
        </w:rPr>
        <w:t xml:space="preserve">monitorowania lokalizacji i pracy pojazdów, </w:t>
      </w:r>
      <w:r w:rsidR="001D7F3D" w:rsidRPr="00A06D61">
        <w:rPr>
          <w:rFonts w:ascii="Book Antiqua" w:hAnsi="Book Antiqua"/>
          <w:bCs/>
        </w:rPr>
        <w:t xml:space="preserve">                            </w:t>
      </w:r>
      <w:r w:rsidRPr="00A06D61">
        <w:rPr>
          <w:rFonts w:ascii="Book Antiqua" w:hAnsi="Book Antiqua"/>
          <w:bCs/>
        </w:rPr>
        <w:t>o który</w:t>
      </w:r>
      <w:r w:rsidR="00C0447D" w:rsidRPr="00A06D61">
        <w:rPr>
          <w:rFonts w:ascii="Book Antiqua" w:hAnsi="Book Antiqua"/>
          <w:bCs/>
        </w:rPr>
        <w:t>ch</w:t>
      </w:r>
      <w:r w:rsidRPr="00A06D61">
        <w:rPr>
          <w:rFonts w:ascii="Book Antiqua" w:hAnsi="Book Antiqua"/>
          <w:bCs/>
        </w:rPr>
        <w:t xml:space="preserve"> mowa w </w:t>
      </w:r>
      <w:r w:rsidR="00C0447D" w:rsidRPr="00A06D61">
        <w:rPr>
          <w:rFonts w:ascii="Book Antiqua" w:hAnsi="Book Antiqua"/>
          <w:bCs/>
        </w:rPr>
        <w:t>Opisie Przedmiotu Zamówienia.</w:t>
      </w:r>
      <w:r w:rsidR="00BB4F4D" w:rsidRPr="00A06D61">
        <w:rPr>
          <w:rFonts w:ascii="Book Antiqua" w:hAnsi="Book Antiqua"/>
          <w:bCs/>
        </w:rPr>
        <w:t xml:space="preserve"> </w:t>
      </w:r>
    </w:p>
    <w:p w:rsidR="00D416D5" w:rsidRPr="00A06D61" w:rsidRDefault="008B2053" w:rsidP="00613354">
      <w:pPr>
        <w:pStyle w:val="NormalnyWeb"/>
        <w:numPr>
          <w:ilvl w:val="0"/>
          <w:numId w:val="25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 przypadku stwierdzenia nieprawidłowości w </w:t>
      </w:r>
      <w:r w:rsidR="004C76B2" w:rsidRPr="00A06D61">
        <w:rPr>
          <w:rFonts w:ascii="Book Antiqua" w:hAnsi="Book Antiqua"/>
        </w:rPr>
        <w:t xml:space="preserve">trakcie </w:t>
      </w:r>
      <w:r w:rsidRPr="00A06D61">
        <w:rPr>
          <w:rFonts w:ascii="Book Antiqua" w:hAnsi="Book Antiqua"/>
        </w:rPr>
        <w:t>realizacji przedmiot</w:t>
      </w:r>
      <w:r w:rsidR="004C76B2" w:rsidRPr="00A06D61">
        <w:rPr>
          <w:rFonts w:ascii="Book Antiqua" w:hAnsi="Book Antiqua"/>
        </w:rPr>
        <w:t>ów</w:t>
      </w:r>
      <w:r w:rsidRPr="00A06D61">
        <w:rPr>
          <w:rFonts w:ascii="Book Antiqua" w:hAnsi="Book Antiqua"/>
        </w:rPr>
        <w:t xml:space="preserve"> umowy Zamawiający niezwłocznie powiadomi o tym fakcie Wykonawcę, wyznaczając jednoc</w:t>
      </w:r>
      <w:r w:rsidR="00477F36" w:rsidRPr="00A06D61">
        <w:rPr>
          <w:rFonts w:ascii="Book Antiqua" w:hAnsi="Book Antiqua"/>
        </w:rPr>
        <w:t>ześnie termin na ich usunięcie.</w:t>
      </w:r>
    </w:p>
    <w:p w:rsidR="00D416D5" w:rsidRPr="00A06D61" w:rsidRDefault="00D416D5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984E12" w:rsidRPr="00A06D61" w:rsidRDefault="00984E12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bookmarkStart w:id="8" w:name="_Hlk529276157"/>
    </w:p>
    <w:p w:rsidR="004417D9" w:rsidRPr="00A06D61" w:rsidRDefault="004417D9" w:rsidP="001B04AB">
      <w:pPr>
        <w:pStyle w:val="NormalnyWeb"/>
        <w:spacing w:before="0" w:beforeAutospacing="0" w:after="0"/>
        <w:jc w:val="center"/>
        <w:rPr>
          <w:rFonts w:ascii="Book Antiqua" w:hAnsi="Book Antiqua"/>
        </w:rPr>
      </w:pPr>
      <w:r w:rsidRPr="00A06D61">
        <w:rPr>
          <w:rFonts w:ascii="Book Antiqua" w:hAnsi="Book Antiqua"/>
          <w:b/>
          <w:bCs/>
        </w:rPr>
        <w:t>KARY UMOWNE</w:t>
      </w:r>
    </w:p>
    <w:p w:rsidR="00367814" w:rsidRPr="00A06D61" w:rsidRDefault="00367814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1B04AB" w:rsidRDefault="001B04AB" w:rsidP="00807EC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1</w:t>
      </w:r>
      <w:r w:rsidR="00987E92" w:rsidRPr="00A06D61">
        <w:rPr>
          <w:rFonts w:ascii="Book Antiqua" w:hAnsi="Book Antiqua"/>
          <w:b/>
          <w:bCs/>
        </w:rPr>
        <w:t>6</w:t>
      </w:r>
      <w:r w:rsidRPr="00A06D61">
        <w:rPr>
          <w:rFonts w:ascii="Book Antiqua" w:hAnsi="Book Antiqua"/>
          <w:b/>
          <w:bCs/>
        </w:rPr>
        <w:t>.</w:t>
      </w:r>
    </w:p>
    <w:bookmarkEnd w:id="8"/>
    <w:p w:rsidR="004C76B2" w:rsidRPr="00A06D61" w:rsidRDefault="004C76B2" w:rsidP="0008080F">
      <w:pPr>
        <w:pStyle w:val="NormalnyWeb"/>
        <w:numPr>
          <w:ilvl w:val="0"/>
          <w:numId w:val="4"/>
        </w:numPr>
        <w:tabs>
          <w:tab w:val="clear" w:pos="720"/>
          <w:tab w:val="num" w:pos="567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Wykonawca zobowiązuje się do zapłaty Zamawiającemu kary umownej                               w wysokości </w:t>
      </w:r>
      <w:r w:rsidR="007167B6" w:rsidRPr="00A06D61">
        <w:rPr>
          <w:rFonts w:ascii="Book Antiqua" w:hAnsi="Book Antiqua"/>
        </w:rPr>
        <w:t>10%</w:t>
      </w:r>
      <w:r w:rsidRPr="00A06D61">
        <w:rPr>
          <w:rFonts w:ascii="Book Antiqua" w:hAnsi="Book Antiqua"/>
        </w:rPr>
        <w:t xml:space="preserve"> </w:t>
      </w:r>
      <w:r w:rsidR="007167B6" w:rsidRPr="00A06D61">
        <w:rPr>
          <w:rFonts w:ascii="Book Antiqua" w:hAnsi="Book Antiqua"/>
        </w:rPr>
        <w:t>wynagrodze</w:t>
      </w:r>
      <w:r w:rsidR="00BE5689" w:rsidRPr="00A06D61">
        <w:rPr>
          <w:rFonts w:ascii="Book Antiqua" w:hAnsi="Book Antiqua"/>
        </w:rPr>
        <w:t>nia</w:t>
      </w:r>
      <w:r w:rsidR="007167B6" w:rsidRPr="00A06D61">
        <w:rPr>
          <w:rFonts w:ascii="Book Antiqua" w:hAnsi="Book Antiqua"/>
        </w:rPr>
        <w:t xml:space="preserve"> brutto, o który</w:t>
      </w:r>
      <w:r w:rsidR="00BE5689" w:rsidRPr="00A06D61">
        <w:rPr>
          <w:rFonts w:ascii="Book Antiqua" w:hAnsi="Book Antiqua"/>
        </w:rPr>
        <w:t>m</w:t>
      </w:r>
      <w:r w:rsidR="007167B6" w:rsidRPr="00A06D61">
        <w:rPr>
          <w:rFonts w:ascii="Book Antiqua" w:hAnsi="Book Antiqua"/>
        </w:rPr>
        <w:t xml:space="preserve"> mowa w §</w:t>
      </w:r>
      <w:r w:rsidR="0008080F" w:rsidRPr="00A06D61">
        <w:rPr>
          <w:rFonts w:ascii="Book Antiqua" w:hAnsi="Book Antiqua"/>
        </w:rPr>
        <w:t xml:space="preserve"> </w:t>
      </w:r>
      <w:r w:rsidR="001F749E" w:rsidRPr="00A06D61">
        <w:rPr>
          <w:rFonts w:ascii="Book Antiqua" w:hAnsi="Book Antiqua"/>
        </w:rPr>
        <w:t>6</w:t>
      </w:r>
      <w:r w:rsidR="007167B6" w:rsidRPr="00A06D61">
        <w:rPr>
          <w:rFonts w:ascii="Book Antiqua" w:hAnsi="Book Antiqua"/>
        </w:rPr>
        <w:t xml:space="preserve"> ust. </w:t>
      </w:r>
      <w:r w:rsidR="001F749E" w:rsidRPr="00A06D61">
        <w:rPr>
          <w:rFonts w:ascii="Book Antiqua" w:hAnsi="Book Antiqua"/>
        </w:rPr>
        <w:t>1</w:t>
      </w:r>
      <w:r w:rsidR="007167B6" w:rsidRPr="00A06D61">
        <w:rPr>
          <w:rFonts w:ascii="Book Antiqua" w:hAnsi="Book Antiqua"/>
        </w:rPr>
        <w:t xml:space="preserve"> - za odstąpienie od umowy z przyczyn leżących po stronie Wykonawcy.</w:t>
      </w:r>
    </w:p>
    <w:p w:rsidR="000B1B62" w:rsidRPr="00A06D61" w:rsidRDefault="000B1B62" w:rsidP="000B1B62">
      <w:pPr>
        <w:pStyle w:val="NormalnyWeb"/>
        <w:numPr>
          <w:ilvl w:val="0"/>
          <w:numId w:val="4"/>
        </w:numPr>
        <w:tabs>
          <w:tab w:val="clear" w:pos="720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Wykonawca zobowiązuje się do zapłaty Zamawiającemu kary umownej w wysokości 1% </w:t>
      </w:r>
      <w:r w:rsidR="008C5064" w:rsidRPr="00A06D61">
        <w:rPr>
          <w:rFonts w:ascii="Book Antiqua" w:hAnsi="Book Antiqua"/>
        </w:rPr>
        <w:t>wynagrodze</w:t>
      </w:r>
      <w:r w:rsidR="00BE5689" w:rsidRPr="00A06D61">
        <w:rPr>
          <w:rFonts w:ascii="Book Antiqua" w:hAnsi="Book Antiqua"/>
        </w:rPr>
        <w:t>nia</w:t>
      </w:r>
      <w:r w:rsidR="008C5064" w:rsidRPr="00A06D61">
        <w:rPr>
          <w:rFonts w:ascii="Book Antiqua" w:hAnsi="Book Antiqua"/>
        </w:rPr>
        <w:t xml:space="preserve"> brutto, o który</w:t>
      </w:r>
      <w:r w:rsidR="00BE5689" w:rsidRPr="00A06D61">
        <w:rPr>
          <w:rFonts w:ascii="Book Antiqua" w:hAnsi="Book Antiqua"/>
        </w:rPr>
        <w:t>m</w:t>
      </w:r>
      <w:r w:rsidR="008C5064" w:rsidRPr="00A06D61">
        <w:rPr>
          <w:rFonts w:ascii="Book Antiqua" w:hAnsi="Book Antiqua"/>
        </w:rPr>
        <w:t xml:space="preserve"> mowa w § 6 ust. 1 </w:t>
      </w:r>
      <w:r w:rsidRPr="00A06D61">
        <w:rPr>
          <w:rFonts w:ascii="Book Antiqua" w:hAnsi="Book Antiqua"/>
        </w:rPr>
        <w:t>za dopuszczenie do wykonania przedmiot</w:t>
      </w:r>
      <w:r w:rsidR="008C5064" w:rsidRPr="00A06D61">
        <w:rPr>
          <w:rFonts w:ascii="Book Antiqua" w:hAnsi="Book Antiqua"/>
        </w:rPr>
        <w:t>ów</w:t>
      </w:r>
      <w:r w:rsidRPr="00A06D61">
        <w:rPr>
          <w:rFonts w:ascii="Book Antiqua" w:hAnsi="Book Antiqua"/>
        </w:rPr>
        <w:t xml:space="preserve"> umowy określon</w:t>
      </w:r>
      <w:r w:rsidR="008C5064" w:rsidRPr="00A06D61">
        <w:rPr>
          <w:rFonts w:ascii="Book Antiqua" w:hAnsi="Book Antiqua"/>
        </w:rPr>
        <w:t>ych</w:t>
      </w:r>
      <w:r w:rsidRPr="00A06D61">
        <w:rPr>
          <w:rFonts w:ascii="Book Antiqua" w:hAnsi="Book Antiqua"/>
        </w:rPr>
        <w:t xml:space="preserve"> w § 1 ust. 1</w:t>
      </w:r>
      <w:r w:rsidR="008C5064" w:rsidRPr="00A06D61">
        <w:rPr>
          <w:rFonts w:ascii="Book Antiqua" w:hAnsi="Book Antiqua"/>
        </w:rPr>
        <w:t xml:space="preserve"> i ust. </w:t>
      </w:r>
      <w:r w:rsidR="00CB3836" w:rsidRPr="00A06D61">
        <w:rPr>
          <w:rFonts w:ascii="Book Antiqua" w:hAnsi="Book Antiqua"/>
        </w:rPr>
        <w:t>2</w:t>
      </w:r>
      <w:r w:rsidR="008C5064" w:rsidRPr="00A06D61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</w:rPr>
        <w:t xml:space="preserve"> innego podmiotu niż Wykonawca lub zaakceptowany przez Zamawiającego Podwykonawca</w:t>
      </w:r>
      <w:r w:rsidR="00591C3F" w:rsidRPr="00A06D61">
        <w:rPr>
          <w:rFonts w:ascii="Book Antiqua" w:hAnsi="Book Antiqua"/>
        </w:rPr>
        <w:t>.</w:t>
      </w:r>
    </w:p>
    <w:p w:rsidR="0008080F" w:rsidRPr="00A06D61" w:rsidRDefault="0008080F" w:rsidP="0008080F">
      <w:pPr>
        <w:pStyle w:val="NormalnyWeb"/>
        <w:numPr>
          <w:ilvl w:val="0"/>
          <w:numId w:val="4"/>
        </w:numPr>
        <w:tabs>
          <w:tab w:val="clear" w:pos="720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Wykonawca zobowiązuje się do zapłaty Zamawiającemu kary umownej za </w:t>
      </w:r>
      <w:r w:rsidR="00CB3836" w:rsidRPr="00A06D61">
        <w:rPr>
          <w:rFonts w:ascii="Book Antiqua" w:hAnsi="Book Antiqua"/>
        </w:rPr>
        <w:t xml:space="preserve">każdy dzień </w:t>
      </w:r>
      <w:r w:rsidRPr="00A06D61">
        <w:rPr>
          <w:rFonts w:ascii="Book Antiqua" w:hAnsi="Book Antiqua"/>
        </w:rPr>
        <w:t>opóźnieni</w:t>
      </w:r>
      <w:r w:rsidR="00CB3836" w:rsidRPr="00A06D61">
        <w:rPr>
          <w:rFonts w:ascii="Book Antiqua" w:hAnsi="Book Antiqua"/>
        </w:rPr>
        <w:t>a</w:t>
      </w:r>
      <w:r w:rsidRPr="00A06D61">
        <w:rPr>
          <w:rFonts w:ascii="Book Antiqua" w:hAnsi="Book Antiqua"/>
        </w:rPr>
        <w:t xml:space="preserve"> w przystąpieniu do wykonania przedmiotu umowy określonego w</w:t>
      </w:r>
      <w:r w:rsidR="00CB3836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>§</w:t>
      </w:r>
      <w:r w:rsidR="00CB3836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>1 ust. 1 w wysokości 0,</w:t>
      </w:r>
      <w:r w:rsidR="00166FA7" w:rsidRPr="00A06D61">
        <w:rPr>
          <w:rFonts w:ascii="Book Antiqua" w:hAnsi="Book Antiqua"/>
        </w:rPr>
        <w:t>1</w:t>
      </w:r>
      <w:r w:rsidRPr="00A06D61">
        <w:rPr>
          <w:rFonts w:ascii="Book Antiqua" w:hAnsi="Book Antiqua"/>
        </w:rPr>
        <w:t xml:space="preserve">% </w:t>
      </w:r>
      <w:r w:rsidR="008C5064" w:rsidRPr="00A06D61">
        <w:rPr>
          <w:rFonts w:ascii="Book Antiqua" w:hAnsi="Book Antiqua"/>
        </w:rPr>
        <w:t>wynagrodze</w:t>
      </w:r>
      <w:r w:rsidR="00BE5689" w:rsidRPr="00A06D61">
        <w:rPr>
          <w:rFonts w:ascii="Book Antiqua" w:hAnsi="Book Antiqua"/>
        </w:rPr>
        <w:t>nia</w:t>
      </w:r>
      <w:r w:rsidR="008C5064" w:rsidRPr="00A06D61">
        <w:rPr>
          <w:rFonts w:ascii="Book Antiqua" w:hAnsi="Book Antiqua"/>
        </w:rPr>
        <w:t xml:space="preserve"> brutto, o który</w:t>
      </w:r>
      <w:r w:rsidR="00BE5689" w:rsidRPr="00A06D61">
        <w:rPr>
          <w:rFonts w:ascii="Book Antiqua" w:hAnsi="Book Antiqua"/>
        </w:rPr>
        <w:t>m</w:t>
      </w:r>
      <w:r w:rsidR="008C5064" w:rsidRPr="00A06D61">
        <w:rPr>
          <w:rFonts w:ascii="Book Antiqua" w:hAnsi="Book Antiqua"/>
        </w:rPr>
        <w:t xml:space="preserve"> mowa w § 6 ust. 1</w:t>
      </w:r>
      <w:r w:rsidR="00591C3F" w:rsidRPr="00A06D61">
        <w:rPr>
          <w:rFonts w:ascii="Book Antiqua" w:hAnsi="Book Antiqua"/>
        </w:rPr>
        <w:t>.</w:t>
      </w:r>
    </w:p>
    <w:p w:rsidR="0008080F" w:rsidRPr="00A06D61" w:rsidRDefault="0008080F" w:rsidP="0008080F">
      <w:pPr>
        <w:pStyle w:val="NormalnyWeb"/>
        <w:numPr>
          <w:ilvl w:val="0"/>
          <w:numId w:val="4"/>
        </w:numPr>
        <w:tabs>
          <w:tab w:val="clear" w:pos="720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Wykonawca zobowiązuje się do zapłaty Zamawiającemu kary umownej za </w:t>
      </w:r>
      <w:r w:rsidR="00CB3836" w:rsidRPr="00A06D61">
        <w:rPr>
          <w:rFonts w:ascii="Book Antiqua" w:hAnsi="Book Antiqua"/>
        </w:rPr>
        <w:t xml:space="preserve">każdy dzień </w:t>
      </w:r>
      <w:r w:rsidRPr="00A06D61">
        <w:rPr>
          <w:rFonts w:ascii="Book Antiqua" w:hAnsi="Book Antiqua"/>
        </w:rPr>
        <w:t>opóźnieni</w:t>
      </w:r>
      <w:r w:rsidR="00CB3836" w:rsidRPr="00A06D61">
        <w:rPr>
          <w:rFonts w:ascii="Book Antiqua" w:hAnsi="Book Antiqua"/>
        </w:rPr>
        <w:t>a</w:t>
      </w:r>
      <w:r w:rsidRPr="00A06D61">
        <w:rPr>
          <w:rFonts w:ascii="Book Antiqua" w:hAnsi="Book Antiqua"/>
        </w:rPr>
        <w:t xml:space="preserve"> w przystąpieniu do wykonania przedmiotu umowy określonego w</w:t>
      </w:r>
      <w:r w:rsidR="00CB3836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>§</w:t>
      </w:r>
      <w:r w:rsidR="00CB3836" w:rsidRPr="00A06D61">
        <w:rPr>
          <w:rFonts w:ascii="Book Antiqua" w:hAnsi="Book Antiqua"/>
        </w:rPr>
        <w:t> 1</w:t>
      </w:r>
      <w:r w:rsidRPr="00A06D61">
        <w:rPr>
          <w:rFonts w:ascii="Book Antiqua" w:hAnsi="Book Antiqua"/>
        </w:rPr>
        <w:t xml:space="preserve"> ust. </w:t>
      </w:r>
      <w:r w:rsidR="00CB3836" w:rsidRPr="00A06D61">
        <w:rPr>
          <w:rFonts w:ascii="Book Antiqua" w:hAnsi="Book Antiqua"/>
        </w:rPr>
        <w:t>2</w:t>
      </w:r>
      <w:r w:rsidRPr="00A06D61">
        <w:rPr>
          <w:rFonts w:ascii="Book Antiqua" w:hAnsi="Book Antiqua"/>
        </w:rPr>
        <w:t xml:space="preserve"> w wysokości 0,</w:t>
      </w:r>
      <w:r w:rsidR="008C5064" w:rsidRPr="00A06D61">
        <w:rPr>
          <w:rFonts w:ascii="Book Antiqua" w:hAnsi="Book Antiqua"/>
        </w:rPr>
        <w:t>05</w:t>
      </w:r>
      <w:r w:rsidRPr="00A06D61">
        <w:rPr>
          <w:rFonts w:ascii="Book Antiqua" w:hAnsi="Book Antiqua"/>
        </w:rPr>
        <w:t xml:space="preserve">% </w:t>
      </w:r>
      <w:r w:rsidR="008C5064" w:rsidRPr="00A06D61">
        <w:rPr>
          <w:rFonts w:ascii="Book Antiqua" w:hAnsi="Book Antiqua"/>
        </w:rPr>
        <w:t>wynagrodze</w:t>
      </w:r>
      <w:r w:rsidR="00BE5689" w:rsidRPr="00A06D61">
        <w:rPr>
          <w:rFonts w:ascii="Book Antiqua" w:hAnsi="Book Antiqua"/>
        </w:rPr>
        <w:t>nia</w:t>
      </w:r>
      <w:r w:rsidR="008C5064" w:rsidRPr="00A06D61">
        <w:rPr>
          <w:rFonts w:ascii="Book Antiqua" w:hAnsi="Book Antiqua"/>
        </w:rPr>
        <w:t xml:space="preserve"> brutto, o który</w:t>
      </w:r>
      <w:r w:rsidR="00BE5689" w:rsidRPr="00A06D61">
        <w:rPr>
          <w:rFonts w:ascii="Book Antiqua" w:hAnsi="Book Antiqua"/>
        </w:rPr>
        <w:t>m</w:t>
      </w:r>
      <w:r w:rsidR="008C5064" w:rsidRPr="00A06D61">
        <w:rPr>
          <w:rFonts w:ascii="Book Antiqua" w:hAnsi="Book Antiqua"/>
        </w:rPr>
        <w:t xml:space="preserve"> mowa w § 6 ust. 1</w:t>
      </w:r>
      <w:r w:rsidR="00591C3F" w:rsidRPr="00A06D61">
        <w:rPr>
          <w:rFonts w:ascii="Book Antiqua" w:hAnsi="Book Antiqua"/>
        </w:rPr>
        <w:t>.</w:t>
      </w:r>
    </w:p>
    <w:p w:rsidR="000B3C62" w:rsidRPr="00A06D61" w:rsidRDefault="000B3C62" w:rsidP="000B3C62">
      <w:pPr>
        <w:pStyle w:val="NormalnyWeb"/>
        <w:numPr>
          <w:ilvl w:val="0"/>
          <w:numId w:val="4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Wykonawca zobowiązuje się do zapłaty Zamawiającemu kary umownej w wysokości </w:t>
      </w:r>
      <w:r w:rsidR="00CB3836" w:rsidRPr="00A06D61">
        <w:rPr>
          <w:rFonts w:ascii="Book Antiqua" w:hAnsi="Book Antiqua"/>
        </w:rPr>
        <w:t>5</w:t>
      </w:r>
      <w:r w:rsidRPr="00A06D61">
        <w:rPr>
          <w:rFonts w:ascii="Book Antiqua" w:hAnsi="Book Antiqua"/>
        </w:rPr>
        <w:t>0.000,00 zł:</w:t>
      </w:r>
    </w:p>
    <w:p w:rsidR="000B3C62" w:rsidRPr="00043175" w:rsidRDefault="000B3C62" w:rsidP="00226EED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  <w:u w:val="single"/>
        </w:rPr>
      </w:pPr>
      <w:r w:rsidRPr="00043175">
        <w:rPr>
          <w:rFonts w:ascii="Book Antiqua" w:hAnsi="Book Antiqua"/>
          <w:color w:val="000000" w:themeColor="text1"/>
        </w:rPr>
        <w:t>za brak realizacji</w:t>
      </w:r>
      <w:r w:rsidR="00CB3836" w:rsidRPr="00043175">
        <w:rPr>
          <w:rFonts w:ascii="Book Antiqua" w:hAnsi="Book Antiqua"/>
          <w:color w:val="000000" w:themeColor="text1"/>
        </w:rPr>
        <w:t xml:space="preserve">, w terminie do </w:t>
      </w:r>
      <w:r w:rsidR="00807ECD" w:rsidRPr="00043175">
        <w:rPr>
          <w:rFonts w:ascii="Book Antiqua" w:hAnsi="Book Antiqua"/>
          <w:color w:val="000000" w:themeColor="text1"/>
        </w:rPr>
        <w:t>11 października</w:t>
      </w:r>
      <w:r w:rsidR="00CB3836" w:rsidRPr="00043175">
        <w:rPr>
          <w:rFonts w:ascii="Book Antiqua" w:hAnsi="Book Antiqua"/>
          <w:color w:val="000000" w:themeColor="text1"/>
        </w:rPr>
        <w:t xml:space="preserve"> 2019 r.,</w:t>
      </w:r>
      <w:r w:rsidRPr="00043175">
        <w:rPr>
          <w:rFonts w:ascii="Book Antiqua" w:hAnsi="Book Antiqua"/>
          <w:color w:val="000000" w:themeColor="text1"/>
        </w:rPr>
        <w:t xml:space="preserve"> akcji promującej selektywną zbiórkę odpadów komunalnych, </w:t>
      </w:r>
      <w:r w:rsidR="00807ECD" w:rsidRPr="00043175">
        <w:rPr>
          <w:rFonts w:ascii="Book Antiqua" w:hAnsi="Book Antiqua"/>
          <w:color w:val="000000" w:themeColor="text1"/>
          <w:u w:val="single"/>
        </w:rPr>
        <w:t>uwzględniając, że od 1 września 2019r. nastąpi całkowita likwidacja gimnazjów</w:t>
      </w:r>
      <w:r w:rsidR="00226EED" w:rsidRPr="00043175">
        <w:rPr>
          <w:rFonts w:ascii="Book Antiqua" w:hAnsi="Book Antiqua"/>
          <w:color w:val="000000" w:themeColor="text1"/>
          <w:u w:val="single"/>
        </w:rPr>
        <w:t xml:space="preserve">, </w:t>
      </w:r>
      <w:r w:rsidRPr="00043175">
        <w:rPr>
          <w:rFonts w:ascii="Book Antiqua" w:hAnsi="Book Antiqua"/>
          <w:color w:val="000000" w:themeColor="text1"/>
        </w:rPr>
        <w:t>po zobowiązaniu się do niej zgodnie z § 9 ust. 4,</w:t>
      </w:r>
      <w:r w:rsidR="00CB3836" w:rsidRPr="00043175">
        <w:rPr>
          <w:rFonts w:ascii="Book Antiqua" w:hAnsi="Book Antiqua"/>
          <w:color w:val="000000" w:themeColor="text1"/>
        </w:rPr>
        <w:t xml:space="preserve"> - liczoną od każdej placówki oświatowej, określonej w OPZ</w:t>
      </w:r>
      <w:r w:rsidR="00C21C58" w:rsidRPr="00043175">
        <w:rPr>
          <w:rFonts w:ascii="Book Antiqua" w:hAnsi="Book Antiqua"/>
          <w:color w:val="000000" w:themeColor="text1"/>
        </w:rPr>
        <w:t xml:space="preserve"> dz. III ust. 10 pkt 4</w:t>
      </w:r>
      <w:r w:rsidR="00CB3836" w:rsidRPr="00043175">
        <w:rPr>
          <w:rFonts w:ascii="Book Antiqua" w:hAnsi="Book Antiqua"/>
          <w:color w:val="000000" w:themeColor="text1"/>
        </w:rPr>
        <w:t>, w której akcji nie zrealizowano</w:t>
      </w:r>
      <w:r w:rsidR="00807ECD" w:rsidRPr="00043175">
        <w:rPr>
          <w:rFonts w:ascii="Book Antiqua" w:hAnsi="Book Antiqua"/>
          <w:color w:val="000000" w:themeColor="text1"/>
        </w:rPr>
        <w:t xml:space="preserve">, </w:t>
      </w:r>
    </w:p>
    <w:p w:rsidR="000B3C62" w:rsidRPr="00043175" w:rsidRDefault="000B3C62" w:rsidP="002831A0">
      <w:pPr>
        <w:pStyle w:val="NormalnyWeb"/>
        <w:spacing w:before="0" w:beforeAutospacing="0" w:after="0"/>
        <w:ind w:left="567"/>
        <w:jc w:val="both"/>
        <w:rPr>
          <w:rFonts w:ascii="Book Antiqua" w:hAnsi="Book Antiqua"/>
          <w:color w:val="000000" w:themeColor="text1"/>
        </w:rPr>
      </w:pPr>
    </w:p>
    <w:p w:rsidR="00DF3092" w:rsidRPr="00A06D61" w:rsidRDefault="00DF3092" w:rsidP="00DF3092">
      <w:pPr>
        <w:pStyle w:val="NormalnyWeb"/>
        <w:numPr>
          <w:ilvl w:val="0"/>
          <w:numId w:val="4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bookmarkStart w:id="9" w:name="_Hlk529276458"/>
      <w:r w:rsidRPr="00A06D61">
        <w:rPr>
          <w:rFonts w:ascii="Book Antiqua" w:hAnsi="Book Antiqua"/>
        </w:rPr>
        <w:t xml:space="preserve">Wykonawca zobowiązuje się do zapłaty Zamawiającemu kary umownej w wysokości </w:t>
      </w:r>
      <w:r w:rsidR="00095EB2" w:rsidRPr="00A06D61">
        <w:rPr>
          <w:rFonts w:ascii="Book Antiqua" w:hAnsi="Book Antiqua"/>
        </w:rPr>
        <w:t>2</w:t>
      </w:r>
      <w:r w:rsidR="002831A0" w:rsidRPr="00A06D61">
        <w:rPr>
          <w:rFonts w:ascii="Book Antiqua" w:hAnsi="Book Antiqua"/>
        </w:rPr>
        <w:t>0</w:t>
      </w:r>
      <w:r w:rsidRPr="00A06D61">
        <w:rPr>
          <w:rFonts w:ascii="Book Antiqua" w:hAnsi="Book Antiqua"/>
        </w:rPr>
        <w:t>.000,00 zł:</w:t>
      </w:r>
    </w:p>
    <w:p w:rsidR="000F30FF" w:rsidRPr="00A06D61" w:rsidRDefault="00DF3092" w:rsidP="000F30FF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za </w:t>
      </w:r>
      <w:r w:rsidR="002831A0" w:rsidRPr="00A06D61">
        <w:rPr>
          <w:rFonts w:ascii="Book Antiqua" w:hAnsi="Book Antiqua"/>
        </w:rPr>
        <w:t>każdorazowy b</w:t>
      </w:r>
      <w:r w:rsidR="00CB3836" w:rsidRPr="00A06D61">
        <w:rPr>
          <w:rFonts w:ascii="Book Antiqua" w:hAnsi="Book Antiqua"/>
        </w:rPr>
        <w:t>ra</w:t>
      </w:r>
      <w:r w:rsidR="002831A0" w:rsidRPr="00A06D61">
        <w:rPr>
          <w:rFonts w:ascii="Book Antiqua" w:hAnsi="Book Antiqua"/>
        </w:rPr>
        <w:t>k zapłaty wynagrodzenia należnego Podwykonawcy,</w:t>
      </w:r>
    </w:p>
    <w:p w:rsidR="000F30FF" w:rsidRDefault="000F30FF" w:rsidP="000F30FF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lastRenderedPageBreak/>
        <w:t>za każdy ujawniony przypadek zagospodarowania odpadów komunalnych</w:t>
      </w:r>
      <w:r w:rsidR="002831A0" w:rsidRPr="00A06D61">
        <w:rPr>
          <w:rFonts w:ascii="Book Antiqua" w:hAnsi="Book Antiqua"/>
        </w:rPr>
        <w:t>,</w:t>
      </w:r>
      <w:r w:rsidRPr="00A06D61">
        <w:rPr>
          <w:rFonts w:ascii="Book Antiqua" w:hAnsi="Book Antiqua"/>
        </w:rPr>
        <w:t xml:space="preserve"> </w:t>
      </w:r>
      <w:r w:rsidR="002831A0" w:rsidRPr="00A06D61">
        <w:rPr>
          <w:rFonts w:ascii="Book Antiqua" w:hAnsi="Book Antiqua"/>
        </w:rPr>
        <w:t xml:space="preserve">zarówno zmieszanych jak i zbieranych selektywnie, </w:t>
      </w:r>
      <w:r w:rsidRPr="00A06D61">
        <w:rPr>
          <w:rFonts w:ascii="Book Antiqua" w:hAnsi="Book Antiqua"/>
        </w:rPr>
        <w:t xml:space="preserve">niezgodnie z niniejszą umową, </w:t>
      </w:r>
    </w:p>
    <w:p w:rsidR="008A625C" w:rsidRPr="00DB4DA6" w:rsidRDefault="008A625C" w:rsidP="008A625C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</w:rPr>
      </w:pPr>
      <w:r w:rsidRPr="00DB4DA6">
        <w:rPr>
          <w:rFonts w:ascii="Book Antiqua" w:hAnsi="Book Antiqua"/>
          <w:color w:val="000000" w:themeColor="text1"/>
        </w:rPr>
        <w:t xml:space="preserve">za </w:t>
      </w:r>
      <w:r w:rsidR="004F58EB" w:rsidRPr="00DB4DA6">
        <w:rPr>
          <w:rFonts w:ascii="Book Antiqua" w:hAnsi="Book Antiqua"/>
          <w:color w:val="000000" w:themeColor="text1"/>
        </w:rPr>
        <w:t xml:space="preserve">każdy stwierdzony przypadek </w:t>
      </w:r>
      <w:r w:rsidRPr="00DB4DA6">
        <w:rPr>
          <w:rFonts w:ascii="Book Antiqua" w:hAnsi="Book Antiqua"/>
          <w:color w:val="000000" w:themeColor="text1"/>
        </w:rPr>
        <w:t>brak</w:t>
      </w:r>
      <w:r w:rsidR="004F58EB" w:rsidRPr="00DB4DA6">
        <w:rPr>
          <w:rFonts w:ascii="Book Antiqua" w:hAnsi="Book Antiqua"/>
          <w:color w:val="000000" w:themeColor="text1"/>
        </w:rPr>
        <w:t>u</w:t>
      </w:r>
      <w:r w:rsidRPr="00DB4DA6">
        <w:rPr>
          <w:rFonts w:ascii="Book Antiqua" w:hAnsi="Book Antiqua"/>
          <w:color w:val="000000" w:themeColor="text1"/>
        </w:rPr>
        <w:t xml:space="preserve"> zagospodarowania odebranych mebli </w:t>
      </w:r>
      <w:r w:rsidR="004F58EB" w:rsidRPr="00DB4DA6">
        <w:rPr>
          <w:rFonts w:ascii="Book Antiqua" w:hAnsi="Book Antiqua"/>
          <w:color w:val="000000" w:themeColor="text1"/>
        </w:rPr>
        <w:br/>
      </w:r>
      <w:r w:rsidRPr="00DB4DA6">
        <w:rPr>
          <w:rFonts w:ascii="Book Antiqua" w:hAnsi="Book Antiqua"/>
          <w:color w:val="000000" w:themeColor="text1"/>
        </w:rPr>
        <w:t>i innych odpadów wielkogabarytowych, zużytego sprzętu elektrycznego i elektronicznego,  zużytych baterii i akumulatorów, zużytych opon, odzieży i tekstyliów.</w:t>
      </w:r>
    </w:p>
    <w:bookmarkEnd w:id="9"/>
    <w:p w:rsidR="002831A0" w:rsidRPr="008A625C" w:rsidRDefault="002831A0" w:rsidP="002831A0">
      <w:pPr>
        <w:pStyle w:val="NormalnyWeb"/>
        <w:spacing w:before="0" w:beforeAutospacing="0" w:after="0"/>
        <w:ind w:left="993"/>
        <w:jc w:val="both"/>
        <w:rPr>
          <w:rFonts w:ascii="Book Antiqua" w:hAnsi="Book Antiqua"/>
          <w:color w:val="FF0000"/>
        </w:rPr>
      </w:pPr>
    </w:p>
    <w:p w:rsidR="002831A0" w:rsidRPr="00A06D61" w:rsidRDefault="002831A0" w:rsidP="002831A0">
      <w:pPr>
        <w:pStyle w:val="NormalnyWeb"/>
        <w:numPr>
          <w:ilvl w:val="0"/>
          <w:numId w:val="4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Wykonawca zobowiązuje się do zapłaty Zamawiającemu kary umownej w wysokości </w:t>
      </w:r>
      <w:r w:rsidR="00C21C58" w:rsidRPr="00A06D61">
        <w:rPr>
          <w:rFonts w:ascii="Book Antiqua" w:hAnsi="Book Antiqua"/>
        </w:rPr>
        <w:t>10</w:t>
      </w:r>
      <w:r w:rsidRPr="00A06D61">
        <w:rPr>
          <w:rFonts w:ascii="Book Antiqua" w:hAnsi="Book Antiqua"/>
        </w:rPr>
        <w:t>.000,00 zł:</w:t>
      </w:r>
    </w:p>
    <w:p w:rsidR="002831A0" w:rsidRPr="00A06D61" w:rsidRDefault="002831A0" w:rsidP="002831A0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 brak przedłożenia do zaakceptowania projektu umowy o Podwykonawstwo lub projektu zmiany takiej umowy,</w:t>
      </w:r>
    </w:p>
    <w:p w:rsidR="000F30FF" w:rsidRPr="00A06D61" w:rsidRDefault="000F30FF" w:rsidP="000F30FF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7167B6" w:rsidRPr="00A06D61" w:rsidRDefault="00E96DE0" w:rsidP="0008080F">
      <w:pPr>
        <w:pStyle w:val="NormalnyWeb"/>
        <w:numPr>
          <w:ilvl w:val="0"/>
          <w:numId w:val="4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bookmarkStart w:id="10" w:name="_Hlk529276563"/>
      <w:bookmarkStart w:id="11" w:name="_Hlk529276196"/>
      <w:r w:rsidRPr="00A06D61">
        <w:rPr>
          <w:rFonts w:ascii="Book Antiqua" w:hAnsi="Book Antiqua"/>
        </w:rPr>
        <w:t>Wykonawca zobowiązuje się do zapłaty Zamawiającemu kary umownej w wysokości 2</w:t>
      </w:r>
      <w:r w:rsidR="000A3B69" w:rsidRPr="00A06D61">
        <w:rPr>
          <w:rFonts w:ascii="Book Antiqua" w:hAnsi="Book Antiqua"/>
        </w:rPr>
        <w:t>.</w:t>
      </w:r>
      <w:r w:rsidRPr="00A06D61">
        <w:rPr>
          <w:rFonts w:ascii="Book Antiqua" w:hAnsi="Book Antiqua"/>
        </w:rPr>
        <w:t>000,00 zł:</w:t>
      </w:r>
    </w:p>
    <w:bookmarkEnd w:id="10"/>
    <w:p w:rsidR="00E96DE0" w:rsidRPr="00A06D61" w:rsidRDefault="00FE2384" w:rsidP="00613354">
      <w:pPr>
        <w:pStyle w:val="NormalnyWeb"/>
        <w:numPr>
          <w:ilvl w:val="0"/>
          <w:numId w:val="14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za każdy dzień </w:t>
      </w:r>
      <w:r w:rsidR="00E96DE0" w:rsidRPr="00A06D61">
        <w:rPr>
          <w:rFonts w:ascii="Book Antiqua" w:hAnsi="Book Antiqua"/>
        </w:rPr>
        <w:t>braku możliwości kontaktowania się z Wykonawcą zarówno w</w:t>
      </w:r>
      <w:r w:rsidRPr="00A06D61">
        <w:rPr>
          <w:rFonts w:ascii="Book Antiqua" w:hAnsi="Book Antiqua"/>
        </w:rPr>
        <w:t> </w:t>
      </w:r>
      <w:r w:rsidR="00E96DE0" w:rsidRPr="00A06D61">
        <w:rPr>
          <w:rFonts w:ascii="Book Antiqua" w:hAnsi="Book Antiqua"/>
        </w:rPr>
        <w:t>dni robocze, w soboty jak i w dni ustawowo wolne od pracy.</w:t>
      </w:r>
      <w:r w:rsidR="00E96DE0" w:rsidRPr="00A06D61">
        <w:rPr>
          <w:rFonts w:ascii="Book Antiqua" w:hAnsi="Book Antiqua"/>
          <w:noProof/>
        </w:rPr>
        <w:t xml:space="preserve"> Za brak możliwości kontaktowania się z Wykonawcą, uznaje się próbę  kontaktu polegającą na wykonaniu przez Zamawiającego 3 połączeń telefonicznych w ciągu 1 godziny  na ws</w:t>
      </w:r>
      <w:r w:rsidR="00C21C58" w:rsidRPr="00A06D61">
        <w:rPr>
          <w:rFonts w:ascii="Book Antiqua" w:hAnsi="Book Antiqua"/>
          <w:noProof/>
        </w:rPr>
        <w:t>kazane</w:t>
      </w:r>
      <w:r w:rsidR="00E96DE0" w:rsidRPr="00A06D61">
        <w:rPr>
          <w:rFonts w:ascii="Book Antiqua" w:hAnsi="Book Antiqua"/>
          <w:noProof/>
        </w:rPr>
        <w:t xml:space="preserve"> przez Wykonawcę w </w:t>
      </w:r>
      <w:r w:rsidR="00E96DE0" w:rsidRPr="00A06D61">
        <w:rPr>
          <w:rFonts w:ascii="Book Antiqua" w:hAnsi="Book Antiqua"/>
          <w:bCs/>
        </w:rPr>
        <w:t xml:space="preserve">§ </w:t>
      </w:r>
      <w:r w:rsidR="00E96DE0" w:rsidRPr="00DB4DA6">
        <w:rPr>
          <w:rFonts w:ascii="Book Antiqua" w:hAnsi="Book Antiqua"/>
          <w:bCs/>
          <w:color w:val="000000" w:themeColor="text1"/>
        </w:rPr>
        <w:t>2</w:t>
      </w:r>
      <w:r w:rsidR="008A625C" w:rsidRPr="00DB4DA6">
        <w:rPr>
          <w:rFonts w:ascii="Book Antiqua" w:hAnsi="Book Antiqua"/>
          <w:bCs/>
          <w:color w:val="000000" w:themeColor="text1"/>
        </w:rPr>
        <w:t>3</w:t>
      </w:r>
      <w:r w:rsidR="00E96DE0" w:rsidRPr="00DB4DA6">
        <w:rPr>
          <w:rFonts w:ascii="Book Antiqua" w:hAnsi="Book Antiqua"/>
          <w:bCs/>
          <w:color w:val="000000" w:themeColor="text1"/>
        </w:rPr>
        <w:t xml:space="preserve"> ust</w:t>
      </w:r>
      <w:r w:rsidR="00E96DE0" w:rsidRPr="00A06D61">
        <w:rPr>
          <w:rFonts w:ascii="Book Antiqua" w:hAnsi="Book Antiqua"/>
          <w:bCs/>
        </w:rPr>
        <w:t>. 1 pkt 2 umowy numer</w:t>
      </w:r>
      <w:r w:rsidR="00C21C58" w:rsidRPr="00A06D61">
        <w:rPr>
          <w:rFonts w:ascii="Book Antiqua" w:hAnsi="Book Antiqua"/>
          <w:bCs/>
        </w:rPr>
        <w:t>y</w:t>
      </w:r>
      <w:r w:rsidR="00E96DE0" w:rsidRPr="00A06D61">
        <w:rPr>
          <w:rFonts w:ascii="Book Antiqua" w:hAnsi="Book Antiqua"/>
          <w:bCs/>
        </w:rPr>
        <w:t xml:space="preserve"> </w:t>
      </w:r>
      <w:r w:rsidR="00C21C58" w:rsidRPr="00A06D61">
        <w:rPr>
          <w:rFonts w:ascii="Book Antiqua" w:hAnsi="Book Antiqua"/>
          <w:bCs/>
        </w:rPr>
        <w:t>telefonów</w:t>
      </w:r>
      <w:r w:rsidR="00E96DE0" w:rsidRPr="00A06D61">
        <w:rPr>
          <w:rFonts w:ascii="Book Antiqua" w:hAnsi="Book Antiqua"/>
          <w:bCs/>
        </w:rPr>
        <w:t xml:space="preserve"> </w:t>
      </w:r>
      <w:r w:rsidR="00E96DE0" w:rsidRPr="00A06D61">
        <w:rPr>
          <w:rFonts w:ascii="Book Antiqua" w:hAnsi="Book Antiqua"/>
          <w:noProof/>
        </w:rPr>
        <w:t>(połączenia komórkowe)</w:t>
      </w:r>
      <w:r w:rsidR="00E96DE0" w:rsidRPr="00A06D61">
        <w:rPr>
          <w:rFonts w:ascii="Book Antiqua" w:hAnsi="Book Antiqua"/>
          <w:bCs/>
        </w:rPr>
        <w:t xml:space="preserve">, </w:t>
      </w:r>
      <w:r w:rsidR="00E96DE0" w:rsidRPr="00A06D61">
        <w:rPr>
          <w:rFonts w:ascii="Book Antiqua" w:hAnsi="Book Antiqua"/>
          <w:noProof/>
        </w:rPr>
        <w:t>potwierdzone jednoczesnym nadaniem wiadomości SMS przez Zamawiającego,</w:t>
      </w:r>
    </w:p>
    <w:bookmarkEnd w:id="11"/>
    <w:p w:rsidR="00E96DE0" w:rsidRPr="00A06D61" w:rsidRDefault="00FE2384" w:rsidP="00613354">
      <w:pPr>
        <w:pStyle w:val="NormalnyWeb"/>
        <w:numPr>
          <w:ilvl w:val="0"/>
          <w:numId w:val="14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 niepodjęcie przez Wykonawcę działań zapewniających utrzymanie właściwej jakości świadczonych usług na polecenie Zamawiającego w dniach roboczych,                   w soboty, jak i w dniach ustawowo wolnych od pracy, w przypadku wystąpienia zdarzeń nagłych i nieprzewidzianych, a zagrażających życiu, zdrowiu i</w:t>
      </w:r>
      <w:r w:rsidR="00C21C58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>bezpieczeństwu ludzi lub porządkowi publicznemu.</w:t>
      </w:r>
    </w:p>
    <w:p w:rsidR="000B1B62" w:rsidRPr="00A06D61" w:rsidRDefault="000B1B62" w:rsidP="00613354">
      <w:pPr>
        <w:pStyle w:val="NormalnyWeb"/>
        <w:numPr>
          <w:ilvl w:val="0"/>
          <w:numId w:val="14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 każdy ujawniony przypadek zmieszania odpadów komunalnych zebranych selektywnie ze zmieszanymi odpadami komunalnymi,</w:t>
      </w:r>
    </w:p>
    <w:p w:rsidR="00D51525" w:rsidRPr="00A06D61" w:rsidRDefault="00D51525" w:rsidP="00613354">
      <w:pPr>
        <w:pStyle w:val="NormalnyWeb"/>
        <w:numPr>
          <w:ilvl w:val="0"/>
          <w:numId w:val="14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 każdy ujawniony przypadek zmieszania ze sobą różnych rodzajów odpadów komunalnych zebranych selektywnie,</w:t>
      </w:r>
    </w:p>
    <w:p w:rsidR="00D51525" w:rsidRPr="00A06D61" w:rsidRDefault="00D51525" w:rsidP="00613354">
      <w:pPr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za każdy przypadek braku wypełnienia obowiązku zatrudnienia przez Wykonawcę w oparciu o umowę o pracę osób, o których mowa w § 17,</w:t>
      </w:r>
    </w:p>
    <w:p w:rsidR="00702384" w:rsidRPr="00A06D61" w:rsidRDefault="00702384" w:rsidP="00613354">
      <w:pPr>
        <w:numPr>
          <w:ilvl w:val="0"/>
          <w:numId w:val="14"/>
        </w:numPr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za każdy przypadek braku zapewnienia przez Wykonawcę obowiązku zatrudnienia przez Podwykonawcę w oparciu o umowę o pracę osób, o których mowa w § 17 ,</w:t>
      </w:r>
    </w:p>
    <w:p w:rsidR="00AC2271" w:rsidRPr="00A06D61" w:rsidRDefault="002831A0" w:rsidP="00AC2271">
      <w:pPr>
        <w:pStyle w:val="NormalnyWeb"/>
        <w:numPr>
          <w:ilvl w:val="0"/>
          <w:numId w:val="14"/>
        </w:numPr>
        <w:spacing w:before="0" w:beforeAutospacing="0" w:after="0"/>
        <w:ind w:left="993" w:hanging="426"/>
        <w:jc w:val="both"/>
        <w:rPr>
          <w:rFonts w:ascii="Book Antiqua" w:hAnsi="Book Antiqua"/>
          <w:szCs w:val="22"/>
        </w:rPr>
      </w:pPr>
      <w:r w:rsidRPr="00A06D61">
        <w:rPr>
          <w:rFonts w:ascii="Book Antiqua" w:hAnsi="Book Antiqua"/>
          <w:szCs w:val="22"/>
        </w:rPr>
        <w:t>za każdy dzień opóźnienia w przedłożeniu zmiany umowy o Podwykonawstwo w zakresie terminu zapłaty.</w:t>
      </w:r>
    </w:p>
    <w:p w:rsidR="00AC2271" w:rsidRPr="00A06D61" w:rsidRDefault="00AC2271" w:rsidP="00AC2271">
      <w:pPr>
        <w:pStyle w:val="NormalnyWeb"/>
        <w:numPr>
          <w:ilvl w:val="0"/>
          <w:numId w:val="14"/>
        </w:numPr>
        <w:spacing w:before="0" w:beforeAutospacing="0" w:after="0"/>
        <w:ind w:left="993" w:hanging="426"/>
        <w:jc w:val="both"/>
        <w:rPr>
          <w:rFonts w:ascii="Book Antiqua" w:hAnsi="Book Antiqua"/>
          <w:szCs w:val="22"/>
        </w:rPr>
      </w:pPr>
      <w:bookmarkStart w:id="12" w:name="_Hlk529276614"/>
      <w:r w:rsidRPr="00A06D61">
        <w:rPr>
          <w:rFonts w:ascii="Book Antiqua" w:hAnsi="Book Antiqua"/>
        </w:rPr>
        <w:t xml:space="preserve">za każdy przypadek błędów stwierdzonych przez Zamawiającego w przekazanych </w:t>
      </w:r>
      <w:r w:rsidR="008A625C" w:rsidRPr="00DB4DA6">
        <w:rPr>
          <w:rFonts w:ascii="Book Antiqua" w:hAnsi="Book Antiqua"/>
          <w:color w:val="000000" w:themeColor="text1"/>
        </w:rPr>
        <w:t>dokumentach</w:t>
      </w:r>
      <w:r w:rsidRPr="00DB4DA6">
        <w:rPr>
          <w:rFonts w:ascii="Book Antiqua" w:hAnsi="Book Antiqua"/>
          <w:color w:val="000000" w:themeColor="text1"/>
        </w:rPr>
        <w:t xml:space="preserve"> określonych </w:t>
      </w:r>
      <w:r w:rsidRPr="00A06D61">
        <w:rPr>
          <w:rFonts w:ascii="Book Antiqua" w:hAnsi="Book Antiqua"/>
        </w:rPr>
        <w:t>w § 12 ust. 1.</w:t>
      </w:r>
      <w:bookmarkEnd w:id="12"/>
    </w:p>
    <w:p w:rsidR="000B1B62" w:rsidRPr="00893338" w:rsidRDefault="00E23892" w:rsidP="000B6B12">
      <w:pPr>
        <w:pStyle w:val="NormalnyWeb"/>
        <w:numPr>
          <w:ilvl w:val="0"/>
          <w:numId w:val="14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893338">
        <w:rPr>
          <w:rFonts w:ascii="Book Antiqua" w:hAnsi="Book Antiqua"/>
        </w:rPr>
        <w:t xml:space="preserve">za każdy dzień opóźnienia w rozpoczęciu funkcjonowania stacjonarnego PSZOK w terminie określonym w OPZ dz. </w:t>
      </w:r>
      <w:r w:rsidR="00E85A14" w:rsidRPr="00893338">
        <w:rPr>
          <w:rFonts w:ascii="Book Antiqua" w:hAnsi="Book Antiqua"/>
        </w:rPr>
        <w:t>VI ust. 3 pkt 3</w:t>
      </w:r>
      <w:r w:rsidR="00893338">
        <w:rPr>
          <w:rFonts w:ascii="Book Antiqua" w:hAnsi="Book Antiqua"/>
        </w:rPr>
        <w:t>.</w:t>
      </w:r>
    </w:p>
    <w:p w:rsidR="00BA302E" w:rsidRPr="00A06D61" w:rsidRDefault="00BA302E" w:rsidP="0008080F">
      <w:pPr>
        <w:pStyle w:val="NormalnyWeb"/>
        <w:numPr>
          <w:ilvl w:val="0"/>
          <w:numId w:val="4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bookmarkStart w:id="13" w:name="_Hlk529276725"/>
      <w:r w:rsidRPr="00A06D61">
        <w:rPr>
          <w:rFonts w:ascii="Book Antiqua" w:hAnsi="Book Antiqua"/>
        </w:rPr>
        <w:t xml:space="preserve">Wykonawca zobowiązuje się do zapłaty Zamawiającemu kary umownej w wysokości </w:t>
      </w:r>
      <w:r w:rsidR="00CB5129" w:rsidRPr="00A06D61">
        <w:rPr>
          <w:rFonts w:ascii="Book Antiqua" w:hAnsi="Book Antiqua"/>
        </w:rPr>
        <w:t>5</w:t>
      </w:r>
      <w:r w:rsidRPr="00A06D61">
        <w:rPr>
          <w:rFonts w:ascii="Book Antiqua" w:hAnsi="Book Antiqua"/>
        </w:rPr>
        <w:t>00,00 zł:</w:t>
      </w:r>
    </w:p>
    <w:p w:rsidR="00BB6734" w:rsidRPr="00DB4DA6" w:rsidRDefault="00BB6734" w:rsidP="00613354">
      <w:pPr>
        <w:pStyle w:val="NormalnyWeb"/>
        <w:numPr>
          <w:ilvl w:val="0"/>
          <w:numId w:val="58"/>
        </w:numPr>
        <w:tabs>
          <w:tab w:val="clear" w:pos="720"/>
        </w:tabs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</w:rPr>
      </w:pPr>
      <w:bookmarkStart w:id="14" w:name="_Hlk529276805"/>
      <w:bookmarkEnd w:id="13"/>
      <w:r w:rsidRPr="00DB4DA6">
        <w:rPr>
          <w:rFonts w:ascii="Book Antiqua" w:hAnsi="Book Antiqua"/>
          <w:color w:val="000000" w:themeColor="text1"/>
        </w:rPr>
        <w:t>za każdy stwierdzony przypadek braku uzgodnienia z Zamawiającym zmian w</w:t>
      </w:r>
      <w:r w:rsidR="00CB3836" w:rsidRPr="00DB4DA6">
        <w:rPr>
          <w:rFonts w:ascii="Book Antiqua" w:hAnsi="Book Antiqua"/>
          <w:color w:val="000000" w:themeColor="text1"/>
        </w:rPr>
        <w:t> </w:t>
      </w:r>
      <w:r w:rsidRPr="00DB4DA6">
        <w:rPr>
          <w:rFonts w:ascii="Book Antiqua" w:hAnsi="Book Antiqua"/>
          <w:color w:val="000000" w:themeColor="text1"/>
        </w:rPr>
        <w:t xml:space="preserve">harmonogramie określonym w </w:t>
      </w:r>
      <w:r w:rsidR="00504AFF" w:rsidRPr="00DB4DA6">
        <w:rPr>
          <w:rFonts w:ascii="Book Antiqua" w:hAnsi="Book Antiqua"/>
          <w:color w:val="000000" w:themeColor="text1"/>
        </w:rPr>
        <w:t>OPZ dz. III ust. 9,</w:t>
      </w:r>
    </w:p>
    <w:p w:rsidR="007B1FCE" w:rsidRPr="00DB4DA6" w:rsidRDefault="000B1B62" w:rsidP="00613354">
      <w:pPr>
        <w:pStyle w:val="NormalnyWeb"/>
        <w:numPr>
          <w:ilvl w:val="0"/>
          <w:numId w:val="58"/>
        </w:numPr>
        <w:tabs>
          <w:tab w:val="clear" w:pos="720"/>
        </w:tabs>
        <w:spacing w:before="0" w:beforeAutospacing="0" w:after="0"/>
        <w:ind w:left="993" w:hanging="426"/>
        <w:jc w:val="both"/>
        <w:rPr>
          <w:rStyle w:val="Domylnaczcionkaakapitu2"/>
          <w:rFonts w:ascii="Book Antiqua" w:hAnsi="Book Antiqua"/>
          <w:color w:val="000000" w:themeColor="text1"/>
        </w:rPr>
      </w:pPr>
      <w:r w:rsidRPr="00DB4DA6">
        <w:rPr>
          <w:rStyle w:val="Domylnaczcionkaakapitu2"/>
          <w:rFonts w:ascii="Book Antiqua" w:hAnsi="Book Antiqua" w:cs="Arial"/>
          <w:color w:val="000000" w:themeColor="text1"/>
        </w:rPr>
        <w:t xml:space="preserve">za każdy dzień opóźnienia w </w:t>
      </w:r>
      <w:r w:rsidR="007B1FCE" w:rsidRPr="00DB4DA6">
        <w:rPr>
          <w:rStyle w:val="Domylnaczcionkaakapitu2"/>
          <w:rFonts w:ascii="Book Antiqua" w:hAnsi="Book Antiqua" w:cs="Arial"/>
          <w:color w:val="000000" w:themeColor="text1"/>
        </w:rPr>
        <w:t>przedłożeni</w:t>
      </w:r>
      <w:r w:rsidRPr="00DB4DA6">
        <w:rPr>
          <w:rStyle w:val="Domylnaczcionkaakapitu2"/>
          <w:rFonts w:ascii="Book Antiqua" w:hAnsi="Book Antiqua" w:cs="Arial"/>
          <w:color w:val="000000" w:themeColor="text1"/>
        </w:rPr>
        <w:t>u</w:t>
      </w:r>
      <w:r w:rsidR="007B1FCE" w:rsidRPr="00DB4DA6">
        <w:rPr>
          <w:rStyle w:val="Domylnaczcionkaakapitu2"/>
          <w:rFonts w:ascii="Book Antiqua" w:hAnsi="Book Antiqua" w:cs="Arial"/>
          <w:color w:val="000000" w:themeColor="text1"/>
        </w:rPr>
        <w:t xml:space="preserve"> poświadczonej za zgodność z</w:t>
      </w:r>
      <w:r w:rsidRPr="00DB4DA6">
        <w:rPr>
          <w:rStyle w:val="Domylnaczcionkaakapitu2"/>
          <w:rFonts w:ascii="Book Antiqua" w:hAnsi="Book Antiqua" w:cs="Arial"/>
          <w:color w:val="000000" w:themeColor="text1"/>
        </w:rPr>
        <w:t> </w:t>
      </w:r>
      <w:r w:rsidR="007B1FCE" w:rsidRPr="00DB4DA6">
        <w:rPr>
          <w:rStyle w:val="Domylnaczcionkaakapitu2"/>
          <w:rFonts w:ascii="Book Antiqua" w:hAnsi="Book Antiqua" w:cs="Arial"/>
          <w:color w:val="000000" w:themeColor="text1"/>
        </w:rPr>
        <w:t>oryginałem kopii umowy</w:t>
      </w:r>
      <w:r w:rsidRPr="00DB4DA6">
        <w:rPr>
          <w:rStyle w:val="Domylnaczcionkaakapitu2"/>
          <w:rFonts w:ascii="Book Antiqua" w:hAnsi="Book Antiqua" w:cs="Arial"/>
          <w:color w:val="000000" w:themeColor="text1"/>
        </w:rPr>
        <w:t xml:space="preserve"> </w:t>
      </w:r>
      <w:r w:rsidR="007B1FCE" w:rsidRPr="00DB4DA6">
        <w:rPr>
          <w:rStyle w:val="Domylnaczcionkaakapitu2"/>
          <w:rFonts w:ascii="Book Antiqua" w:hAnsi="Book Antiqua" w:cs="Arial"/>
          <w:color w:val="000000" w:themeColor="text1"/>
        </w:rPr>
        <w:t>o Podwykonawstwo lub jej zmiany,</w:t>
      </w:r>
    </w:p>
    <w:p w:rsidR="00BB6734" w:rsidRPr="00DB4DA6" w:rsidRDefault="00BA2693" w:rsidP="00613354">
      <w:pPr>
        <w:widowControl w:val="0"/>
        <w:numPr>
          <w:ilvl w:val="0"/>
          <w:numId w:val="58"/>
        </w:numPr>
        <w:tabs>
          <w:tab w:val="clear" w:pos="720"/>
          <w:tab w:val="left" w:pos="567"/>
        </w:tabs>
        <w:suppressAutoHyphens/>
        <w:spacing w:after="0"/>
        <w:ind w:left="993" w:hanging="426"/>
        <w:jc w:val="both"/>
        <w:rPr>
          <w:rFonts w:ascii="Book Antiqua" w:hAnsi="Book Antiqua"/>
          <w:color w:val="000000" w:themeColor="text1"/>
        </w:rPr>
      </w:pPr>
      <w:r w:rsidRPr="00DB4DA6">
        <w:rPr>
          <w:rFonts w:ascii="Book Antiqua" w:hAnsi="Book Antiqua"/>
          <w:color w:val="000000" w:themeColor="text1"/>
          <w:sz w:val="24"/>
        </w:rPr>
        <w:t xml:space="preserve">za każdy stwierdzony przypadek braku pojemników ogólnodostępnych (gniazda) </w:t>
      </w:r>
      <w:r w:rsidRPr="00DB4DA6">
        <w:rPr>
          <w:rFonts w:ascii="Book Antiqua" w:hAnsi="Book Antiqua"/>
          <w:color w:val="000000" w:themeColor="text1"/>
          <w:sz w:val="24"/>
        </w:rPr>
        <w:lastRenderedPageBreak/>
        <w:t xml:space="preserve">lub nie ustawienie ich w miejscu wskazanym przez </w:t>
      </w:r>
      <w:r w:rsidR="00FB5373" w:rsidRPr="00DB4DA6">
        <w:rPr>
          <w:rFonts w:ascii="Book Antiqua" w:hAnsi="Book Antiqua"/>
          <w:color w:val="000000" w:themeColor="text1"/>
          <w:sz w:val="24"/>
        </w:rPr>
        <w:t>Zamawiającego</w:t>
      </w:r>
      <w:r w:rsidRPr="00DB4DA6">
        <w:rPr>
          <w:rFonts w:ascii="Book Antiqua" w:hAnsi="Book Antiqua"/>
          <w:color w:val="000000" w:themeColor="text1"/>
          <w:sz w:val="24"/>
        </w:rPr>
        <w:t xml:space="preserve"> oraz brak przestawienia na żądanie </w:t>
      </w:r>
      <w:r w:rsidR="00FB5373" w:rsidRPr="00DB4DA6">
        <w:rPr>
          <w:rFonts w:ascii="Book Antiqua" w:hAnsi="Book Antiqua"/>
          <w:color w:val="000000" w:themeColor="text1"/>
          <w:sz w:val="24"/>
        </w:rPr>
        <w:t>Zamawiającego</w:t>
      </w:r>
      <w:r w:rsidRPr="00DB4DA6">
        <w:rPr>
          <w:rFonts w:ascii="Book Antiqua" w:hAnsi="Book Antiqua"/>
          <w:color w:val="000000" w:themeColor="text1"/>
          <w:sz w:val="24"/>
        </w:rPr>
        <w:t xml:space="preserve"> pojemników ogólnodostępnych (gniazd)</w:t>
      </w:r>
      <w:r w:rsidR="00B06127" w:rsidRPr="00DB4DA6">
        <w:rPr>
          <w:rFonts w:ascii="Book Antiqua" w:hAnsi="Book Antiqua"/>
          <w:color w:val="000000" w:themeColor="text1"/>
          <w:sz w:val="24"/>
        </w:rPr>
        <w:t>.</w:t>
      </w:r>
    </w:p>
    <w:p w:rsidR="000B3C62" w:rsidRPr="00DB4DA6" w:rsidRDefault="000B3C62" w:rsidP="000B3C62">
      <w:pPr>
        <w:pStyle w:val="NormalnyWeb"/>
        <w:numPr>
          <w:ilvl w:val="0"/>
          <w:numId w:val="58"/>
        </w:numPr>
        <w:tabs>
          <w:tab w:val="clear" w:pos="720"/>
        </w:tabs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</w:rPr>
      </w:pPr>
      <w:r w:rsidRPr="00DB4DA6">
        <w:rPr>
          <w:rFonts w:ascii="Book Antiqua" w:hAnsi="Book Antiqua"/>
          <w:color w:val="000000" w:themeColor="text1"/>
        </w:rPr>
        <w:t>za każdy dzień opóźnienia w przekazaniu Zamawiającemu polisy ubezpieczeniowej na podstawie § 13.</w:t>
      </w:r>
    </w:p>
    <w:p w:rsidR="00AC2271" w:rsidRPr="00DB4DA6" w:rsidRDefault="008A625C" w:rsidP="000B3C62">
      <w:pPr>
        <w:pStyle w:val="NormalnyWeb"/>
        <w:numPr>
          <w:ilvl w:val="0"/>
          <w:numId w:val="58"/>
        </w:numPr>
        <w:tabs>
          <w:tab w:val="clear" w:pos="720"/>
        </w:tabs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</w:rPr>
      </w:pPr>
      <w:r w:rsidRPr="00DB4DA6">
        <w:rPr>
          <w:rFonts w:ascii="Book Antiqua" w:hAnsi="Book Antiqua"/>
          <w:color w:val="000000" w:themeColor="text1"/>
        </w:rPr>
        <w:t>z</w:t>
      </w:r>
      <w:r w:rsidR="00AC2271" w:rsidRPr="00DB4DA6">
        <w:rPr>
          <w:rFonts w:ascii="Book Antiqua" w:hAnsi="Book Antiqua"/>
          <w:color w:val="000000" w:themeColor="text1"/>
        </w:rPr>
        <w:t>a każdy dzień opóźnienia w przekazaniu Zamawiającemu raportów</w:t>
      </w:r>
      <w:r w:rsidR="00531997" w:rsidRPr="00DB4DA6">
        <w:rPr>
          <w:rFonts w:ascii="Book Antiqua" w:hAnsi="Book Antiqua"/>
          <w:color w:val="000000" w:themeColor="text1"/>
        </w:rPr>
        <w:t>, rejestrów</w:t>
      </w:r>
      <w:r w:rsidR="00AC2271" w:rsidRPr="00DB4DA6">
        <w:rPr>
          <w:rFonts w:ascii="Book Antiqua" w:hAnsi="Book Antiqua"/>
          <w:color w:val="000000" w:themeColor="text1"/>
        </w:rPr>
        <w:t xml:space="preserve"> i sprawozdań określonych w § 12 ust. 1.</w:t>
      </w:r>
    </w:p>
    <w:p w:rsidR="0008080F" w:rsidRPr="001A42EB" w:rsidRDefault="0008080F" w:rsidP="0008080F">
      <w:pPr>
        <w:pStyle w:val="NormalnyWeb"/>
        <w:spacing w:before="0" w:beforeAutospacing="0" w:after="0"/>
        <w:jc w:val="both"/>
        <w:rPr>
          <w:rFonts w:ascii="Book Antiqua" w:hAnsi="Book Antiqua"/>
          <w:color w:val="FF0000"/>
        </w:rPr>
      </w:pPr>
    </w:p>
    <w:p w:rsidR="00CB5129" w:rsidRPr="00A06D61" w:rsidRDefault="00CB5129" w:rsidP="0008080F">
      <w:pPr>
        <w:pStyle w:val="NormalnyWeb"/>
        <w:numPr>
          <w:ilvl w:val="0"/>
          <w:numId w:val="4"/>
        </w:numPr>
        <w:tabs>
          <w:tab w:val="clear" w:pos="720"/>
        </w:tabs>
        <w:spacing w:before="0" w:beforeAutospacing="0" w:after="0"/>
        <w:ind w:left="567" w:hanging="425"/>
        <w:jc w:val="both"/>
        <w:rPr>
          <w:rFonts w:ascii="Book Antiqua" w:hAnsi="Book Antiqua"/>
        </w:rPr>
      </w:pPr>
      <w:bookmarkStart w:id="15" w:name="_Hlk529276872"/>
      <w:bookmarkEnd w:id="14"/>
      <w:r w:rsidRPr="00A06D61">
        <w:rPr>
          <w:rFonts w:ascii="Book Antiqua" w:hAnsi="Book Antiqua"/>
        </w:rPr>
        <w:t>Wykonawca zobowiązuje się do zapłaty Zamawiającemu kary umownej w wysokości 300,00 zł:</w:t>
      </w:r>
    </w:p>
    <w:bookmarkEnd w:id="15"/>
    <w:p w:rsidR="00504AFF" w:rsidRPr="00A06D61" w:rsidRDefault="00CB5129" w:rsidP="00504AFF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za </w:t>
      </w:r>
      <w:r w:rsidR="00504AFF" w:rsidRPr="00A06D61">
        <w:rPr>
          <w:rFonts w:ascii="Book Antiqua" w:hAnsi="Book Antiqua"/>
        </w:rPr>
        <w:t>każdy dzień opóźnienia w</w:t>
      </w:r>
      <w:r w:rsidRPr="00A06D61">
        <w:rPr>
          <w:rFonts w:ascii="Book Antiqua" w:hAnsi="Book Antiqua"/>
        </w:rPr>
        <w:t xml:space="preserve"> odebrani</w:t>
      </w:r>
      <w:r w:rsidR="00504AFF" w:rsidRPr="00A06D61">
        <w:rPr>
          <w:rFonts w:ascii="Book Antiqua" w:hAnsi="Book Antiqua"/>
        </w:rPr>
        <w:t>u</w:t>
      </w:r>
      <w:r w:rsidRPr="00A06D61">
        <w:rPr>
          <w:rFonts w:ascii="Book Antiqua" w:hAnsi="Book Antiqua"/>
        </w:rPr>
        <w:t xml:space="preserve"> mebli i innych odpadów wielkogabarytowych, zużytego sprzętu elektrycznego i elektronicznego,  zużytych baterii i akumulatorów, zużytych opon, odzieży i tekstyliów </w:t>
      </w:r>
      <w:r w:rsidR="00504AFF" w:rsidRPr="00A06D61">
        <w:rPr>
          <w:rFonts w:ascii="Book Antiqua" w:hAnsi="Book Antiqua"/>
        </w:rPr>
        <w:t xml:space="preserve"> - </w:t>
      </w:r>
      <w:r w:rsidRPr="00A06D61">
        <w:rPr>
          <w:rFonts w:ascii="Book Antiqua" w:hAnsi="Book Antiqua"/>
        </w:rPr>
        <w:t>z</w:t>
      </w:r>
      <w:r w:rsidR="00504AFF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 xml:space="preserve">przyczyn leżących po stronie Wykonawcy </w:t>
      </w:r>
      <w:r w:rsidR="00504AFF" w:rsidRPr="00A06D61">
        <w:rPr>
          <w:rFonts w:ascii="Book Antiqua" w:hAnsi="Book Antiqua"/>
        </w:rPr>
        <w:t>–</w:t>
      </w:r>
      <w:r w:rsidRPr="00A06D61">
        <w:rPr>
          <w:rFonts w:ascii="Book Antiqua" w:hAnsi="Book Antiqua"/>
        </w:rPr>
        <w:t xml:space="preserve"> </w:t>
      </w:r>
      <w:r w:rsidR="00504AFF" w:rsidRPr="00A06D61">
        <w:rPr>
          <w:rFonts w:ascii="Book Antiqua" w:hAnsi="Book Antiqua"/>
        </w:rPr>
        <w:t xml:space="preserve">w odniesieniu do </w:t>
      </w:r>
      <w:r w:rsidRPr="00A06D61">
        <w:rPr>
          <w:rFonts w:ascii="Book Antiqua" w:hAnsi="Book Antiqua"/>
        </w:rPr>
        <w:t xml:space="preserve"> każd</w:t>
      </w:r>
      <w:r w:rsidR="00504AFF" w:rsidRPr="00A06D61">
        <w:rPr>
          <w:rFonts w:ascii="Book Antiqua" w:hAnsi="Book Antiqua"/>
        </w:rPr>
        <w:t>ego</w:t>
      </w:r>
      <w:r w:rsidRPr="00A06D61">
        <w:rPr>
          <w:rFonts w:ascii="Book Antiqua" w:hAnsi="Book Antiqua"/>
        </w:rPr>
        <w:t xml:space="preserve"> </w:t>
      </w:r>
      <w:r w:rsidR="00504AFF" w:rsidRPr="00A06D61">
        <w:rPr>
          <w:rFonts w:ascii="Book Antiqua" w:hAnsi="Book Antiqua"/>
        </w:rPr>
        <w:t xml:space="preserve">takiego </w:t>
      </w:r>
      <w:r w:rsidRPr="00A06D61">
        <w:rPr>
          <w:rFonts w:ascii="Book Antiqua" w:hAnsi="Book Antiqua"/>
        </w:rPr>
        <w:t>stwierdzon</w:t>
      </w:r>
      <w:r w:rsidR="00504AFF" w:rsidRPr="00A06D61">
        <w:rPr>
          <w:rFonts w:ascii="Book Antiqua" w:hAnsi="Book Antiqua"/>
        </w:rPr>
        <w:t>ego</w:t>
      </w:r>
      <w:r w:rsidRPr="00A06D61">
        <w:rPr>
          <w:rFonts w:ascii="Book Antiqua" w:hAnsi="Book Antiqua"/>
        </w:rPr>
        <w:t xml:space="preserve"> przypad</w:t>
      </w:r>
      <w:r w:rsidR="00504AFF" w:rsidRPr="00A06D61">
        <w:rPr>
          <w:rFonts w:ascii="Book Antiqua" w:hAnsi="Book Antiqua"/>
        </w:rPr>
        <w:t>ku</w:t>
      </w:r>
      <w:r w:rsidRPr="00A06D61">
        <w:rPr>
          <w:rFonts w:ascii="Book Antiqua" w:hAnsi="Book Antiqua"/>
        </w:rPr>
        <w:t xml:space="preserve">; </w:t>
      </w:r>
    </w:p>
    <w:p w:rsidR="000A3B69" w:rsidRPr="00A06D61" w:rsidRDefault="000A3B69" w:rsidP="000A3B69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 każdy dzień opóźnienia przy  przekazani</w:t>
      </w:r>
      <w:r w:rsidR="00504AFF" w:rsidRPr="00A06D61">
        <w:rPr>
          <w:rFonts w:ascii="Book Antiqua" w:hAnsi="Book Antiqua"/>
        </w:rPr>
        <w:t>u</w:t>
      </w:r>
      <w:r w:rsidRPr="00A06D61">
        <w:rPr>
          <w:rFonts w:ascii="Book Antiqua" w:hAnsi="Book Antiqua"/>
        </w:rPr>
        <w:t xml:space="preserve"> Zamawiającemu harmonogramu, w</w:t>
      </w:r>
      <w:r w:rsidR="00B06127" w:rsidRPr="00A06D61">
        <w:rPr>
          <w:rFonts w:ascii="Book Antiqua" w:hAnsi="Book Antiqua"/>
        </w:rPr>
        <w:t> </w:t>
      </w:r>
      <w:r w:rsidRPr="00A06D61">
        <w:rPr>
          <w:rFonts w:ascii="Book Antiqua" w:hAnsi="Book Antiqua"/>
        </w:rPr>
        <w:t xml:space="preserve">terminie, o którym mowa w </w:t>
      </w:r>
      <w:r w:rsidR="00504AFF" w:rsidRPr="00A06D61">
        <w:rPr>
          <w:rFonts w:ascii="Book Antiqua" w:hAnsi="Book Antiqua"/>
        </w:rPr>
        <w:t>OPZ dz. III ust. 9 pkt 2 i 5</w:t>
      </w:r>
    </w:p>
    <w:p w:rsidR="00606E42" w:rsidRPr="00A06D61" w:rsidRDefault="00606E42" w:rsidP="00606E42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bookmarkStart w:id="16" w:name="_Hlk529276960"/>
      <w:r w:rsidRPr="00A06D61">
        <w:rPr>
          <w:rFonts w:ascii="Book Antiqua" w:hAnsi="Book Antiqua"/>
        </w:rPr>
        <w:t>za każdy dzień opóźnienia w umieszczeniu harmonogramu, o którym mowa w</w:t>
      </w:r>
      <w:r w:rsidR="00504AFF" w:rsidRPr="00A06D61">
        <w:rPr>
          <w:rFonts w:ascii="Book Antiqua" w:hAnsi="Book Antiqua"/>
        </w:rPr>
        <w:t> OPZ</w:t>
      </w:r>
      <w:r w:rsidR="00293A41" w:rsidRPr="00A06D61">
        <w:rPr>
          <w:rFonts w:ascii="Book Antiqua" w:hAnsi="Book Antiqua"/>
        </w:rPr>
        <w:t xml:space="preserve"> dz. III ust</w:t>
      </w:r>
      <w:r w:rsidR="00293A41" w:rsidRPr="00DB4DA6">
        <w:rPr>
          <w:rFonts w:ascii="Book Antiqua" w:hAnsi="Book Antiqua"/>
          <w:color w:val="000000" w:themeColor="text1"/>
        </w:rPr>
        <w:t xml:space="preserve">. 9 </w:t>
      </w:r>
      <w:r w:rsidR="001A42EB" w:rsidRPr="00DB4DA6">
        <w:rPr>
          <w:rFonts w:ascii="Book Antiqua" w:hAnsi="Book Antiqua"/>
          <w:color w:val="000000" w:themeColor="text1"/>
        </w:rPr>
        <w:t xml:space="preserve">pkt 7 </w:t>
      </w:r>
      <w:r w:rsidRPr="00DB4DA6">
        <w:rPr>
          <w:rFonts w:ascii="Book Antiqua" w:hAnsi="Book Antiqua"/>
          <w:color w:val="000000" w:themeColor="text1"/>
        </w:rPr>
        <w:t xml:space="preserve">na </w:t>
      </w:r>
      <w:r w:rsidRPr="00A06D61">
        <w:rPr>
          <w:rFonts w:ascii="Book Antiqua" w:hAnsi="Book Antiqua"/>
        </w:rPr>
        <w:t>stronie internetowej Wykonawcy</w:t>
      </w:r>
      <w:r w:rsidR="00504AFF" w:rsidRPr="00A06D61">
        <w:rPr>
          <w:rFonts w:ascii="Book Antiqua" w:hAnsi="Book Antiqua"/>
        </w:rPr>
        <w:t>, w przypadku jej posiadania.</w:t>
      </w:r>
    </w:p>
    <w:bookmarkEnd w:id="16"/>
    <w:p w:rsidR="00BA2693" w:rsidRPr="00A06D61" w:rsidRDefault="00BA2693" w:rsidP="00BA2693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 każdy stwierdzony przypadek braku właściwego stanu sanitarnego, technicznego pojemników do selektywnej zbiórki odpadów w gniazdach</w:t>
      </w:r>
      <w:r w:rsidR="00504AFF" w:rsidRPr="00A06D61">
        <w:rPr>
          <w:rFonts w:ascii="Book Antiqua" w:hAnsi="Book Antiqua"/>
        </w:rPr>
        <w:t>.</w:t>
      </w:r>
    </w:p>
    <w:p w:rsidR="00CB5129" w:rsidRPr="00A06D61" w:rsidRDefault="00CB5129" w:rsidP="00CB5129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CB5129" w:rsidRPr="00A06D61" w:rsidRDefault="00CB5129" w:rsidP="0008080F">
      <w:pPr>
        <w:pStyle w:val="NormalnyWeb"/>
        <w:numPr>
          <w:ilvl w:val="0"/>
          <w:numId w:val="4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Wykonawca zobowiązuje się do zapłaty Zamawiającemu kary umownej w wysokości 100,00 zł:</w:t>
      </w:r>
    </w:p>
    <w:p w:rsidR="00CB5129" w:rsidRPr="00A06D61" w:rsidRDefault="00CB5129" w:rsidP="0008080F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za każdy </w:t>
      </w:r>
      <w:r w:rsidR="00531997" w:rsidRPr="00A06D61">
        <w:rPr>
          <w:rFonts w:ascii="Book Antiqua" w:hAnsi="Book Antiqua"/>
        </w:rPr>
        <w:t>dzień opóźnienia w</w:t>
      </w:r>
      <w:r w:rsidRPr="00A06D61">
        <w:rPr>
          <w:rFonts w:ascii="Book Antiqua" w:hAnsi="Book Antiqua"/>
        </w:rPr>
        <w:t xml:space="preserve"> wyposażeni</w:t>
      </w:r>
      <w:r w:rsidR="00531997" w:rsidRPr="00A06D61">
        <w:rPr>
          <w:rFonts w:ascii="Book Antiqua" w:hAnsi="Book Antiqua"/>
        </w:rPr>
        <w:t>u</w:t>
      </w:r>
      <w:r w:rsidRPr="00A06D61">
        <w:rPr>
          <w:rFonts w:ascii="Book Antiqua" w:hAnsi="Book Antiqua"/>
        </w:rPr>
        <w:t xml:space="preserve"> nieruchomości przypisanych do systemu indywidualnego w wymagane worki do selektywnej</w:t>
      </w:r>
      <w:r w:rsidR="00531997" w:rsidRPr="00A06D61">
        <w:rPr>
          <w:rFonts w:ascii="Book Antiqua" w:hAnsi="Book Antiqua"/>
        </w:rPr>
        <w:t xml:space="preserve"> zbiorki odpadów</w:t>
      </w:r>
      <w:r w:rsidRPr="00A06D61">
        <w:rPr>
          <w:rFonts w:ascii="Book Antiqua" w:hAnsi="Book Antiqua"/>
        </w:rPr>
        <w:t xml:space="preserve"> po terminach wynikających </w:t>
      </w:r>
      <w:r w:rsidR="002651E9" w:rsidRPr="00A06D61">
        <w:rPr>
          <w:rFonts w:ascii="Book Antiqua" w:hAnsi="Book Antiqua"/>
        </w:rPr>
        <w:t>z OPZ dz. III ust. 7 pkt 1</w:t>
      </w:r>
      <w:r w:rsidRPr="00A06D61">
        <w:rPr>
          <w:rFonts w:ascii="Book Antiqua" w:hAnsi="Book Antiqua"/>
        </w:rPr>
        <w:t xml:space="preserve"> z przyczyn leżących po stronie Wykonawcy,</w:t>
      </w:r>
    </w:p>
    <w:p w:rsidR="00CB5129" w:rsidRPr="00A06D61" w:rsidRDefault="00CB5129" w:rsidP="002651E9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za każdy </w:t>
      </w:r>
      <w:r w:rsidR="002651E9" w:rsidRPr="00A06D61">
        <w:rPr>
          <w:rFonts w:ascii="Book Antiqua" w:hAnsi="Book Antiqua"/>
        </w:rPr>
        <w:t xml:space="preserve">dzień opóźnienia  w </w:t>
      </w:r>
      <w:r w:rsidRPr="00A06D61">
        <w:rPr>
          <w:rFonts w:ascii="Book Antiqua" w:hAnsi="Book Antiqua"/>
        </w:rPr>
        <w:t>odebrani</w:t>
      </w:r>
      <w:r w:rsidR="002651E9" w:rsidRPr="00A06D61">
        <w:rPr>
          <w:rFonts w:ascii="Book Antiqua" w:hAnsi="Book Antiqua"/>
        </w:rPr>
        <w:t>u</w:t>
      </w:r>
      <w:r w:rsidRPr="00A06D61">
        <w:rPr>
          <w:rFonts w:ascii="Book Antiqua" w:hAnsi="Book Antiqua"/>
        </w:rPr>
        <w:t xml:space="preserve"> odpadów komunalnych segregowanych </w:t>
      </w:r>
      <w:r w:rsidR="002651E9" w:rsidRPr="00A06D61">
        <w:rPr>
          <w:rFonts w:ascii="Book Antiqua" w:hAnsi="Book Antiqua"/>
        </w:rPr>
        <w:t>-</w:t>
      </w:r>
      <w:r w:rsidRPr="00A06D61">
        <w:rPr>
          <w:rFonts w:ascii="Book Antiqua" w:hAnsi="Book Antiqua"/>
        </w:rPr>
        <w:t xml:space="preserve"> z przyczyn leżących po stronie Wykonawcy</w:t>
      </w:r>
      <w:r w:rsidR="002651E9" w:rsidRPr="00A06D61">
        <w:rPr>
          <w:rFonts w:ascii="Book Antiqua" w:hAnsi="Book Antiqua"/>
        </w:rPr>
        <w:t xml:space="preserve"> – w odniesieniu do  każdego takiego stwierdzonego przypadku,</w:t>
      </w:r>
    </w:p>
    <w:p w:rsidR="00CB5129" w:rsidRPr="00A06D61" w:rsidRDefault="00D51525" w:rsidP="00BE1FD1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 każdy dzień opóźnienia w przekazaniu sprawozdania wynikającego z zapisów art.  9n</w:t>
      </w:r>
      <w:r w:rsidR="000F30FF" w:rsidRPr="00A06D61">
        <w:rPr>
          <w:rFonts w:ascii="Book Antiqua" w:hAnsi="Book Antiqua"/>
        </w:rPr>
        <w:t xml:space="preserve"> i 9na</w:t>
      </w:r>
      <w:r w:rsidRPr="00A06D61">
        <w:rPr>
          <w:rFonts w:ascii="Book Antiqua" w:hAnsi="Book Antiqua"/>
        </w:rPr>
        <w:t xml:space="preserve"> ustawy o utrzymaniu czystości i porządku w gminach,</w:t>
      </w:r>
    </w:p>
    <w:p w:rsidR="00BA2693" w:rsidRPr="00A06D61" w:rsidRDefault="00BA2693" w:rsidP="00BA2693">
      <w:pPr>
        <w:pStyle w:val="Akapitzlist"/>
        <w:widowControl w:val="0"/>
        <w:numPr>
          <w:ilvl w:val="1"/>
          <w:numId w:val="4"/>
        </w:numPr>
        <w:tabs>
          <w:tab w:val="clear" w:pos="1440"/>
          <w:tab w:val="left" w:pos="567"/>
        </w:tabs>
        <w:suppressAutoHyphens/>
        <w:spacing w:after="0"/>
        <w:ind w:left="993" w:hanging="426"/>
        <w:jc w:val="both"/>
        <w:rPr>
          <w:rStyle w:val="Domylnaczcionkaakapitu1"/>
          <w:rFonts w:ascii="Book Antiqua" w:eastAsia="Arial" w:hAnsi="Book Antiqua" w:cs="Arial"/>
          <w:sz w:val="24"/>
          <w:shd w:val="clear" w:color="auto" w:fill="FFFFFF"/>
        </w:rPr>
      </w:pPr>
      <w:r w:rsidRPr="00A06D61">
        <w:rPr>
          <w:rStyle w:val="Domylnaczcionkaakapitu1"/>
          <w:rFonts w:ascii="Book Antiqua" w:eastAsia="Arial" w:hAnsi="Book Antiqua" w:cs="Arial"/>
          <w:sz w:val="24"/>
          <w:shd w:val="clear" w:color="auto" w:fill="FFFFFF"/>
        </w:rPr>
        <w:t>za każdy stwierdzony przypadek nieuporządkowania terenu wokół pojemników ogólnodostępnych</w:t>
      </w:r>
      <w:r w:rsidR="003D42FD" w:rsidRPr="00A06D61">
        <w:rPr>
          <w:rStyle w:val="Domylnaczcionkaakapitu1"/>
          <w:rFonts w:ascii="Book Antiqua" w:eastAsia="Arial" w:hAnsi="Book Antiqua" w:cs="Arial"/>
          <w:sz w:val="24"/>
          <w:shd w:val="clear" w:color="auto" w:fill="FFFFFF"/>
        </w:rPr>
        <w:t xml:space="preserve"> (gniazd)</w:t>
      </w:r>
      <w:r w:rsidRPr="00A06D61">
        <w:rPr>
          <w:rStyle w:val="Domylnaczcionkaakapitu1"/>
          <w:rFonts w:ascii="Book Antiqua" w:eastAsia="Arial" w:hAnsi="Book Antiqua" w:cs="Arial"/>
          <w:sz w:val="24"/>
          <w:shd w:val="clear" w:color="auto" w:fill="FFFFFF"/>
        </w:rPr>
        <w:t>,</w:t>
      </w:r>
    </w:p>
    <w:p w:rsidR="00BA2693" w:rsidRPr="00A06D61" w:rsidRDefault="00BA2693" w:rsidP="00BE1FD1">
      <w:pPr>
        <w:pStyle w:val="Akapitzlist"/>
        <w:widowControl w:val="0"/>
        <w:numPr>
          <w:ilvl w:val="1"/>
          <w:numId w:val="4"/>
        </w:numPr>
        <w:tabs>
          <w:tab w:val="clear" w:pos="1440"/>
        </w:tabs>
        <w:suppressAutoHyphens/>
        <w:spacing w:after="0"/>
        <w:ind w:left="993" w:hanging="426"/>
        <w:jc w:val="both"/>
        <w:rPr>
          <w:rFonts w:ascii="Book Antiqua" w:eastAsia="Arial" w:hAnsi="Book Antiqua" w:cs="Arial"/>
          <w:sz w:val="24"/>
          <w:shd w:val="clear" w:color="auto" w:fill="FFFFFF"/>
        </w:rPr>
      </w:pPr>
      <w:r w:rsidRPr="00A06D61">
        <w:rPr>
          <w:rFonts w:ascii="Book Antiqua" w:eastAsia="Arial" w:hAnsi="Book Antiqua" w:cs="Arial"/>
          <w:sz w:val="24"/>
          <w:shd w:val="clear" w:color="auto" w:fill="FFFFFF"/>
        </w:rPr>
        <w:t xml:space="preserve">za każdy przypadek </w:t>
      </w:r>
      <w:r w:rsidR="00531997" w:rsidRPr="00A06D61">
        <w:rPr>
          <w:rFonts w:ascii="Book Antiqua" w:eastAsia="Arial" w:hAnsi="Book Antiqua" w:cs="Arial"/>
          <w:sz w:val="24"/>
          <w:shd w:val="clear" w:color="auto" w:fill="FFFFFF"/>
        </w:rPr>
        <w:t>braku udokumentowania powstałych nieprawidłowości określonych w</w:t>
      </w:r>
      <w:r w:rsidRPr="00A06D61">
        <w:rPr>
          <w:rFonts w:ascii="Book Antiqua" w:eastAsia="Arial" w:hAnsi="Book Antiqua" w:cs="Arial"/>
          <w:sz w:val="24"/>
          <w:shd w:val="clear" w:color="auto" w:fill="FFFFFF"/>
        </w:rPr>
        <w:t> </w:t>
      </w:r>
      <w:r w:rsidR="007A580C" w:rsidRPr="00A06D61">
        <w:rPr>
          <w:rFonts w:ascii="Book Antiqua" w:eastAsia="Arial" w:hAnsi="Book Antiqua" w:cs="Arial"/>
          <w:sz w:val="24"/>
          <w:shd w:val="clear" w:color="auto" w:fill="FFFFFF"/>
        </w:rPr>
        <w:t>O</w:t>
      </w:r>
      <w:r w:rsidR="002651E9" w:rsidRPr="00A06D61">
        <w:rPr>
          <w:rFonts w:ascii="Book Antiqua" w:eastAsia="Arial" w:hAnsi="Book Antiqua" w:cs="Arial"/>
          <w:sz w:val="24"/>
          <w:shd w:val="clear" w:color="auto" w:fill="FFFFFF"/>
        </w:rPr>
        <w:t>PZ dz. III ust. 6 pkt 8) i 9,</w:t>
      </w:r>
    </w:p>
    <w:p w:rsidR="00FB5373" w:rsidRPr="00A06D61" w:rsidRDefault="00FB5373" w:rsidP="00BE1FD1">
      <w:pPr>
        <w:pStyle w:val="Akapitzlist"/>
        <w:widowControl w:val="0"/>
        <w:numPr>
          <w:ilvl w:val="1"/>
          <w:numId w:val="4"/>
        </w:numPr>
        <w:tabs>
          <w:tab w:val="clear" w:pos="1440"/>
        </w:tabs>
        <w:suppressAutoHyphens/>
        <w:spacing w:after="0"/>
        <w:ind w:left="993" w:hanging="426"/>
        <w:jc w:val="both"/>
        <w:rPr>
          <w:rFonts w:ascii="Book Antiqua" w:hAnsi="Book Antiqua"/>
          <w:sz w:val="24"/>
          <w:shd w:val="clear" w:color="auto" w:fill="FFFFFF"/>
        </w:rPr>
      </w:pPr>
      <w:bookmarkStart w:id="17" w:name="_Hlk529341554"/>
      <w:r w:rsidRPr="00A06D61">
        <w:rPr>
          <w:rFonts w:ascii="Book Antiqua" w:hAnsi="Book Antiqua"/>
          <w:sz w:val="24"/>
        </w:rPr>
        <w:t xml:space="preserve">za każdy </w:t>
      </w:r>
      <w:r w:rsidRPr="00DB4DA6">
        <w:rPr>
          <w:rFonts w:ascii="Book Antiqua" w:hAnsi="Book Antiqua"/>
          <w:color w:val="000000" w:themeColor="text1"/>
          <w:sz w:val="24"/>
        </w:rPr>
        <w:t>pojemnik</w:t>
      </w:r>
      <w:r w:rsidR="00936A7E" w:rsidRPr="00DB4DA6">
        <w:rPr>
          <w:rFonts w:ascii="Book Antiqua" w:hAnsi="Book Antiqua"/>
          <w:color w:val="000000" w:themeColor="text1"/>
          <w:sz w:val="24"/>
        </w:rPr>
        <w:t xml:space="preserve"> w gnieździe lub w PSZOK-u</w:t>
      </w:r>
      <w:r w:rsidRPr="00DB4DA6">
        <w:rPr>
          <w:rFonts w:ascii="Book Antiqua" w:hAnsi="Book Antiqua"/>
          <w:color w:val="000000" w:themeColor="text1"/>
          <w:sz w:val="24"/>
        </w:rPr>
        <w:t xml:space="preserve">, dla </w:t>
      </w:r>
      <w:r w:rsidRPr="00A06D61">
        <w:rPr>
          <w:rFonts w:ascii="Book Antiqua" w:hAnsi="Book Antiqua"/>
          <w:sz w:val="24"/>
        </w:rPr>
        <w:t>którego nie</w:t>
      </w:r>
      <w:r w:rsidR="00E8152D" w:rsidRPr="00A06D61">
        <w:rPr>
          <w:rFonts w:ascii="Book Antiqua" w:hAnsi="Book Antiqua"/>
          <w:sz w:val="24"/>
        </w:rPr>
        <w:t xml:space="preserve"> </w:t>
      </w:r>
      <w:r w:rsidRPr="00A06D61">
        <w:rPr>
          <w:rFonts w:ascii="Book Antiqua" w:hAnsi="Book Antiqua"/>
          <w:sz w:val="24"/>
        </w:rPr>
        <w:t>wykonano usługi mycia i dezynfekcji,</w:t>
      </w:r>
    </w:p>
    <w:bookmarkEnd w:id="17"/>
    <w:p w:rsidR="00504AFF" w:rsidRPr="00A06D61" w:rsidRDefault="00E446C3" w:rsidP="00504AFF">
      <w:pPr>
        <w:pStyle w:val="Akapitzlist"/>
        <w:widowControl w:val="0"/>
        <w:numPr>
          <w:ilvl w:val="1"/>
          <w:numId w:val="4"/>
        </w:numPr>
        <w:tabs>
          <w:tab w:val="clear" w:pos="1440"/>
        </w:tabs>
        <w:suppressAutoHyphens/>
        <w:spacing w:after="0"/>
        <w:ind w:left="993" w:hanging="426"/>
        <w:jc w:val="both"/>
        <w:rPr>
          <w:rFonts w:ascii="Book Antiqua" w:hAnsi="Book Antiqua"/>
          <w:sz w:val="24"/>
          <w:shd w:val="clear" w:color="auto" w:fill="FFFFFF"/>
        </w:rPr>
      </w:pPr>
      <w:r w:rsidRPr="00A06D61">
        <w:rPr>
          <w:rFonts w:ascii="Book Antiqua" w:hAnsi="Book Antiqua"/>
          <w:sz w:val="24"/>
          <w:shd w:val="clear" w:color="auto" w:fill="FFFFFF"/>
        </w:rPr>
        <w:t xml:space="preserve">za każdy dzień opóźnienia w przedłożeniu przez Wykonawcę dowodów, o których mowa w </w:t>
      </w:r>
      <w:r w:rsidRPr="00A06D61">
        <w:rPr>
          <w:rFonts w:ascii="Book Antiqua" w:hAnsi="Book Antiqua"/>
          <w:sz w:val="24"/>
        </w:rPr>
        <w:t>§ 21 ust. 8,</w:t>
      </w:r>
    </w:p>
    <w:p w:rsidR="00504AFF" w:rsidRPr="002F620F" w:rsidRDefault="00016AD7" w:rsidP="00504AFF">
      <w:pPr>
        <w:pStyle w:val="Akapitzlist"/>
        <w:widowControl w:val="0"/>
        <w:numPr>
          <w:ilvl w:val="1"/>
          <w:numId w:val="4"/>
        </w:numPr>
        <w:tabs>
          <w:tab w:val="clear" w:pos="1440"/>
        </w:tabs>
        <w:suppressAutoHyphens/>
        <w:spacing w:after="0"/>
        <w:ind w:left="993" w:hanging="426"/>
        <w:jc w:val="both"/>
        <w:rPr>
          <w:rFonts w:ascii="Book Antiqua" w:hAnsi="Book Antiqua"/>
          <w:sz w:val="24"/>
          <w:szCs w:val="24"/>
          <w:shd w:val="clear" w:color="auto" w:fill="FFFFFF"/>
        </w:rPr>
      </w:pPr>
      <w:r w:rsidRPr="002F620F">
        <w:rPr>
          <w:rFonts w:ascii="Book Antiqua" w:eastAsia="Arial" w:hAnsi="Book Antiqua" w:cs="Arial"/>
          <w:sz w:val="24"/>
          <w:szCs w:val="24"/>
          <w:shd w:val="clear" w:color="auto" w:fill="FFFFFF"/>
        </w:rPr>
        <w:t>za każdy przypadek braku udokumentowania powstałych nieprawidłowości określonych w </w:t>
      </w:r>
      <w:r w:rsidRPr="002F620F">
        <w:rPr>
          <w:rFonts w:ascii="Book Antiqua" w:hAnsi="Book Antiqua"/>
          <w:sz w:val="24"/>
          <w:szCs w:val="24"/>
        </w:rPr>
        <w:t xml:space="preserve"> </w:t>
      </w:r>
      <w:r w:rsidR="00504AFF" w:rsidRPr="002F620F">
        <w:rPr>
          <w:rFonts w:ascii="Book Antiqua" w:hAnsi="Book Antiqua"/>
          <w:sz w:val="24"/>
          <w:szCs w:val="24"/>
        </w:rPr>
        <w:t>OPZ dz. III ust. 7 pkt 8.</w:t>
      </w:r>
    </w:p>
    <w:p w:rsidR="00CB5129" w:rsidRDefault="00CB5129" w:rsidP="00CB5129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893338" w:rsidRDefault="00893338" w:rsidP="00CB5129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893338" w:rsidRPr="00A06D61" w:rsidRDefault="00893338" w:rsidP="00CB5129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DF3092" w:rsidRPr="00A06D61" w:rsidRDefault="00DF3092" w:rsidP="00DF3092">
      <w:pPr>
        <w:pStyle w:val="NormalnyWeb"/>
        <w:numPr>
          <w:ilvl w:val="0"/>
          <w:numId w:val="4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lastRenderedPageBreak/>
        <w:t>Ustalenia dodatkowe w zakresie kar umownych:</w:t>
      </w:r>
    </w:p>
    <w:p w:rsidR="00DF3092" w:rsidRPr="00A06D61" w:rsidRDefault="00BA2693" w:rsidP="00BA2693">
      <w:pPr>
        <w:pStyle w:val="Akapitzlist"/>
        <w:numPr>
          <w:ilvl w:val="1"/>
          <w:numId w:val="4"/>
        </w:numPr>
        <w:tabs>
          <w:tab w:val="clear" w:pos="1440"/>
        </w:tabs>
        <w:spacing w:after="0"/>
        <w:ind w:left="993" w:hanging="426"/>
        <w:jc w:val="both"/>
        <w:rPr>
          <w:rFonts w:ascii="Book Antiqua" w:hAnsi="Book Antiqua"/>
          <w:sz w:val="24"/>
        </w:rPr>
      </w:pPr>
      <w:r w:rsidRPr="00A06D61">
        <w:rPr>
          <w:rFonts w:ascii="Book Antiqua" w:hAnsi="Book Antiqua"/>
          <w:sz w:val="24"/>
        </w:rPr>
        <w:t>Jeżeli rzeczywiste szkody poniesione przez Zamawiającego przewyższają wysokość kar wynikających z niniejszego paragrafu, Zamawiający zastrzega sobie prawo dochodzenia odszkodowania na zasadach ogólnych.</w:t>
      </w:r>
    </w:p>
    <w:p w:rsidR="00BA2693" w:rsidRPr="00A06D61" w:rsidRDefault="00BA2693" w:rsidP="00BA2693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Wykonawca wyraża zgodę na potrącenie kar umownych z przysługującego mu wynagrodzenia.</w:t>
      </w:r>
    </w:p>
    <w:p w:rsidR="00BA2693" w:rsidRPr="00A06D61" w:rsidRDefault="00BA2693" w:rsidP="00BA2693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Zapłata kary umownej przez Wykonawcę lub potrącenie z należytego wynagrodzenia nie zwalnia  Wykonawcy z wykonywania usługi lub jakichkolwiek innych obowiązków i zobowiązań wynikających z niniejszej umowy.</w:t>
      </w:r>
    </w:p>
    <w:p w:rsidR="00FB5373" w:rsidRPr="00A06D61" w:rsidRDefault="00FB5373" w:rsidP="00FB5373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 przypadku stwierdzenia przez Zamawiającego opóźnień lub zwłoki w wykonaniu przedmiotu umowy przez Wykonawcę lub stwierdzenia w trakcie realizacji usług istotnych wad wynikających z winy Wykonawcy, Zamawiający wyznaczy termin usunięcia wad lub wyznaczy dodatkowy termin </w:t>
      </w:r>
      <w:r w:rsidR="00293A41" w:rsidRPr="00A06D61">
        <w:rPr>
          <w:rFonts w:ascii="Book Antiqua" w:hAnsi="Book Antiqua"/>
        </w:rPr>
        <w:t>do</w:t>
      </w:r>
      <w:r w:rsidRPr="00A06D61">
        <w:rPr>
          <w:rFonts w:ascii="Book Antiqua" w:hAnsi="Book Antiqua"/>
        </w:rPr>
        <w:t xml:space="preserve"> wykonani</w:t>
      </w:r>
      <w:r w:rsidR="00293A41" w:rsidRPr="00A06D61">
        <w:rPr>
          <w:rFonts w:ascii="Book Antiqua" w:hAnsi="Book Antiqua"/>
        </w:rPr>
        <w:t>a</w:t>
      </w:r>
      <w:r w:rsidRPr="00A06D61">
        <w:rPr>
          <w:rFonts w:ascii="Book Antiqua" w:hAnsi="Book Antiqua"/>
        </w:rPr>
        <w:t xml:space="preserve"> przedmiotu umowy. </w:t>
      </w:r>
    </w:p>
    <w:p w:rsidR="00FB5373" w:rsidRPr="00A06D61" w:rsidRDefault="00FB5373" w:rsidP="00FB5373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Wyznaczenie dodatkowych terminó</w:t>
      </w:r>
      <w:r w:rsidR="00293A41" w:rsidRPr="00A06D61">
        <w:rPr>
          <w:rFonts w:ascii="Book Antiqua" w:hAnsi="Book Antiqua"/>
        </w:rPr>
        <w:t>w, o których mowa</w:t>
      </w:r>
      <w:r w:rsidRPr="00A06D61">
        <w:rPr>
          <w:rFonts w:ascii="Book Antiqua" w:hAnsi="Book Antiqua"/>
        </w:rPr>
        <w:t xml:space="preserve"> w pkt 4 nie zwalnia Wykonawcy z obowiązku zapłacenia kar umownych wynikających z niniejszego paragrafu.</w:t>
      </w:r>
    </w:p>
    <w:p w:rsidR="00FB5373" w:rsidRPr="00A06D61" w:rsidRDefault="00FB5373" w:rsidP="00FB5373">
      <w:pPr>
        <w:pStyle w:val="NormalnyWeb"/>
        <w:numPr>
          <w:ilvl w:val="1"/>
          <w:numId w:val="4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Wykonawca ponosi odpowiedzialność wobec osób trzecich za szkody wynikłe </w:t>
      </w:r>
      <w:r w:rsidRPr="00A06D61">
        <w:rPr>
          <w:rFonts w:ascii="Book Antiqua" w:hAnsi="Book Antiqua"/>
        </w:rPr>
        <w:br/>
        <w:t>z niewykonania lub nieprawidłowego wykonania przedmiotu umowy oraz za szkody wyrządzone w trakcie wykonywania przedmiotu umowy.</w:t>
      </w:r>
    </w:p>
    <w:p w:rsidR="000C053C" w:rsidRPr="00A06D61" w:rsidRDefault="000C053C" w:rsidP="001B04AB">
      <w:pPr>
        <w:pStyle w:val="NormalnyWeb"/>
        <w:tabs>
          <w:tab w:val="num" w:pos="567"/>
        </w:tabs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0B3C62" w:rsidRPr="00A06D61" w:rsidRDefault="000B3C62" w:rsidP="001B04AB">
      <w:pPr>
        <w:pStyle w:val="NormalnyWeb"/>
        <w:tabs>
          <w:tab w:val="num" w:pos="567"/>
        </w:tabs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3D0C75" w:rsidRPr="00A06D61" w:rsidRDefault="001B04AB" w:rsidP="001B04AB">
      <w:pPr>
        <w:pStyle w:val="NormalnyWeb"/>
        <w:tabs>
          <w:tab w:val="num" w:pos="709"/>
        </w:tabs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 xml:space="preserve">ZATRUDNIENIE </w:t>
      </w:r>
      <w:r w:rsidR="00C4166D" w:rsidRPr="00A06D61">
        <w:rPr>
          <w:rFonts w:ascii="Book Antiqua" w:hAnsi="Book Antiqua"/>
          <w:b/>
          <w:bCs/>
        </w:rPr>
        <w:t>OSÓB</w:t>
      </w:r>
    </w:p>
    <w:p w:rsidR="003D0C75" w:rsidRPr="00A06D61" w:rsidRDefault="003D0C75" w:rsidP="001B04AB">
      <w:pPr>
        <w:pStyle w:val="NormalnyWeb"/>
        <w:tabs>
          <w:tab w:val="num" w:pos="567"/>
        </w:tabs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C4166D" w:rsidRPr="00A06D61" w:rsidRDefault="001B04AB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bookmarkStart w:id="18" w:name="_Hlk529277160"/>
      <w:r w:rsidRPr="00A06D61">
        <w:rPr>
          <w:rFonts w:ascii="Book Antiqua" w:hAnsi="Book Antiqua"/>
          <w:b/>
          <w:bCs/>
        </w:rPr>
        <w:t>§ 1</w:t>
      </w:r>
      <w:r w:rsidR="00987E92" w:rsidRPr="00A06D61">
        <w:rPr>
          <w:rFonts w:ascii="Book Antiqua" w:hAnsi="Book Antiqua"/>
          <w:b/>
          <w:bCs/>
        </w:rPr>
        <w:t>7</w:t>
      </w:r>
      <w:r w:rsidRPr="00A06D61">
        <w:rPr>
          <w:rFonts w:ascii="Book Antiqua" w:hAnsi="Book Antiqua"/>
          <w:b/>
          <w:bCs/>
        </w:rPr>
        <w:t>.</w:t>
      </w:r>
    </w:p>
    <w:bookmarkEnd w:id="18"/>
    <w:p w:rsidR="002C5BDD" w:rsidRPr="00A06D61" w:rsidRDefault="00BE4C3B" w:rsidP="00987E92">
      <w:pPr>
        <w:pStyle w:val="Akapitzlist"/>
        <w:spacing w:after="0" w:line="240" w:lineRule="auto"/>
        <w:ind w:left="567" w:hanging="425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/>
          <w:bCs/>
          <w:sz w:val="24"/>
          <w:szCs w:val="24"/>
        </w:rPr>
        <w:t>1</w:t>
      </w:r>
      <w:r w:rsidRPr="00A06D61">
        <w:rPr>
          <w:rFonts w:ascii="Book Antiqua" w:hAnsi="Book Antiqua"/>
          <w:b/>
          <w:bCs/>
          <w:sz w:val="24"/>
          <w:szCs w:val="24"/>
        </w:rPr>
        <w:t xml:space="preserve">. </w:t>
      </w:r>
      <w:r w:rsidRPr="00A06D61">
        <w:rPr>
          <w:rFonts w:ascii="Book Antiqua" w:hAnsi="Book Antiqua" w:cs="Arial"/>
          <w:sz w:val="24"/>
          <w:szCs w:val="24"/>
        </w:rPr>
        <w:t>Zamawiający wymaga zatrudnienia na podstawie umowy o pracę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w rozumieniu przepisów ustawy z dnia </w:t>
      </w:r>
      <w:r w:rsidRPr="00A06D61">
        <w:rPr>
          <w:rFonts w:ascii="Book Antiqua" w:hAnsi="Book Antiqua" w:cs="Arial"/>
          <w:sz w:val="24"/>
          <w:szCs w:val="24"/>
        </w:rPr>
        <w:t xml:space="preserve"> 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26 czerwca 1974 – Kodeks pracy (Dz. </w:t>
      </w:r>
      <w:r w:rsidR="00AC2271" w:rsidRPr="00A06D61">
        <w:rPr>
          <w:rFonts w:ascii="Book Antiqua" w:hAnsi="Book Antiqua" w:cs="Arial"/>
          <w:sz w:val="24"/>
          <w:szCs w:val="24"/>
        </w:rPr>
        <w:t>U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. z 2018r., poz. </w:t>
      </w:r>
      <w:r w:rsidR="00DB4DA6">
        <w:rPr>
          <w:rFonts w:ascii="Book Antiqua" w:hAnsi="Book Antiqua" w:cs="Arial"/>
          <w:sz w:val="24"/>
          <w:szCs w:val="24"/>
        </w:rPr>
        <w:t>917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                z </w:t>
      </w:r>
      <w:proofErr w:type="spellStart"/>
      <w:r w:rsidR="00F6497C" w:rsidRPr="00A06D61">
        <w:rPr>
          <w:rFonts w:ascii="Book Antiqua" w:hAnsi="Book Antiqua" w:cs="Arial"/>
          <w:sz w:val="24"/>
          <w:szCs w:val="24"/>
        </w:rPr>
        <w:t>późn</w:t>
      </w:r>
      <w:proofErr w:type="spellEnd"/>
      <w:r w:rsidR="00F6497C" w:rsidRPr="00A06D61">
        <w:rPr>
          <w:rFonts w:ascii="Book Antiqua" w:hAnsi="Book Antiqua" w:cs="Arial"/>
          <w:sz w:val="24"/>
          <w:szCs w:val="24"/>
        </w:rPr>
        <w:t xml:space="preserve">. zm.) </w:t>
      </w:r>
      <w:r w:rsidRPr="00A06D61">
        <w:rPr>
          <w:rFonts w:ascii="Book Antiqua" w:hAnsi="Book Antiqua" w:cs="Arial"/>
          <w:sz w:val="24"/>
          <w:szCs w:val="24"/>
        </w:rPr>
        <w:t xml:space="preserve">przez </w:t>
      </w:r>
      <w:r w:rsidR="00D851EE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 xml:space="preserve">ykonawcę lub </w:t>
      </w:r>
      <w:r w:rsidR="00BB3368" w:rsidRPr="00A06D61">
        <w:rPr>
          <w:rFonts w:ascii="Book Antiqua" w:hAnsi="Book Antiqua" w:cs="Arial"/>
          <w:sz w:val="24"/>
          <w:szCs w:val="24"/>
        </w:rPr>
        <w:t>P</w:t>
      </w:r>
      <w:r w:rsidRPr="00A06D61">
        <w:rPr>
          <w:rFonts w:ascii="Book Antiqua" w:hAnsi="Book Antiqua" w:cs="Arial"/>
          <w:sz w:val="24"/>
          <w:szCs w:val="24"/>
        </w:rPr>
        <w:t>odwykonawcę osób wykonujących wskazane poniżej czynności w trakcie realizacji zamówienia</w:t>
      </w:r>
      <w:r w:rsidR="00AC2271" w:rsidRPr="00A06D61">
        <w:rPr>
          <w:rFonts w:ascii="Book Antiqua" w:hAnsi="Book Antiqua" w:cs="Arial"/>
          <w:sz w:val="24"/>
          <w:szCs w:val="24"/>
        </w:rPr>
        <w:t xml:space="preserve"> – w zakresie obydwu usług</w:t>
      </w:r>
      <w:r w:rsidRPr="00A06D61">
        <w:rPr>
          <w:rFonts w:ascii="Book Antiqua" w:hAnsi="Book Antiqua" w:cs="Arial"/>
          <w:sz w:val="24"/>
          <w:szCs w:val="24"/>
        </w:rPr>
        <w:t>:</w:t>
      </w:r>
    </w:p>
    <w:p w:rsidR="00525E3F" w:rsidRPr="00A06D61" w:rsidRDefault="00525E3F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związane z </w:t>
      </w:r>
      <w:r w:rsidR="00DD5336" w:rsidRPr="00A06D61">
        <w:rPr>
          <w:rFonts w:ascii="Book Antiqua" w:hAnsi="Book Antiqua" w:cs="Arial"/>
          <w:sz w:val="24"/>
          <w:szCs w:val="24"/>
        </w:rPr>
        <w:t>odbierani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DD5336" w:rsidRPr="00A06D61">
        <w:rPr>
          <w:rFonts w:ascii="Book Antiqua" w:hAnsi="Book Antiqua" w:cs="Arial"/>
          <w:sz w:val="24"/>
          <w:szCs w:val="24"/>
        </w:rPr>
        <w:t>, uprzątani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DD5336" w:rsidRPr="00A06D61">
        <w:rPr>
          <w:rFonts w:ascii="Book Antiqua" w:hAnsi="Book Antiqua" w:cs="Arial"/>
          <w:sz w:val="24"/>
          <w:szCs w:val="24"/>
        </w:rPr>
        <w:t xml:space="preserve"> i transport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DD5336" w:rsidRPr="00A06D61">
        <w:rPr>
          <w:rFonts w:ascii="Book Antiqua" w:hAnsi="Book Antiqua" w:cs="Arial"/>
          <w:sz w:val="24"/>
          <w:szCs w:val="24"/>
        </w:rPr>
        <w:t xml:space="preserve"> odpadów komunalnych</w:t>
      </w:r>
      <w:r w:rsidRPr="00A06D61">
        <w:rPr>
          <w:rFonts w:ascii="Book Antiqua" w:hAnsi="Book Antiqua" w:cs="Arial"/>
          <w:sz w:val="24"/>
          <w:szCs w:val="24"/>
        </w:rPr>
        <w:t>;</w:t>
      </w:r>
    </w:p>
    <w:p w:rsidR="00DD5336" w:rsidRPr="00A06D61" w:rsidRDefault="00525E3F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związane z </w:t>
      </w:r>
      <w:r w:rsidR="00A14634" w:rsidRPr="00A06D61">
        <w:rPr>
          <w:rFonts w:ascii="Book Antiqua" w:hAnsi="Book Antiqua" w:cs="Arial"/>
          <w:sz w:val="24"/>
          <w:szCs w:val="24"/>
        </w:rPr>
        <w:t>zagospodarowani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</w:t>
      </w:r>
      <w:r w:rsidR="00DD5336" w:rsidRPr="00A06D61">
        <w:rPr>
          <w:rFonts w:ascii="Book Antiqua" w:hAnsi="Book Antiqua" w:cs="Arial"/>
          <w:sz w:val="24"/>
          <w:szCs w:val="24"/>
        </w:rPr>
        <w:t>odpadów komunalnych</w:t>
      </w:r>
      <w:r w:rsidR="00A14634" w:rsidRPr="00A06D61">
        <w:rPr>
          <w:rFonts w:ascii="Book Antiqua" w:hAnsi="Book Antiqua" w:cs="Arial"/>
          <w:sz w:val="24"/>
          <w:szCs w:val="24"/>
        </w:rPr>
        <w:t xml:space="preserve"> do regionalnych instalacji </w:t>
      </w:r>
      <w:r w:rsidR="00520B51" w:rsidRPr="00A06D61">
        <w:rPr>
          <w:rFonts w:ascii="Book Antiqua" w:hAnsi="Book Antiqua" w:cs="Arial"/>
          <w:sz w:val="24"/>
          <w:szCs w:val="24"/>
        </w:rPr>
        <w:t xml:space="preserve"> do </w:t>
      </w:r>
      <w:r w:rsidR="00A14634" w:rsidRPr="00A06D61">
        <w:rPr>
          <w:rFonts w:ascii="Book Antiqua" w:hAnsi="Book Antiqua" w:cs="Arial"/>
          <w:sz w:val="24"/>
          <w:szCs w:val="24"/>
        </w:rPr>
        <w:t>przetwarzania, instalacji odzysku lub unieszkodliwiania odpadów komunalnych;</w:t>
      </w:r>
    </w:p>
    <w:p w:rsidR="00DD5336" w:rsidRPr="00A06D61" w:rsidRDefault="00525E3F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związane ze </w:t>
      </w:r>
      <w:r w:rsidR="00A14634" w:rsidRPr="00A06D61">
        <w:rPr>
          <w:rFonts w:ascii="Book Antiqua" w:hAnsi="Book Antiqua" w:cs="Arial"/>
          <w:sz w:val="24"/>
          <w:szCs w:val="24"/>
        </w:rPr>
        <w:t>sprawdzani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A14634" w:rsidRPr="00A06D61">
        <w:rPr>
          <w:rFonts w:ascii="Book Antiqua" w:hAnsi="Book Antiqua" w:cs="Arial"/>
          <w:sz w:val="24"/>
          <w:szCs w:val="24"/>
        </w:rPr>
        <w:t xml:space="preserve"> pojemników</w:t>
      </w:r>
      <w:r w:rsidR="00770F68" w:rsidRPr="00A06D61">
        <w:rPr>
          <w:rFonts w:ascii="Book Antiqua" w:hAnsi="Book Antiqua" w:cs="Arial"/>
          <w:sz w:val="24"/>
          <w:szCs w:val="24"/>
        </w:rPr>
        <w:t>, worków na odpady komunalne (w zakresie frakcji odpadów);</w:t>
      </w:r>
    </w:p>
    <w:p w:rsidR="00DD5336" w:rsidRPr="00A06D61" w:rsidRDefault="00525E3F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związane z </w:t>
      </w:r>
      <w:r w:rsidR="00A14634" w:rsidRPr="00A06D61">
        <w:rPr>
          <w:rFonts w:ascii="Book Antiqua" w:hAnsi="Book Antiqua" w:cs="Arial"/>
          <w:sz w:val="24"/>
          <w:szCs w:val="24"/>
        </w:rPr>
        <w:t>wydawani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A14634" w:rsidRPr="00A06D61">
        <w:rPr>
          <w:rFonts w:ascii="Book Antiqua" w:hAnsi="Book Antiqua" w:cs="Arial"/>
          <w:sz w:val="24"/>
          <w:szCs w:val="24"/>
        </w:rPr>
        <w:t>/dostarczani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A14634" w:rsidRPr="00A06D61">
        <w:rPr>
          <w:rFonts w:ascii="Book Antiqua" w:hAnsi="Book Antiqua" w:cs="Arial"/>
          <w:sz w:val="24"/>
          <w:szCs w:val="24"/>
        </w:rPr>
        <w:t xml:space="preserve"> worków, pojemników na odpady komunalne;</w:t>
      </w:r>
    </w:p>
    <w:p w:rsidR="00A14634" w:rsidRPr="00A06D61" w:rsidRDefault="00525E3F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związane ze </w:t>
      </w:r>
      <w:r w:rsidR="00A14634" w:rsidRPr="00A06D61">
        <w:rPr>
          <w:rFonts w:ascii="Book Antiqua" w:hAnsi="Book Antiqua" w:cs="Arial"/>
          <w:sz w:val="24"/>
          <w:szCs w:val="24"/>
        </w:rPr>
        <w:t>świadczeni</w:t>
      </w:r>
      <w:r w:rsidRPr="00A06D61">
        <w:rPr>
          <w:rFonts w:ascii="Book Antiqua" w:hAnsi="Book Antiqua" w:cs="Arial"/>
          <w:sz w:val="24"/>
          <w:szCs w:val="24"/>
        </w:rPr>
        <w:t>em</w:t>
      </w:r>
      <w:r w:rsidR="00A14634" w:rsidRPr="00A06D61">
        <w:rPr>
          <w:rFonts w:ascii="Book Antiqua" w:hAnsi="Book Antiqua" w:cs="Arial"/>
          <w:sz w:val="24"/>
          <w:szCs w:val="24"/>
        </w:rPr>
        <w:t xml:space="preserve"> usług myc</w:t>
      </w:r>
      <w:r w:rsidR="00360F05" w:rsidRPr="00A06D61">
        <w:rPr>
          <w:rFonts w:ascii="Book Antiqua" w:hAnsi="Book Antiqua" w:cs="Arial"/>
          <w:sz w:val="24"/>
          <w:szCs w:val="24"/>
        </w:rPr>
        <w:t>ia, dezynfekcji oraz dezynsekcji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</w:t>
      </w:r>
      <w:r w:rsidR="00A14634" w:rsidRPr="00A06D61">
        <w:rPr>
          <w:rFonts w:ascii="Book Antiqua" w:hAnsi="Book Antiqua" w:cs="Arial"/>
          <w:sz w:val="24"/>
          <w:szCs w:val="24"/>
        </w:rPr>
        <w:t>i napraw technicznych pojemników;</w:t>
      </w:r>
    </w:p>
    <w:p w:rsidR="00525E3F" w:rsidRPr="00A06D61" w:rsidRDefault="00525E3F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związane ze świadczeniem usług najmu, dzierżawy lub innej formy dysponowania pojemnikami i kontenerami; </w:t>
      </w:r>
    </w:p>
    <w:p w:rsidR="00A14634" w:rsidRPr="00A06D61" w:rsidRDefault="00A14634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prowadzenia dokumentacji związanej z wykonaniem usługi np. prowadzenie ewidencji, sprawozdawczości;</w:t>
      </w:r>
    </w:p>
    <w:p w:rsidR="00525E3F" w:rsidRPr="00A06D61" w:rsidRDefault="00525E3F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związanej </w:t>
      </w:r>
      <w:r w:rsidR="00C755C7" w:rsidRPr="00A06D61">
        <w:rPr>
          <w:rFonts w:ascii="Book Antiqua" w:hAnsi="Book Antiqua" w:cs="Arial"/>
          <w:sz w:val="24"/>
          <w:szCs w:val="24"/>
        </w:rPr>
        <w:t>z opracowaniem harmonogramów odbioru odpadów komunalnych;</w:t>
      </w:r>
    </w:p>
    <w:p w:rsidR="00DD5336" w:rsidRPr="00A06D61" w:rsidRDefault="00A14634" w:rsidP="00613354">
      <w:pPr>
        <w:pStyle w:val="Akapitzlist"/>
        <w:numPr>
          <w:ilvl w:val="0"/>
          <w:numId w:val="24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nadzor</w:t>
      </w:r>
      <w:r w:rsidR="003C2B4B" w:rsidRPr="00A06D61">
        <w:rPr>
          <w:rFonts w:ascii="Book Antiqua" w:hAnsi="Book Antiqua" w:cs="Arial"/>
          <w:sz w:val="24"/>
          <w:szCs w:val="24"/>
        </w:rPr>
        <w:t>owania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</w:t>
      </w:r>
      <w:r w:rsidR="003C2B4B" w:rsidRPr="00A06D61">
        <w:rPr>
          <w:rFonts w:ascii="Book Antiqua" w:hAnsi="Book Antiqua" w:cs="Arial"/>
          <w:sz w:val="24"/>
          <w:szCs w:val="24"/>
        </w:rPr>
        <w:t xml:space="preserve">realizacji </w:t>
      </w:r>
      <w:r w:rsidRPr="00A06D61">
        <w:rPr>
          <w:rFonts w:ascii="Book Antiqua" w:hAnsi="Book Antiqua" w:cs="Arial"/>
          <w:sz w:val="24"/>
          <w:szCs w:val="24"/>
        </w:rPr>
        <w:t xml:space="preserve">zadań </w:t>
      </w:r>
      <w:r w:rsidR="00204862" w:rsidRPr="00A06D61">
        <w:rPr>
          <w:rFonts w:ascii="Book Antiqua" w:hAnsi="Book Antiqua" w:cs="Arial"/>
          <w:sz w:val="24"/>
          <w:szCs w:val="24"/>
        </w:rPr>
        <w:t xml:space="preserve">określonych w pkt od </w:t>
      </w:r>
      <w:r w:rsidR="00984E12" w:rsidRPr="00A06D61">
        <w:rPr>
          <w:rFonts w:ascii="Book Antiqua" w:hAnsi="Book Antiqua" w:cs="Arial"/>
          <w:sz w:val="24"/>
          <w:szCs w:val="24"/>
        </w:rPr>
        <w:t>1</w:t>
      </w:r>
      <w:r w:rsidR="00204862" w:rsidRPr="00A06D61">
        <w:rPr>
          <w:rFonts w:ascii="Book Antiqua" w:hAnsi="Book Antiqua" w:cs="Arial"/>
          <w:sz w:val="24"/>
          <w:szCs w:val="24"/>
        </w:rPr>
        <w:t xml:space="preserve"> do </w:t>
      </w:r>
      <w:r w:rsidR="00C755C7" w:rsidRPr="00A06D61">
        <w:rPr>
          <w:rFonts w:ascii="Book Antiqua" w:hAnsi="Book Antiqua" w:cs="Arial"/>
          <w:sz w:val="24"/>
          <w:szCs w:val="24"/>
        </w:rPr>
        <w:t>8</w:t>
      </w:r>
      <w:r w:rsidR="003C2B4B" w:rsidRPr="00A06D61">
        <w:rPr>
          <w:rFonts w:ascii="Book Antiqua" w:hAnsi="Book Antiqua" w:cs="Arial"/>
          <w:sz w:val="24"/>
          <w:szCs w:val="24"/>
        </w:rPr>
        <w:t>.</w:t>
      </w:r>
    </w:p>
    <w:p w:rsidR="00BE4C3B" w:rsidRPr="00A06D61" w:rsidRDefault="00BE4C3B" w:rsidP="00613354">
      <w:pPr>
        <w:pStyle w:val="Akapitzlist"/>
        <w:numPr>
          <w:ilvl w:val="3"/>
          <w:numId w:val="11"/>
        </w:numPr>
        <w:spacing w:after="0" w:line="240" w:lineRule="auto"/>
        <w:ind w:left="426" w:hanging="284"/>
        <w:jc w:val="both"/>
        <w:rPr>
          <w:rFonts w:ascii="Book Antiqua" w:hAnsi="Book Antiqua" w:cs="Arial"/>
          <w:b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W trakcie realizacji zamówienia </w:t>
      </w:r>
      <w:r w:rsidR="003C2B4B" w:rsidRPr="00A06D61">
        <w:rPr>
          <w:rFonts w:ascii="Book Antiqua" w:hAnsi="Book Antiqua" w:cs="Arial"/>
          <w:sz w:val="24"/>
          <w:szCs w:val="24"/>
        </w:rPr>
        <w:t>Z</w:t>
      </w:r>
      <w:r w:rsidRPr="00A06D61">
        <w:rPr>
          <w:rFonts w:ascii="Book Antiqua" w:hAnsi="Book Antiqua" w:cs="Arial"/>
          <w:sz w:val="24"/>
          <w:szCs w:val="24"/>
        </w:rPr>
        <w:t xml:space="preserve">amawiający uprawniony jest do wykonywania czynności kontrolnych wobec </w:t>
      </w:r>
      <w:r w:rsidR="00D851EE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>ykonawcy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</w:t>
      </w:r>
      <w:r w:rsidRPr="00A06D61">
        <w:rPr>
          <w:rFonts w:ascii="Book Antiqua" w:hAnsi="Book Antiqua" w:cs="Arial"/>
          <w:sz w:val="24"/>
          <w:szCs w:val="24"/>
        </w:rPr>
        <w:t xml:space="preserve">odnośnie spełniania przez </w:t>
      </w:r>
      <w:r w:rsidR="00D851EE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 xml:space="preserve">ykonawcę lub </w:t>
      </w:r>
      <w:r w:rsidR="00BB3368" w:rsidRPr="00A06D61">
        <w:rPr>
          <w:rFonts w:ascii="Book Antiqua" w:hAnsi="Book Antiqua" w:cs="Arial"/>
          <w:sz w:val="24"/>
          <w:szCs w:val="24"/>
        </w:rPr>
        <w:lastRenderedPageBreak/>
        <w:t>P</w:t>
      </w:r>
      <w:r w:rsidRPr="00A06D61">
        <w:rPr>
          <w:rFonts w:ascii="Book Antiqua" w:hAnsi="Book Antiqua" w:cs="Arial"/>
          <w:sz w:val="24"/>
          <w:szCs w:val="24"/>
        </w:rPr>
        <w:t xml:space="preserve">odwykonawcę wymogu zatrudnienia na podstawie umowy o pracę osób wykonujących wskazane w </w:t>
      </w:r>
      <w:r w:rsidR="00E60DB2" w:rsidRPr="00A06D61">
        <w:rPr>
          <w:rFonts w:ascii="Book Antiqua" w:hAnsi="Book Antiqua" w:cs="Arial"/>
          <w:sz w:val="24"/>
          <w:szCs w:val="24"/>
        </w:rPr>
        <w:t>ust.</w:t>
      </w:r>
      <w:r w:rsidRPr="00A06D61">
        <w:rPr>
          <w:rFonts w:ascii="Book Antiqua" w:hAnsi="Book Antiqua" w:cs="Arial"/>
          <w:sz w:val="24"/>
          <w:szCs w:val="24"/>
        </w:rPr>
        <w:t xml:space="preserve"> 1 czynności. Zamawiający uprawniony jest w</w:t>
      </w:r>
      <w:r w:rsidR="00734ABB" w:rsidRPr="00A06D61">
        <w:rPr>
          <w:rFonts w:ascii="Book Antiqua" w:hAnsi="Book Antiqua" w:cs="Arial"/>
          <w:sz w:val="24"/>
          <w:szCs w:val="24"/>
        </w:rPr>
        <w:t> </w:t>
      </w:r>
      <w:r w:rsidRPr="00A06D61">
        <w:rPr>
          <w:rFonts w:ascii="Book Antiqua" w:hAnsi="Book Antiqua" w:cs="Arial"/>
          <w:sz w:val="24"/>
          <w:szCs w:val="24"/>
        </w:rPr>
        <w:t xml:space="preserve">szczególności do: </w:t>
      </w:r>
    </w:p>
    <w:p w:rsidR="00BE4C3B" w:rsidRPr="00A06D61" w:rsidRDefault="00BE4C3B" w:rsidP="00613354">
      <w:pPr>
        <w:numPr>
          <w:ilvl w:val="0"/>
          <w:numId w:val="23"/>
        </w:numPr>
        <w:spacing w:after="0" w:line="240" w:lineRule="auto"/>
        <w:ind w:left="993" w:hanging="426"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żądania oświadczeń i dokumentów w zakresie potwierdzenia spełniania ww. wymogów i dokonywania ich oceny,</w:t>
      </w:r>
    </w:p>
    <w:p w:rsidR="00BE4C3B" w:rsidRPr="00A06D61" w:rsidRDefault="00BE4C3B" w:rsidP="00613354">
      <w:pPr>
        <w:pStyle w:val="Akapitzlist"/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żądania wyjaśnień w przypadku wątpliwości w zakresie potwierdzenia spełniania ww. wymogów,</w:t>
      </w:r>
    </w:p>
    <w:p w:rsidR="00D851EE" w:rsidRPr="00A06D61" w:rsidRDefault="00D84CE3" w:rsidP="00613354">
      <w:pPr>
        <w:pStyle w:val="Akapitzlist"/>
        <w:numPr>
          <w:ilvl w:val="0"/>
          <w:numId w:val="23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przeprowadzenia kontroli w trakcie wykonywania czynności, o których mowa w</w:t>
      </w:r>
      <w:r w:rsidR="00734ABB" w:rsidRPr="00A06D61">
        <w:rPr>
          <w:rFonts w:ascii="Book Antiqua" w:hAnsi="Book Antiqua" w:cs="Arial"/>
          <w:sz w:val="24"/>
          <w:szCs w:val="24"/>
        </w:rPr>
        <w:t> </w:t>
      </w:r>
      <w:r w:rsidRPr="00A06D61">
        <w:rPr>
          <w:rFonts w:ascii="Book Antiqua" w:hAnsi="Book Antiqua" w:cs="Arial"/>
          <w:sz w:val="24"/>
          <w:szCs w:val="24"/>
        </w:rPr>
        <w:t>ust. 1</w:t>
      </w:r>
      <w:r w:rsidR="00B72D5D" w:rsidRPr="00A06D61">
        <w:rPr>
          <w:rFonts w:ascii="Book Antiqua" w:hAnsi="Book Antiqua" w:cs="Arial"/>
          <w:sz w:val="24"/>
          <w:szCs w:val="24"/>
        </w:rPr>
        <w:t>.</w:t>
      </w:r>
    </w:p>
    <w:p w:rsidR="00D851EE" w:rsidRPr="00A06D61" w:rsidRDefault="00C51613" w:rsidP="00613354">
      <w:pPr>
        <w:pStyle w:val="Akapitzlist"/>
        <w:numPr>
          <w:ilvl w:val="2"/>
          <w:numId w:val="11"/>
        </w:numPr>
        <w:spacing w:after="0" w:line="240" w:lineRule="auto"/>
        <w:ind w:left="426" w:hanging="284"/>
        <w:contextualSpacing/>
        <w:jc w:val="both"/>
        <w:rPr>
          <w:rFonts w:ascii="Book Antiqua" w:hAnsi="Book Antiqua" w:cs="Arial"/>
          <w:sz w:val="24"/>
          <w:szCs w:val="24"/>
        </w:rPr>
      </w:pPr>
      <w:bookmarkStart w:id="19" w:name="_Hlk529277174"/>
      <w:r w:rsidRPr="00A06D61">
        <w:rPr>
          <w:rFonts w:ascii="Book Antiqua" w:hAnsi="Book Antiqua"/>
          <w:sz w:val="24"/>
          <w:szCs w:val="24"/>
        </w:rPr>
        <w:t>Wy</w:t>
      </w:r>
      <w:r w:rsidR="00D851EE" w:rsidRPr="00A06D61">
        <w:rPr>
          <w:rFonts w:ascii="Book Antiqua" w:hAnsi="Book Antiqua"/>
          <w:sz w:val="24"/>
          <w:szCs w:val="24"/>
        </w:rPr>
        <w:t>konawca</w:t>
      </w:r>
      <w:r w:rsidR="009C7E46" w:rsidRPr="00A06D61">
        <w:rPr>
          <w:rFonts w:ascii="Book Antiqua" w:hAnsi="Book Antiqua"/>
          <w:sz w:val="24"/>
          <w:szCs w:val="24"/>
        </w:rPr>
        <w:t xml:space="preserve"> </w:t>
      </w:r>
      <w:r w:rsidR="00D851EE" w:rsidRPr="00A06D61">
        <w:rPr>
          <w:rFonts w:ascii="Book Antiqua" w:hAnsi="Book Antiqua"/>
          <w:sz w:val="24"/>
          <w:szCs w:val="24"/>
        </w:rPr>
        <w:t>z</w:t>
      </w:r>
      <w:r w:rsidR="00F6497C" w:rsidRPr="00A06D61">
        <w:rPr>
          <w:rFonts w:ascii="Book Antiqua" w:hAnsi="Book Antiqua"/>
          <w:sz w:val="24"/>
          <w:szCs w:val="24"/>
        </w:rPr>
        <w:t xml:space="preserve"> </w:t>
      </w:r>
      <w:r w:rsidR="00D851EE" w:rsidRPr="00A06D61">
        <w:rPr>
          <w:rFonts w:ascii="Book Antiqua" w:hAnsi="Book Antiqua"/>
          <w:sz w:val="24"/>
          <w:szCs w:val="24"/>
        </w:rPr>
        <w:t xml:space="preserve">obowiązuje się </w:t>
      </w:r>
      <w:r w:rsidRPr="00A06D61">
        <w:rPr>
          <w:rFonts w:ascii="Book Antiqua" w:hAnsi="Book Antiqua"/>
          <w:sz w:val="24"/>
          <w:szCs w:val="24"/>
        </w:rPr>
        <w:t xml:space="preserve">w terminie do 7 dni roboczych </w:t>
      </w:r>
      <w:r w:rsidR="00E545A8" w:rsidRPr="00A06D61">
        <w:rPr>
          <w:rFonts w:ascii="Book Antiqua" w:hAnsi="Book Antiqua"/>
          <w:sz w:val="24"/>
          <w:szCs w:val="24"/>
        </w:rPr>
        <w:t xml:space="preserve">od podpisania umowy </w:t>
      </w:r>
      <w:r w:rsidR="00D851EE" w:rsidRPr="00A06D61">
        <w:rPr>
          <w:rFonts w:ascii="Book Antiqua" w:hAnsi="Book Antiqua"/>
          <w:sz w:val="24"/>
          <w:szCs w:val="24"/>
        </w:rPr>
        <w:t>przed</w:t>
      </w:r>
      <w:r w:rsidR="0092110B" w:rsidRPr="00A06D61">
        <w:rPr>
          <w:rFonts w:ascii="Book Antiqua" w:hAnsi="Book Antiqua"/>
          <w:sz w:val="24"/>
          <w:szCs w:val="24"/>
        </w:rPr>
        <w:t xml:space="preserve">łożyć </w:t>
      </w:r>
      <w:r w:rsidR="00D851EE" w:rsidRPr="00A06D61">
        <w:rPr>
          <w:rFonts w:ascii="Book Antiqua" w:hAnsi="Book Antiqua"/>
          <w:sz w:val="24"/>
          <w:szCs w:val="24"/>
        </w:rPr>
        <w:t xml:space="preserve">Zamawiającemu oświadczenie o zatrudnieniu na </w:t>
      </w:r>
      <w:r w:rsidR="0092110B" w:rsidRPr="00A06D61">
        <w:rPr>
          <w:rFonts w:ascii="Book Antiqua" w:hAnsi="Book Antiqua"/>
          <w:sz w:val="24"/>
          <w:szCs w:val="24"/>
        </w:rPr>
        <w:t xml:space="preserve">podstawie </w:t>
      </w:r>
      <w:r w:rsidR="00D851EE" w:rsidRPr="00A06D61">
        <w:rPr>
          <w:rFonts w:ascii="Book Antiqua" w:hAnsi="Book Antiqua"/>
          <w:sz w:val="24"/>
          <w:szCs w:val="24"/>
        </w:rPr>
        <w:t>umow</w:t>
      </w:r>
      <w:r w:rsidR="001C4242" w:rsidRPr="00A06D61">
        <w:rPr>
          <w:rFonts w:ascii="Book Antiqua" w:hAnsi="Book Antiqua"/>
          <w:sz w:val="24"/>
          <w:szCs w:val="24"/>
        </w:rPr>
        <w:t>y</w:t>
      </w:r>
      <w:r w:rsidR="00F6497C" w:rsidRPr="00A06D61">
        <w:rPr>
          <w:rFonts w:ascii="Book Antiqua" w:hAnsi="Book Antiqua"/>
          <w:sz w:val="24"/>
          <w:szCs w:val="24"/>
        </w:rPr>
        <w:t xml:space="preserve"> </w:t>
      </w:r>
      <w:r w:rsidR="00D851EE" w:rsidRPr="00A06D61">
        <w:rPr>
          <w:rFonts w:ascii="Book Antiqua" w:hAnsi="Book Antiqua"/>
          <w:sz w:val="24"/>
          <w:szCs w:val="24"/>
        </w:rPr>
        <w:t xml:space="preserve">o pracę </w:t>
      </w:r>
      <w:r w:rsidR="00CF455A" w:rsidRPr="00A06D61">
        <w:rPr>
          <w:rFonts w:ascii="Book Antiqua" w:hAnsi="Book Antiqua"/>
          <w:sz w:val="24"/>
          <w:szCs w:val="24"/>
        </w:rPr>
        <w:t xml:space="preserve">osób wykonujących czynności </w:t>
      </w:r>
      <w:r w:rsidR="00D851EE" w:rsidRPr="00A06D61">
        <w:rPr>
          <w:rFonts w:ascii="Book Antiqua" w:hAnsi="Book Antiqua"/>
          <w:sz w:val="24"/>
          <w:szCs w:val="24"/>
        </w:rPr>
        <w:t>wskazan</w:t>
      </w:r>
      <w:r w:rsidR="00CF455A" w:rsidRPr="00A06D61">
        <w:rPr>
          <w:rFonts w:ascii="Book Antiqua" w:hAnsi="Book Antiqua"/>
          <w:sz w:val="24"/>
          <w:szCs w:val="24"/>
        </w:rPr>
        <w:t>e</w:t>
      </w:r>
      <w:r w:rsidR="00D851EE" w:rsidRPr="00A06D61">
        <w:rPr>
          <w:rFonts w:ascii="Book Antiqua" w:hAnsi="Book Antiqua"/>
          <w:sz w:val="24"/>
          <w:szCs w:val="24"/>
        </w:rPr>
        <w:t xml:space="preserve"> w </w:t>
      </w:r>
      <w:r w:rsidR="00E60DB2" w:rsidRPr="00A06D61">
        <w:rPr>
          <w:rFonts w:ascii="Book Antiqua" w:hAnsi="Book Antiqua"/>
          <w:sz w:val="24"/>
          <w:szCs w:val="24"/>
        </w:rPr>
        <w:t>ust</w:t>
      </w:r>
      <w:r w:rsidR="001D0D45" w:rsidRPr="00A06D61">
        <w:rPr>
          <w:rFonts w:ascii="Book Antiqua" w:hAnsi="Book Antiqua"/>
          <w:sz w:val="24"/>
          <w:szCs w:val="24"/>
        </w:rPr>
        <w:t>.</w:t>
      </w:r>
      <w:r w:rsidR="0010617C">
        <w:rPr>
          <w:rFonts w:ascii="Book Antiqua" w:hAnsi="Book Antiqua"/>
          <w:sz w:val="24"/>
          <w:szCs w:val="24"/>
        </w:rPr>
        <w:t xml:space="preserve"> </w:t>
      </w:r>
      <w:r w:rsidR="00D851EE" w:rsidRPr="00A06D61">
        <w:rPr>
          <w:rFonts w:ascii="Book Antiqua" w:hAnsi="Book Antiqua"/>
          <w:sz w:val="24"/>
          <w:szCs w:val="24"/>
        </w:rPr>
        <w:t xml:space="preserve">1. </w:t>
      </w:r>
      <w:r w:rsidR="00D851EE" w:rsidRPr="00A06D61">
        <w:rPr>
          <w:rFonts w:ascii="Book Antiqua" w:hAnsi="Book Antiqua" w:cs="Arial"/>
          <w:sz w:val="24"/>
          <w:szCs w:val="24"/>
        </w:rPr>
        <w:t xml:space="preserve">Oświadczenie to powinno zawierać </w:t>
      </w:r>
      <w:r w:rsidR="00CF455A" w:rsidRPr="00A06D61">
        <w:rPr>
          <w:rFonts w:ascii="Book Antiqua" w:hAnsi="Book Antiqua" w:cs="Arial"/>
          <w:sz w:val="24"/>
          <w:szCs w:val="24"/>
        </w:rPr>
        <w:t>w</w:t>
      </w:r>
      <w:r w:rsidR="00D851EE" w:rsidRPr="00A06D61">
        <w:rPr>
          <w:rFonts w:ascii="Book Antiqua" w:hAnsi="Book Antiqua" w:cs="Arial"/>
          <w:sz w:val="24"/>
          <w:szCs w:val="24"/>
        </w:rPr>
        <w:t xml:space="preserve"> szczególności: dokładne określenie podmiotu składającego oświadczenie, datę złożenia oświadczenia, wskazanie, że </w:t>
      </w:r>
      <w:r w:rsidR="00E60DB2" w:rsidRPr="00A06D61">
        <w:rPr>
          <w:rFonts w:ascii="Book Antiqua" w:hAnsi="Book Antiqua" w:cs="Arial"/>
          <w:sz w:val="24"/>
          <w:szCs w:val="24"/>
        </w:rPr>
        <w:t>czynności wymienione w ust</w:t>
      </w:r>
      <w:r w:rsidR="00DF59FA" w:rsidRPr="00A06D61">
        <w:rPr>
          <w:rFonts w:ascii="Book Antiqua" w:hAnsi="Book Antiqua" w:cs="Arial"/>
          <w:sz w:val="24"/>
          <w:szCs w:val="24"/>
        </w:rPr>
        <w:t>.</w:t>
      </w:r>
      <w:r w:rsidR="00E60DB2" w:rsidRPr="00A06D61">
        <w:rPr>
          <w:rFonts w:ascii="Book Antiqua" w:hAnsi="Book Antiqua" w:cs="Arial"/>
          <w:sz w:val="24"/>
          <w:szCs w:val="24"/>
        </w:rPr>
        <w:t xml:space="preserve"> 1 </w:t>
      </w:r>
      <w:r w:rsidR="00D851EE" w:rsidRPr="00A06D61">
        <w:rPr>
          <w:rFonts w:ascii="Book Antiqua" w:hAnsi="Book Antiqua" w:cs="Arial"/>
          <w:sz w:val="24"/>
          <w:szCs w:val="24"/>
        </w:rPr>
        <w:t xml:space="preserve">wykonują osoby zatrudnione na podstawie umowy o pracę wraz ze wskazaniem liczby </w:t>
      </w:r>
      <w:r w:rsidR="00E60DB2" w:rsidRPr="00A06D61">
        <w:rPr>
          <w:rFonts w:ascii="Book Antiqua" w:hAnsi="Book Antiqua" w:cs="Arial"/>
          <w:sz w:val="24"/>
          <w:szCs w:val="24"/>
        </w:rPr>
        <w:t>ty</w:t>
      </w:r>
      <w:r w:rsidR="00D851EE" w:rsidRPr="00A06D61">
        <w:rPr>
          <w:rFonts w:ascii="Book Antiqua" w:hAnsi="Book Antiqua" w:cs="Arial"/>
          <w:sz w:val="24"/>
          <w:szCs w:val="24"/>
        </w:rPr>
        <w:t xml:space="preserve">ch osób, </w:t>
      </w:r>
      <w:r w:rsidR="00016AD7" w:rsidRPr="00A06D61">
        <w:rPr>
          <w:rFonts w:ascii="Book Antiqua" w:hAnsi="Book Antiqua" w:cs="Arial"/>
          <w:sz w:val="24"/>
          <w:szCs w:val="24"/>
        </w:rPr>
        <w:t>imion i nazwisk tych osób</w:t>
      </w:r>
      <w:r w:rsidR="00E60DB2" w:rsidRPr="00A06D61">
        <w:rPr>
          <w:rFonts w:ascii="Book Antiqua" w:hAnsi="Book Antiqua" w:cs="Arial"/>
          <w:sz w:val="24"/>
          <w:szCs w:val="24"/>
        </w:rPr>
        <w:t>,</w:t>
      </w:r>
      <w:r w:rsidR="001A42EB">
        <w:rPr>
          <w:rFonts w:ascii="Book Antiqua" w:hAnsi="Book Antiqua" w:cs="Arial"/>
          <w:sz w:val="24"/>
          <w:szCs w:val="24"/>
        </w:rPr>
        <w:t xml:space="preserve"> </w:t>
      </w:r>
      <w:r w:rsidR="001A42EB" w:rsidRPr="00DB4DA6">
        <w:rPr>
          <w:rFonts w:ascii="Book Antiqua" w:hAnsi="Book Antiqua" w:cs="Arial"/>
          <w:color w:val="000000" w:themeColor="text1"/>
          <w:sz w:val="24"/>
          <w:szCs w:val="24"/>
        </w:rPr>
        <w:t>rodzaju umowy o pracę i</w:t>
      </w:r>
      <w:r w:rsidR="00D851EE" w:rsidRPr="00DB4DA6">
        <w:rPr>
          <w:rFonts w:ascii="Book Antiqua" w:hAnsi="Book Antiqua" w:cs="Arial"/>
          <w:color w:val="000000" w:themeColor="text1"/>
          <w:sz w:val="24"/>
          <w:szCs w:val="24"/>
        </w:rPr>
        <w:t xml:space="preserve"> </w:t>
      </w:r>
      <w:r w:rsidR="00D851EE" w:rsidRPr="00A06D61">
        <w:rPr>
          <w:rFonts w:ascii="Book Antiqua" w:hAnsi="Book Antiqua" w:cs="Arial"/>
          <w:sz w:val="24"/>
          <w:szCs w:val="24"/>
        </w:rPr>
        <w:t>wymiaru etatu</w:t>
      </w:r>
      <w:r w:rsidR="00870D74" w:rsidRPr="00A06D61">
        <w:rPr>
          <w:rFonts w:ascii="Book Antiqua" w:hAnsi="Book Antiqua" w:cs="Arial"/>
          <w:sz w:val="24"/>
          <w:szCs w:val="24"/>
        </w:rPr>
        <w:t>, stanowiska</w:t>
      </w:r>
      <w:r w:rsidR="009C7E46" w:rsidRPr="00A06D61">
        <w:rPr>
          <w:rFonts w:ascii="Book Antiqua" w:hAnsi="Book Antiqua" w:cs="Arial"/>
          <w:sz w:val="24"/>
          <w:szCs w:val="24"/>
        </w:rPr>
        <w:t xml:space="preserve"> </w:t>
      </w:r>
      <w:r w:rsidR="00D851EE" w:rsidRPr="00A06D61">
        <w:rPr>
          <w:rFonts w:ascii="Book Antiqua" w:hAnsi="Book Antiqua" w:cs="Arial"/>
          <w:sz w:val="24"/>
          <w:szCs w:val="24"/>
        </w:rPr>
        <w:t xml:space="preserve">oraz podpis osoby uprawnionej do złożenia oświadczenia </w:t>
      </w:r>
      <w:r w:rsidR="004E4E2A" w:rsidRPr="00A06D61">
        <w:rPr>
          <w:rFonts w:ascii="Book Antiqua" w:hAnsi="Book Antiqua" w:cs="Arial"/>
          <w:sz w:val="24"/>
          <w:szCs w:val="24"/>
        </w:rPr>
        <w:t xml:space="preserve">w </w:t>
      </w:r>
      <w:r w:rsidR="00D851EE" w:rsidRPr="00A06D61">
        <w:rPr>
          <w:rFonts w:ascii="Book Antiqua" w:hAnsi="Book Antiqua" w:cs="Arial"/>
          <w:sz w:val="24"/>
          <w:szCs w:val="24"/>
        </w:rPr>
        <w:t xml:space="preserve">imieniu </w:t>
      </w:r>
      <w:r w:rsidR="00E60DB2" w:rsidRPr="00A06D61">
        <w:rPr>
          <w:rFonts w:ascii="Book Antiqua" w:hAnsi="Book Antiqua" w:cs="Arial"/>
          <w:sz w:val="24"/>
          <w:szCs w:val="24"/>
        </w:rPr>
        <w:t>W</w:t>
      </w:r>
      <w:r w:rsidR="00D851EE" w:rsidRPr="00A06D61">
        <w:rPr>
          <w:rFonts w:ascii="Book Antiqua" w:hAnsi="Book Antiqua" w:cs="Arial"/>
          <w:sz w:val="24"/>
          <w:szCs w:val="24"/>
        </w:rPr>
        <w:t>ykonawcy</w:t>
      </w:r>
      <w:r w:rsidR="00204862" w:rsidRPr="00A06D61">
        <w:rPr>
          <w:rFonts w:ascii="Book Antiqua" w:hAnsi="Book Antiqua" w:cs="Arial"/>
          <w:sz w:val="24"/>
          <w:szCs w:val="24"/>
        </w:rPr>
        <w:t xml:space="preserve"> lub</w:t>
      </w:r>
      <w:r w:rsidR="00D52953" w:rsidRPr="00A06D61">
        <w:rPr>
          <w:rFonts w:ascii="Book Antiqua" w:hAnsi="Book Antiqua" w:cs="Arial"/>
          <w:sz w:val="24"/>
          <w:szCs w:val="24"/>
        </w:rPr>
        <w:t> </w:t>
      </w:r>
      <w:r w:rsidR="000259A6" w:rsidRPr="00A06D61">
        <w:rPr>
          <w:rFonts w:ascii="Book Antiqua" w:hAnsi="Book Antiqua" w:cs="Arial"/>
          <w:sz w:val="24"/>
          <w:szCs w:val="24"/>
        </w:rPr>
        <w:t>P</w:t>
      </w:r>
      <w:r w:rsidR="00D851EE" w:rsidRPr="00A06D61">
        <w:rPr>
          <w:rFonts w:ascii="Book Antiqua" w:hAnsi="Book Antiqua" w:cs="Arial"/>
          <w:sz w:val="24"/>
          <w:szCs w:val="24"/>
        </w:rPr>
        <w:t>odwykonawcy</w:t>
      </w:r>
      <w:r w:rsidR="003C2B4B" w:rsidRPr="00A06D61">
        <w:rPr>
          <w:rFonts w:ascii="Book Antiqua" w:hAnsi="Book Antiqua" w:cs="Arial"/>
          <w:sz w:val="24"/>
          <w:szCs w:val="24"/>
        </w:rPr>
        <w:t>.</w:t>
      </w:r>
    </w:p>
    <w:bookmarkEnd w:id="19"/>
    <w:p w:rsidR="00D851EE" w:rsidRPr="00A06D61" w:rsidRDefault="00D851EE" w:rsidP="00613354">
      <w:pPr>
        <w:pStyle w:val="Akapitzlist"/>
        <w:numPr>
          <w:ilvl w:val="2"/>
          <w:numId w:val="11"/>
        </w:numPr>
        <w:spacing w:after="0" w:line="240" w:lineRule="auto"/>
        <w:ind w:left="567" w:hanging="425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W przypadku konieczności zmiany złożonego oświadczenia – w okresie trwania umowy – osób wykonujących czynności</w:t>
      </w:r>
      <w:r w:rsidR="00734ABB" w:rsidRPr="00A06D61">
        <w:rPr>
          <w:rFonts w:ascii="Book Antiqua" w:hAnsi="Book Antiqua"/>
          <w:sz w:val="24"/>
          <w:szCs w:val="24"/>
        </w:rPr>
        <w:t>,</w:t>
      </w:r>
      <w:r w:rsidR="0092110B" w:rsidRPr="00A06D61">
        <w:rPr>
          <w:rFonts w:ascii="Book Antiqua" w:hAnsi="Book Antiqua"/>
          <w:sz w:val="24"/>
          <w:szCs w:val="24"/>
        </w:rPr>
        <w:t xml:space="preserve"> o których mowa w ust. 1</w:t>
      </w:r>
      <w:r w:rsidRPr="00A06D61">
        <w:rPr>
          <w:rFonts w:ascii="Book Antiqua" w:hAnsi="Book Antiqua"/>
          <w:sz w:val="24"/>
          <w:szCs w:val="24"/>
        </w:rPr>
        <w:t xml:space="preserve"> Wykonawca</w:t>
      </w:r>
      <w:r w:rsidR="009C7E46" w:rsidRPr="00A06D61">
        <w:rPr>
          <w:rFonts w:ascii="Book Antiqua" w:hAnsi="Book Antiqua"/>
          <w:sz w:val="24"/>
          <w:szCs w:val="24"/>
        </w:rPr>
        <w:t xml:space="preserve"> </w:t>
      </w:r>
      <w:r w:rsidRPr="00A06D61">
        <w:rPr>
          <w:rFonts w:ascii="Book Antiqua" w:hAnsi="Book Antiqua"/>
          <w:sz w:val="24"/>
          <w:szCs w:val="24"/>
        </w:rPr>
        <w:t>zobowiązany jest do przekazania nowego oświadczenia. Obowiązek ten Wykonawca</w:t>
      </w:r>
      <w:r w:rsidR="009C7E46" w:rsidRPr="00A06D61">
        <w:rPr>
          <w:rFonts w:ascii="Book Antiqua" w:hAnsi="Book Antiqua"/>
          <w:sz w:val="24"/>
          <w:szCs w:val="24"/>
        </w:rPr>
        <w:t xml:space="preserve"> </w:t>
      </w:r>
      <w:r w:rsidRPr="00A06D61">
        <w:rPr>
          <w:rFonts w:ascii="Book Antiqua" w:hAnsi="Book Antiqua"/>
          <w:sz w:val="24"/>
          <w:szCs w:val="24"/>
        </w:rPr>
        <w:t xml:space="preserve">zrealizuje w terminie </w:t>
      </w:r>
      <w:r w:rsidR="005B43B6" w:rsidRPr="00A06D61">
        <w:rPr>
          <w:rFonts w:ascii="Book Antiqua" w:hAnsi="Book Antiqua"/>
          <w:sz w:val="24"/>
          <w:szCs w:val="24"/>
        </w:rPr>
        <w:t xml:space="preserve">do </w:t>
      </w:r>
      <w:r w:rsidRPr="00A06D61">
        <w:rPr>
          <w:rFonts w:ascii="Book Antiqua" w:hAnsi="Book Antiqua"/>
          <w:sz w:val="24"/>
          <w:szCs w:val="24"/>
        </w:rPr>
        <w:t>7 dni roboczych od dnia dokonania przedmiotowej zmiany.</w:t>
      </w:r>
    </w:p>
    <w:p w:rsidR="00BE4C3B" w:rsidRPr="00A06D61" w:rsidRDefault="00BE4C3B" w:rsidP="00613354">
      <w:pPr>
        <w:pStyle w:val="Akapitzlist"/>
        <w:numPr>
          <w:ilvl w:val="2"/>
          <w:numId w:val="11"/>
        </w:numPr>
        <w:spacing w:after="0" w:line="240" w:lineRule="auto"/>
        <w:ind w:left="567" w:hanging="425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W trakcie realizacji zamówienia</w:t>
      </w:r>
      <w:r w:rsidR="00734ABB" w:rsidRPr="00A06D61">
        <w:rPr>
          <w:rFonts w:ascii="Book Antiqua" w:hAnsi="Book Antiqua" w:cs="Arial"/>
          <w:sz w:val="24"/>
          <w:szCs w:val="24"/>
        </w:rPr>
        <w:t>,</w:t>
      </w:r>
      <w:r w:rsidRPr="00A06D61">
        <w:rPr>
          <w:rFonts w:ascii="Book Antiqua" w:hAnsi="Book Antiqua" w:cs="Arial"/>
          <w:sz w:val="24"/>
          <w:szCs w:val="24"/>
        </w:rPr>
        <w:t xml:space="preserve"> na każde wezwanie </w:t>
      </w:r>
      <w:r w:rsidR="00D851EE" w:rsidRPr="00A06D61">
        <w:rPr>
          <w:rFonts w:ascii="Book Antiqua" w:hAnsi="Book Antiqua" w:cs="Arial"/>
          <w:sz w:val="24"/>
          <w:szCs w:val="24"/>
        </w:rPr>
        <w:t>Z</w:t>
      </w:r>
      <w:r w:rsidRPr="00A06D61">
        <w:rPr>
          <w:rFonts w:ascii="Book Antiqua" w:hAnsi="Book Antiqua" w:cs="Arial"/>
          <w:sz w:val="24"/>
          <w:szCs w:val="24"/>
        </w:rPr>
        <w:t xml:space="preserve">amawiającego </w:t>
      </w:r>
      <w:r w:rsidR="001E3E21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 xml:space="preserve"> wyznaczonym w tym wezwaniu terminie</w:t>
      </w:r>
      <w:r w:rsidR="00997F92" w:rsidRPr="00A06D61">
        <w:rPr>
          <w:rFonts w:ascii="Book Antiqua" w:hAnsi="Book Antiqua" w:cs="Arial"/>
          <w:sz w:val="24"/>
          <w:szCs w:val="24"/>
        </w:rPr>
        <w:t xml:space="preserve">, </w:t>
      </w:r>
      <w:r w:rsidR="00CD110C" w:rsidRPr="00A06D61">
        <w:rPr>
          <w:rFonts w:ascii="Book Antiqua" w:hAnsi="Book Antiqua" w:cs="Arial"/>
          <w:sz w:val="24"/>
          <w:szCs w:val="24"/>
        </w:rPr>
        <w:t>do 7 dni roboczych</w:t>
      </w:r>
      <w:r w:rsidR="00734ABB" w:rsidRPr="00A06D61">
        <w:rPr>
          <w:rFonts w:ascii="Book Antiqua" w:hAnsi="Book Antiqua" w:cs="Arial"/>
          <w:sz w:val="24"/>
          <w:szCs w:val="24"/>
        </w:rPr>
        <w:t>,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</w:t>
      </w:r>
      <w:r w:rsidR="00D851EE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>ykonawca</w:t>
      </w:r>
      <w:r w:rsidR="00F6497C" w:rsidRPr="00A06D61">
        <w:rPr>
          <w:rFonts w:ascii="Book Antiqua" w:hAnsi="Book Antiqua" w:cs="Arial"/>
          <w:sz w:val="24"/>
          <w:szCs w:val="24"/>
        </w:rPr>
        <w:t xml:space="preserve"> </w:t>
      </w:r>
      <w:r w:rsidRPr="00A06D61">
        <w:rPr>
          <w:rFonts w:ascii="Book Antiqua" w:hAnsi="Book Antiqua" w:cs="Arial"/>
          <w:sz w:val="24"/>
          <w:szCs w:val="24"/>
        </w:rPr>
        <w:t xml:space="preserve">przedłoży </w:t>
      </w:r>
      <w:r w:rsidR="00D851EE" w:rsidRPr="00A06D61">
        <w:rPr>
          <w:rFonts w:ascii="Book Antiqua" w:hAnsi="Book Antiqua" w:cs="Arial"/>
          <w:sz w:val="24"/>
          <w:szCs w:val="24"/>
        </w:rPr>
        <w:t>Z</w:t>
      </w:r>
      <w:r w:rsidRPr="00A06D61">
        <w:rPr>
          <w:rFonts w:ascii="Book Antiqua" w:hAnsi="Book Antiqua" w:cs="Arial"/>
          <w:sz w:val="24"/>
          <w:szCs w:val="24"/>
        </w:rPr>
        <w:t xml:space="preserve">amawiającemu wskazane poniżej dowody w celu potwierdzenia spełnienia wymogu zatrudnienia na podstawie umowy o pracę przez </w:t>
      </w:r>
      <w:r w:rsidR="00D851EE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 xml:space="preserve">ykonawcę lub </w:t>
      </w:r>
      <w:r w:rsidR="000259A6" w:rsidRPr="00A06D61">
        <w:rPr>
          <w:rFonts w:ascii="Book Antiqua" w:hAnsi="Book Antiqua" w:cs="Arial"/>
          <w:sz w:val="24"/>
          <w:szCs w:val="24"/>
        </w:rPr>
        <w:t>P</w:t>
      </w:r>
      <w:r w:rsidRPr="00A06D61">
        <w:rPr>
          <w:rFonts w:ascii="Book Antiqua" w:hAnsi="Book Antiqua" w:cs="Arial"/>
          <w:sz w:val="24"/>
          <w:szCs w:val="24"/>
        </w:rPr>
        <w:t>odwykonawcę osób</w:t>
      </w:r>
      <w:r w:rsidR="00734ABB" w:rsidRPr="00A06D61">
        <w:rPr>
          <w:rFonts w:ascii="Book Antiqua" w:hAnsi="Book Antiqua" w:cs="Arial"/>
          <w:sz w:val="24"/>
          <w:szCs w:val="24"/>
        </w:rPr>
        <w:t>,</w:t>
      </w:r>
      <w:r w:rsidRPr="00A06D61">
        <w:rPr>
          <w:rFonts w:ascii="Book Antiqua" w:hAnsi="Book Antiqua" w:cs="Arial"/>
          <w:sz w:val="24"/>
          <w:szCs w:val="24"/>
        </w:rPr>
        <w:t xml:space="preserve"> wykonujących wskazane w </w:t>
      </w:r>
      <w:r w:rsidR="00E60DB2" w:rsidRPr="00A06D61">
        <w:rPr>
          <w:rFonts w:ascii="Book Antiqua" w:hAnsi="Book Antiqua" w:cs="Arial"/>
          <w:sz w:val="24"/>
          <w:szCs w:val="24"/>
        </w:rPr>
        <w:t>ust</w:t>
      </w:r>
      <w:r w:rsidR="001D0D45" w:rsidRPr="00A06D61">
        <w:rPr>
          <w:rFonts w:ascii="Book Antiqua" w:hAnsi="Book Antiqua" w:cs="Arial"/>
          <w:sz w:val="24"/>
          <w:szCs w:val="24"/>
        </w:rPr>
        <w:t>.</w:t>
      </w:r>
      <w:r w:rsidRPr="00A06D61">
        <w:rPr>
          <w:rFonts w:ascii="Book Antiqua" w:hAnsi="Book Antiqua" w:cs="Arial"/>
          <w:sz w:val="24"/>
          <w:szCs w:val="24"/>
        </w:rPr>
        <w:t xml:space="preserve"> 1 czynności w trakcie realizacji zamówienia:</w:t>
      </w:r>
    </w:p>
    <w:p w:rsidR="00BE4C3B" w:rsidRPr="00A06D61" w:rsidRDefault="00BE4C3B" w:rsidP="00613354">
      <w:pPr>
        <w:pStyle w:val="Akapitzlist"/>
        <w:numPr>
          <w:ilvl w:val="0"/>
          <w:numId w:val="22"/>
        </w:numPr>
        <w:spacing w:after="0" w:line="240" w:lineRule="auto"/>
        <w:ind w:left="993" w:hanging="426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poświadczoną za zgodność z oryginałem odpowiednio przez </w:t>
      </w:r>
      <w:r w:rsidR="003C2B4B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>ykonawcę lub</w:t>
      </w:r>
      <w:r w:rsidR="00D52953" w:rsidRPr="00A06D61">
        <w:rPr>
          <w:rFonts w:ascii="Book Antiqua" w:hAnsi="Book Antiqua" w:cs="Arial"/>
          <w:sz w:val="24"/>
          <w:szCs w:val="24"/>
        </w:rPr>
        <w:t> </w:t>
      </w:r>
      <w:r w:rsidR="000259A6" w:rsidRPr="00A06D61">
        <w:rPr>
          <w:rFonts w:ascii="Book Antiqua" w:hAnsi="Book Antiqua" w:cs="Arial"/>
          <w:sz w:val="24"/>
          <w:szCs w:val="24"/>
        </w:rPr>
        <w:t>P</w:t>
      </w:r>
      <w:r w:rsidRPr="00A06D61">
        <w:rPr>
          <w:rFonts w:ascii="Book Antiqua" w:hAnsi="Book Antiqua" w:cs="Arial"/>
          <w:sz w:val="24"/>
          <w:szCs w:val="24"/>
        </w:rPr>
        <w:t>odwykonawcę</w:t>
      </w:r>
      <w:r w:rsidRPr="00A06D61">
        <w:rPr>
          <w:rFonts w:ascii="Book Antiqua" w:hAnsi="Book Antiqua" w:cs="Arial"/>
          <w:b/>
          <w:sz w:val="24"/>
          <w:szCs w:val="24"/>
        </w:rPr>
        <w:t xml:space="preserve"> kopię umowy/umów o pracę</w:t>
      </w:r>
      <w:r w:rsidRPr="00A06D61">
        <w:rPr>
          <w:rFonts w:ascii="Book Antiqua" w:hAnsi="Book Antiqua" w:cs="Arial"/>
          <w:sz w:val="24"/>
          <w:szCs w:val="24"/>
        </w:rPr>
        <w:t xml:space="preserve"> osób wykonujących </w:t>
      </w:r>
      <w:r w:rsidR="003C2B4B" w:rsidRPr="00A06D61">
        <w:rPr>
          <w:rFonts w:ascii="Book Antiqua" w:hAnsi="Book Antiqua" w:cs="Arial"/>
          <w:sz w:val="24"/>
          <w:szCs w:val="24"/>
        </w:rPr>
        <w:t>w</w:t>
      </w:r>
      <w:r w:rsidR="009C7E46" w:rsidRPr="00A06D61">
        <w:rPr>
          <w:rFonts w:ascii="Book Antiqua" w:hAnsi="Book Antiqua" w:cs="Arial"/>
          <w:sz w:val="24"/>
          <w:szCs w:val="24"/>
        </w:rPr>
        <w:t xml:space="preserve"> </w:t>
      </w:r>
      <w:r w:rsidRPr="00A06D61">
        <w:rPr>
          <w:rFonts w:ascii="Book Antiqua" w:hAnsi="Book Antiqua" w:cs="Arial"/>
          <w:sz w:val="24"/>
          <w:szCs w:val="24"/>
        </w:rPr>
        <w:t>trakcie realizacji zamówienia czynności,</w:t>
      </w:r>
      <w:r w:rsidR="00204862" w:rsidRPr="00A06D61">
        <w:rPr>
          <w:rFonts w:ascii="Book Antiqua" w:hAnsi="Book Antiqua" w:cs="Arial"/>
          <w:sz w:val="24"/>
          <w:szCs w:val="24"/>
        </w:rPr>
        <w:t xml:space="preserve"> o </w:t>
      </w:r>
      <w:r w:rsidRPr="00A06D61">
        <w:rPr>
          <w:rFonts w:ascii="Book Antiqua" w:hAnsi="Book Antiqua" w:cs="Arial"/>
          <w:sz w:val="24"/>
          <w:szCs w:val="24"/>
        </w:rPr>
        <w:t xml:space="preserve">których </w:t>
      </w:r>
      <w:r w:rsidR="00204862" w:rsidRPr="00A06D61">
        <w:rPr>
          <w:rFonts w:ascii="Book Antiqua" w:hAnsi="Book Antiqua" w:cs="Arial"/>
          <w:sz w:val="24"/>
          <w:szCs w:val="24"/>
        </w:rPr>
        <w:t>mowa  w ust</w:t>
      </w:r>
      <w:r w:rsidR="001D0D45" w:rsidRPr="00A06D61">
        <w:rPr>
          <w:rFonts w:ascii="Book Antiqua" w:hAnsi="Book Antiqua" w:cs="Arial"/>
          <w:sz w:val="24"/>
          <w:szCs w:val="24"/>
        </w:rPr>
        <w:t xml:space="preserve">. </w:t>
      </w:r>
      <w:r w:rsidR="00204862" w:rsidRPr="00A06D61">
        <w:rPr>
          <w:rFonts w:ascii="Book Antiqua" w:hAnsi="Book Antiqua" w:cs="Arial"/>
          <w:sz w:val="24"/>
          <w:szCs w:val="24"/>
        </w:rPr>
        <w:t xml:space="preserve">1. </w:t>
      </w:r>
      <w:r w:rsidRPr="00A06D61">
        <w:rPr>
          <w:rFonts w:ascii="Book Antiqua" w:hAnsi="Book Antiqua" w:cs="Arial"/>
          <w:sz w:val="24"/>
          <w:szCs w:val="24"/>
        </w:rPr>
        <w:t xml:space="preserve">Kopia umowy/umów powinna zostać zanonimizowana w sposób zapewniający ochronę danych osobowych pracowników, zgodnie z przepisami </w:t>
      </w:r>
      <w:r w:rsidR="00DC652C" w:rsidRPr="00A06D61">
        <w:rPr>
          <w:rFonts w:ascii="Book Antiqua" w:hAnsi="Book Antiqua" w:cs="Arial"/>
          <w:sz w:val="24"/>
          <w:szCs w:val="24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75249D" w:rsidRPr="00A06D61">
        <w:rPr>
          <w:rFonts w:ascii="Book Antiqua" w:hAnsi="Book Antiqua" w:cs="Arial"/>
          <w:sz w:val="24"/>
          <w:szCs w:val="24"/>
        </w:rPr>
        <w:t>(</w:t>
      </w:r>
      <w:r w:rsidRPr="00A06D61">
        <w:rPr>
          <w:rFonts w:ascii="Book Antiqua" w:hAnsi="Book Antiqua" w:cs="Arial"/>
          <w:sz w:val="24"/>
          <w:szCs w:val="24"/>
        </w:rPr>
        <w:t>tj. w</w:t>
      </w:r>
      <w:r w:rsidR="00AC2271" w:rsidRPr="00A06D61">
        <w:rPr>
          <w:rFonts w:ascii="Book Antiqua" w:hAnsi="Book Antiqua" w:cs="Arial"/>
          <w:sz w:val="24"/>
          <w:szCs w:val="24"/>
        </w:rPr>
        <w:t> </w:t>
      </w:r>
      <w:r w:rsidRPr="00A06D61">
        <w:rPr>
          <w:rFonts w:ascii="Book Antiqua" w:hAnsi="Book Antiqua" w:cs="Arial"/>
          <w:sz w:val="24"/>
          <w:szCs w:val="24"/>
        </w:rPr>
        <w:t xml:space="preserve">szczególności bez adresów, nr PESEL pracowników). </w:t>
      </w:r>
      <w:r w:rsidR="00DF59FA" w:rsidRPr="00A06D61">
        <w:rPr>
          <w:rFonts w:ascii="Book Antiqua" w:hAnsi="Book Antiqua" w:cs="Arial"/>
          <w:sz w:val="24"/>
          <w:szCs w:val="24"/>
        </w:rPr>
        <w:t xml:space="preserve">Imię i nazwisko </w:t>
      </w:r>
      <w:r w:rsidR="005620D1" w:rsidRPr="00A06D61">
        <w:rPr>
          <w:rFonts w:ascii="Book Antiqua" w:hAnsi="Book Antiqua" w:cs="Arial"/>
          <w:sz w:val="24"/>
          <w:szCs w:val="24"/>
        </w:rPr>
        <w:t xml:space="preserve">pracownika nie podlega </w:t>
      </w:r>
      <w:proofErr w:type="spellStart"/>
      <w:r w:rsidR="005620D1" w:rsidRPr="00A06D61">
        <w:rPr>
          <w:rFonts w:ascii="Book Antiqua" w:hAnsi="Book Antiqua" w:cs="Arial"/>
          <w:sz w:val="24"/>
          <w:szCs w:val="24"/>
        </w:rPr>
        <w:t>anonimizacji</w:t>
      </w:r>
      <w:proofErr w:type="spellEnd"/>
      <w:r w:rsidR="005620D1" w:rsidRPr="00A06D61">
        <w:rPr>
          <w:rFonts w:ascii="Book Antiqua" w:hAnsi="Book Antiqua" w:cs="Arial"/>
          <w:sz w:val="24"/>
          <w:szCs w:val="24"/>
        </w:rPr>
        <w:t>. I</w:t>
      </w:r>
      <w:r w:rsidRPr="00A06D61">
        <w:rPr>
          <w:rFonts w:ascii="Book Antiqua" w:hAnsi="Book Antiqua" w:cs="Arial"/>
          <w:sz w:val="24"/>
          <w:szCs w:val="24"/>
        </w:rPr>
        <w:t>nformacje takie jak: data zawarcia umowy, rodzaj umowy o pracę</w:t>
      </w:r>
      <w:r w:rsidR="00E60DB2" w:rsidRPr="00A06D61">
        <w:rPr>
          <w:rFonts w:ascii="Book Antiqua" w:hAnsi="Book Antiqua" w:cs="Arial"/>
          <w:sz w:val="24"/>
          <w:szCs w:val="24"/>
        </w:rPr>
        <w:t>,</w:t>
      </w:r>
      <w:r w:rsidRPr="00A06D61">
        <w:rPr>
          <w:rFonts w:ascii="Book Antiqua" w:hAnsi="Book Antiqua" w:cs="Arial"/>
          <w:sz w:val="24"/>
          <w:szCs w:val="24"/>
        </w:rPr>
        <w:t xml:space="preserve"> wymiar etatu</w:t>
      </w:r>
      <w:r w:rsidR="00CD110C" w:rsidRPr="00A06D61">
        <w:rPr>
          <w:rFonts w:ascii="Book Antiqua" w:hAnsi="Book Antiqua" w:cs="Arial"/>
          <w:sz w:val="24"/>
          <w:szCs w:val="24"/>
        </w:rPr>
        <w:t>, stanowisko</w:t>
      </w:r>
      <w:r w:rsidRPr="00A06D61">
        <w:rPr>
          <w:rFonts w:ascii="Book Antiqua" w:hAnsi="Book Antiqua" w:cs="Arial"/>
          <w:sz w:val="24"/>
          <w:szCs w:val="24"/>
        </w:rPr>
        <w:t xml:space="preserve"> powinny być możliwe do zidentyfikowania;</w:t>
      </w:r>
    </w:p>
    <w:p w:rsidR="00BE4C3B" w:rsidRPr="00A06D61" w:rsidRDefault="00BE4C3B" w:rsidP="00613354">
      <w:pPr>
        <w:pStyle w:val="Akapitzlist"/>
        <w:numPr>
          <w:ilvl w:val="0"/>
          <w:numId w:val="22"/>
        </w:numPr>
        <w:tabs>
          <w:tab w:val="left" w:pos="1134"/>
        </w:tabs>
        <w:spacing w:after="0" w:line="240" w:lineRule="auto"/>
        <w:ind w:left="993" w:hanging="426"/>
        <w:contextualSpacing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 w:cs="Arial"/>
          <w:b/>
          <w:sz w:val="24"/>
          <w:szCs w:val="24"/>
        </w:rPr>
        <w:t>zaświadczenie właściwego oddziału ZUS,</w:t>
      </w:r>
      <w:r w:rsidRPr="00A06D61">
        <w:rPr>
          <w:rFonts w:ascii="Book Antiqua" w:hAnsi="Book Antiqua" w:cs="Arial"/>
          <w:sz w:val="24"/>
          <w:szCs w:val="24"/>
        </w:rPr>
        <w:t xml:space="preserve"> potwierdzające opłacanie przez </w:t>
      </w:r>
      <w:r w:rsidR="003C2B4B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 xml:space="preserve">ykonawcę lub </w:t>
      </w:r>
      <w:r w:rsidR="000259A6" w:rsidRPr="00A06D61">
        <w:rPr>
          <w:rFonts w:ascii="Book Antiqua" w:hAnsi="Book Antiqua" w:cs="Arial"/>
          <w:sz w:val="24"/>
          <w:szCs w:val="24"/>
        </w:rPr>
        <w:t>P</w:t>
      </w:r>
      <w:r w:rsidRPr="00A06D61">
        <w:rPr>
          <w:rFonts w:ascii="Book Antiqua" w:hAnsi="Book Antiqua" w:cs="Arial"/>
          <w:sz w:val="24"/>
          <w:szCs w:val="24"/>
        </w:rPr>
        <w:t>odwykonawcę składek na ubezpieczenia społeczne i zdrowotne z tytułu zatrudnienia na podstawie umów o pracę za ostatni okres rozliczeniowy</w:t>
      </w:r>
      <w:r w:rsidR="00204862" w:rsidRPr="00A06D61">
        <w:rPr>
          <w:rFonts w:ascii="Book Antiqua" w:hAnsi="Book Antiqua" w:cs="Arial"/>
          <w:sz w:val="24"/>
          <w:szCs w:val="24"/>
        </w:rPr>
        <w:t>.</w:t>
      </w:r>
    </w:p>
    <w:p w:rsidR="00FD1FDA" w:rsidRPr="00A06D61" w:rsidRDefault="00FD1FDA" w:rsidP="00613354">
      <w:pPr>
        <w:pStyle w:val="Akapitzlist"/>
        <w:numPr>
          <w:ilvl w:val="0"/>
          <w:numId w:val="22"/>
        </w:numPr>
        <w:tabs>
          <w:tab w:val="left" w:pos="1134"/>
        </w:tabs>
        <w:spacing w:after="0" w:line="240" w:lineRule="auto"/>
        <w:ind w:left="993" w:hanging="426"/>
        <w:contextualSpacing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poświadczoną za zgodność z oryginałem odpowiednio przez Wykonawcę lub</w:t>
      </w:r>
      <w:r w:rsidR="00D52953" w:rsidRPr="00A06D61">
        <w:rPr>
          <w:rFonts w:ascii="Book Antiqua" w:hAnsi="Book Antiqua" w:cs="Arial"/>
          <w:sz w:val="24"/>
          <w:szCs w:val="24"/>
        </w:rPr>
        <w:t> </w:t>
      </w:r>
      <w:r w:rsidRPr="00A06D61">
        <w:rPr>
          <w:rFonts w:ascii="Book Antiqua" w:hAnsi="Book Antiqua" w:cs="Arial"/>
          <w:sz w:val="24"/>
          <w:szCs w:val="24"/>
        </w:rPr>
        <w:t>Podwykonawcę</w:t>
      </w:r>
      <w:r w:rsidRPr="00A06D61">
        <w:rPr>
          <w:rFonts w:ascii="Book Antiqua" w:hAnsi="Book Antiqua" w:cs="Arial"/>
          <w:b/>
          <w:sz w:val="24"/>
          <w:szCs w:val="24"/>
        </w:rPr>
        <w:t xml:space="preserve"> kopię dowodu potwierdzającego zgłoszenie pracownika przez pracodawcę do ubezpieczeń</w:t>
      </w:r>
      <w:r w:rsidRPr="00A06D61">
        <w:rPr>
          <w:rFonts w:ascii="Book Antiqua" w:hAnsi="Book Antiqua" w:cs="Arial"/>
          <w:sz w:val="24"/>
          <w:szCs w:val="24"/>
        </w:rPr>
        <w:t xml:space="preserve">, zanonimizowaną w sposób zapewniający ochronę danych osobowych pracowników, zgodnie z przepisami </w:t>
      </w:r>
      <w:r w:rsidR="00DC652C" w:rsidRPr="00A06D61">
        <w:rPr>
          <w:rFonts w:ascii="Book Antiqua" w:hAnsi="Book Antiqua" w:cs="Arial"/>
          <w:sz w:val="24"/>
          <w:szCs w:val="24"/>
        </w:rPr>
        <w:t xml:space="preserve">Rozporządzenia Parlamentu Europejskiego i Rady (UE) 2016/679 z dnia 27 kwietnia 2016 r. w sprawie ochrony osób fizycznych w związku z przetwarzaniem danych </w:t>
      </w:r>
      <w:r w:rsidR="00DC652C" w:rsidRPr="00A06D61">
        <w:rPr>
          <w:rFonts w:ascii="Book Antiqua" w:hAnsi="Book Antiqua" w:cs="Arial"/>
          <w:sz w:val="24"/>
          <w:szCs w:val="24"/>
        </w:rPr>
        <w:lastRenderedPageBreak/>
        <w:t>osobowych i w sprawie swobodnego przepływu takich danych oraz uchylenia dyrektywy 95/46/WE</w:t>
      </w:r>
      <w:r w:rsidRPr="00A06D61">
        <w:rPr>
          <w:rFonts w:ascii="Book Antiqua" w:hAnsi="Book Antiqua" w:cs="Arial"/>
          <w:i/>
          <w:sz w:val="24"/>
          <w:szCs w:val="24"/>
        </w:rPr>
        <w:t>.</w:t>
      </w:r>
      <w:r w:rsidRPr="00A06D61">
        <w:rPr>
          <w:rFonts w:ascii="Book Antiqua" w:hAnsi="Book Antiqua" w:cs="Arial"/>
          <w:sz w:val="24"/>
          <w:szCs w:val="24"/>
        </w:rPr>
        <w:t xml:space="preserve"> Imię i nazwisko pracownika nie podlega </w:t>
      </w:r>
      <w:proofErr w:type="spellStart"/>
      <w:r w:rsidRPr="00A06D61">
        <w:rPr>
          <w:rFonts w:ascii="Book Antiqua" w:hAnsi="Book Antiqua" w:cs="Arial"/>
          <w:sz w:val="24"/>
          <w:szCs w:val="24"/>
        </w:rPr>
        <w:t>anonimizacji</w:t>
      </w:r>
      <w:proofErr w:type="spellEnd"/>
      <w:r w:rsidRPr="00A06D61">
        <w:rPr>
          <w:rFonts w:ascii="Book Antiqua" w:hAnsi="Book Antiqua" w:cs="Arial"/>
          <w:sz w:val="24"/>
          <w:szCs w:val="24"/>
        </w:rPr>
        <w:t>.</w:t>
      </w:r>
    </w:p>
    <w:p w:rsidR="00D51525" w:rsidRPr="00A06D61" w:rsidRDefault="00BE4C3B" w:rsidP="00613354">
      <w:pPr>
        <w:pStyle w:val="Akapitzlist"/>
        <w:numPr>
          <w:ilvl w:val="1"/>
          <w:numId w:val="59"/>
        </w:numPr>
        <w:spacing w:after="0" w:line="240" w:lineRule="auto"/>
        <w:ind w:left="567" w:hanging="425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 xml:space="preserve">W przypadku uzasadnionych wątpliwości co do przestrzegania prawa pracy przez </w:t>
      </w:r>
      <w:r w:rsidR="00EE03E0" w:rsidRPr="00A06D61">
        <w:rPr>
          <w:rFonts w:ascii="Book Antiqua" w:hAnsi="Book Antiqua" w:cs="Arial"/>
          <w:sz w:val="24"/>
          <w:szCs w:val="24"/>
        </w:rPr>
        <w:t>W</w:t>
      </w:r>
      <w:r w:rsidRPr="00A06D61">
        <w:rPr>
          <w:rFonts w:ascii="Book Antiqua" w:hAnsi="Book Antiqua" w:cs="Arial"/>
          <w:sz w:val="24"/>
          <w:szCs w:val="24"/>
        </w:rPr>
        <w:t xml:space="preserve">ykonawcę lub </w:t>
      </w:r>
      <w:r w:rsidR="000259A6" w:rsidRPr="00A06D61">
        <w:rPr>
          <w:rFonts w:ascii="Book Antiqua" w:hAnsi="Book Antiqua" w:cs="Arial"/>
          <w:sz w:val="24"/>
          <w:szCs w:val="24"/>
        </w:rPr>
        <w:t>P</w:t>
      </w:r>
      <w:r w:rsidRPr="00A06D61">
        <w:rPr>
          <w:rFonts w:ascii="Book Antiqua" w:hAnsi="Book Antiqua" w:cs="Arial"/>
          <w:sz w:val="24"/>
          <w:szCs w:val="24"/>
        </w:rPr>
        <w:t xml:space="preserve">odwykonawcę, </w:t>
      </w:r>
      <w:r w:rsidR="00EE03E0" w:rsidRPr="00A06D61">
        <w:rPr>
          <w:rFonts w:ascii="Book Antiqua" w:hAnsi="Book Antiqua" w:cs="Arial"/>
          <w:sz w:val="24"/>
          <w:szCs w:val="24"/>
        </w:rPr>
        <w:t>Z</w:t>
      </w:r>
      <w:r w:rsidR="007541AA" w:rsidRPr="00A06D61">
        <w:rPr>
          <w:rFonts w:ascii="Book Antiqua" w:hAnsi="Book Antiqua" w:cs="Arial"/>
          <w:sz w:val="24"/>
          <w:szCs w:val="24"/>
        </w:rPr>
        <w:t xml:space="preserve">amawiający może zwrócić się </w:t>
      </w:r>
      <w:r w:rsidRPr="00A06D61">
        <w:rPr>
          <w:rFonts w:ascii="Book Antiqua" w:hAnsi="Book Antiqua" w:cs="Arial"/>
          <w:sz w:val="24"/>
          <w:szCs w:val="24"/>
        </w:rPr>
        <w:t>o przeprowadzenie kontroli przez Państwową Inspekcję Pracy.</w:t>
      </w:r>
    </w:p>
    <w:p w:rsidR="00F6497C" w:rsidRPr="00A06D61" w:rsidRDefault="00F6497C" w:rsidP="00613354">
      <w:pPr>
        <w:pStyle w:val="Akapitzlist"/>
        <w:numPr>
          <w:ilvl w:val="1"/>
          <w:numId w:val="59"/>
        </w:numPr>
        <w:spacing w:after="0" w:line="240" w:lineRule="auto"/>
        <w:ind w:left="567" w:hanging="425"/>
        <w:contextualSpacing/>
        <w:jc w:val="both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Wykonawca zobowiązuje się do</w:t>
      </w:r>
      <w:r w:rsidR="007541AA" w:rsidRPr="00A06D61">
        <w:rPr>
          <w:rFonts w:ascii="Book Antiqua" w:hAnsi="Book Antiqua" w:cs="Arial"/>
          <w:sz w:val="24"/>
          <w:szCs w:val="24"/>
        </w:rPr>
        <w:t xml:space="preserve"> spełnienia wymagań określonych </w:t>
      </w:r>
      <w:r w:rsidRPr="00A06D61">
        <w:rPr>
          <w:rFonts w:ascii="Book Antiqua" w:hAnsi="Book Antiqua" w:cs="Arial"/>
          <w:sz w:val="24"/>
          <w:szCs w:val="24"/>
        </w:rPr>
        <w:t xml:space="preserve">w niniejszym paragrafie, a także wynikających z obowiązujących przepisów przez cały okres obowiązywania umowy. </w:t>
      </w:r>
    </w:p>
    <w:p w:rsidR="00E46ABB" w:rsidRPr="00A06D61" w:rsidRDefault="00E46ABB" w:rsidP="001B04AB">
      <w:pPr>
        <w:pStyle w:val="NormalnyWeb"/>
        <w:tabs>
          <w:tab w:val="num" w:pos="567"/>
        </w:tabs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8B2053" w:rsidRPr="00A06D61" w:rsidRDefault="008B2053" w:rsidP="00C4166D">
      <w:pPr>
        <w:pStyle w:val="NormalnyWeb"/>
        <w:tabs>
          <w:tab w:val="num" w:pos="567"/>
        </w:tabs>
        <w:spacing w:before="0" w:beforeAutospacing="0" w:after="0"/>
        <w:ind w:left="567" w:hanging="567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ZABEZPIECZENIE WYKONANIA UMOWY</w:t>
      </w:r>
    </w:p>
    <w:p w:rsidR="00AD4304" w:rsidRPr="00A06D61" w:rsidRDefault="00AD4304" w:rsidP="001B04AB">
      <w:pPr>
        <w:pStyle w:val="NormalnyWeb"/>
        <w:tabs>
          <w:tab w:val="num" w:pos="567"/>
        </w:tabs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AD4304" w:rsidRPr="00A06D61" w:rsidRDefault="00C4166D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§ 1</w:t>
      </w:r>
      <w:r w:rsidR="00987E92" w:rsidRPr="00A06D61">
        <w:rPr>
          <w:rFonts w:ascii="Book Antiqua" w:hAnsi="Book Antiqua"/>
          <w:b/>
          <w:bCs/>
        </w:rPr>
        <w:t>8</w:t>
      </w:r>
      <w:r w:rsidR="00221CA9" w:rsidRPr="00A06D61">
        <w:rPr>
          <w:rFonts w:ascii="Book Antiqua" w:hAnsi="Book Antiqua"/>
          <w:b/>
          <w:bCs/>
        </w:rPr>
        <w:t>.</w:t>
      </w:r>
    </w:p>
    <w:p w:rsidR="00AD4304" w:rsidRPr="00A06D61" w:rsidRDefault="00AD4304" w:rsidP="00613354">
      <w:pPr>
        <w:numPr>
          <w:ilvl w:val="0"/>
          <w:numId w:val="29"/>
        </w:numPr>
        <w:tabs>
          <w:tab w:val="clear" w:pos="360"/>
        </w:tabs>
        <w:suppressAutoHyphens/>
        <w:spacing w:after="0" w:line="240" w:lineRule="auto"/>
        <w:ind w:left="567" w:hanging="425"/>
        <w:jc w:val="both"/>
        <w:textAlignment w:val="baseline"/>
        <w:rPr>
          <w:rFonts w:ascii="Book Antiqua" w:hAnsi="Book Antiqua" w:cs="Arial Narrow"/>
          <w:sz w:val="24"/>
          <w:szCs w:val="24"/>
        </w:rPr>
      </w:pPr>
      <w:r w:rsidRPr="00A06D61">
        <w:rPr>
          <w:rFonts w:ascii="Book Antiqua" w:hAnsi="Book Antiqua" w:cs="Arial Narrow"/>
          <w:sz w:val="24"/>
          <w:szCs w:val="24"/>
        </w:rPr>
        <w:t xml:space="preserve">Przed zawarciem umowy Wykonawca wniósł Zamawiającemu zabezpieczenie należytego wykonania umowy stanowiące </w:t>
      </w:r>
      <w:r w:rsidR="00894295">
        <w:rPr>
          <w:rFonts w:ascii="Book Antiqua" w:hAnsi="Book Antiqua" w:cs="Arial Narrow"/>
          <w:sz w:val="24"/>
          <w:szCs w:val="24"/>
        </w:rPr>
        <w:t>…….</w:t>
      </w:r>
      <w:r w:rsidR="007A218E" w:rsidRPr="00A06D61">
        <w:rPr>
          <w:rFonts w:ascii="Book Antiqua" w:hAnsi="Book Antiqua" w:cs="Arial Narrow"/>
          <w:sz w:val="24"/>
          <w:szCs w:val="24"/>
        </w:rPr>
        <w:t xml:space="preserve"> </w:t>
      </w:r>
      <w:r w:rsidRPr="00A06D61">
        <w:rPr>
          <w:rFonts w:ascii="Book Antiqua" w:hAnsi="Book Antiqua" w:cs="Arial Narrow"/>
          <w:sz w:val="24"/>
          <w:szCs w:val="24"/>
        </w:rPr>
        <w:t xml:space="preserve">% </w:t>
      </w:r>
      <w:r w:rsidR="00BE5689" w:rsidRPr="00A06D61">
        <w:rPr>
          <w:rFonts w:ascii="Book Antiqua" w:hAnsi="Book Antiqua" w:cs="Arial Narrow"/>
          <w:sz w:val="24"/>
          <w:szCs w:val="24"/>
        </w:rPr>
        <w:t xml:space="preserve">maksymalnego wynagrodzenia określonego w </w:t>
      </w:r>
      <w:r w:rsidR="00BE5689" w:rsidRPr="00A06D61">
        <w:rPr>
          <w:rFonts w:ascii="Book Antiqua" w:hAnsi="Book Antiqua"/>
        </w:rPr>
        <w:t>§ 6 ust. 1.</w:t>
      </w:r>
    </w:p>
    <w:p w:rsidR="00AD4304" w:rsidRPr="00A06D61" w:rsidRDefault="00AD4304" w:rsidP="00613354">
      <w:pPr>
        <w:numPr>
          <w:ilvl w:val="0"/>
          <w:numId w:val="29"/>
        </w:numPr>
        <w:tabs>
          <w:tab w:val="clear" w:pos="360"/>
        </w:tabs>
        <w:suppressAutoHyphens/>
        <w:spacing w:after="0" w:line="240" w:lineRule="auto"/>
        <w:ind w:left="567" w:hanging="425"/>
        <w:jc w:val="both"/>
        <w:textAlignment w:val="baseline"/>
        <w:rPr>
          <w:rFonts w:ascii="Book Antiqua" w:hAnsi="Book Antiqua" w:cs="Arial Narrow"/>
          <w:sz w:val="24"/>
          <w:szCs w:val="24"/>
        </w:rPr>
      </w:pPr>
      <w:r w:rsidRPr="00A06D61">
        <w:rPr>
          <w:rFonts w:ascii="Book Antiqua" w:hAnsi="Book Antiqua" w:cs="Arial Narrow"/>
          <w:sz w:val="24"/>
          <w:szCs w:val="24"/>
        </w:rPr>
        <w:t>Zabezpieczenie służy pokryciu roszczeń z tytułu niewykonania lub nienależytego wykonania umowy.</w:t>
      </w:r>
    </w:p>
    <w:p w:rsidR="00AD4304" w:rsidRPr="00A06D61" w:rsidRDefault="00AD4304" w:rsidP="00613354">
      <w:pPr>
        <w:numPr>
          <w:ilvl w:val="0"/>
          <w:numId w:val="29"/>
        </w:numPr>
        <w:tabs>
          <w:tab w:val="clear" w:pos="360"/>
        </w:tabs>
        <w:suppressAutoHyphens/>
        <w:spacing w:after="0" w:line="240" w:lineRule="auto"/>
        <w:ind w:left="567" w:hanging="425"/>
        <w:jc w:val="both"/>
        <w:textAlignment w:val="baseline"/>
        <w:rPr>
          <w:rFonts w:ascii="Book Antiqua" w:hAnsi="Book Antiqua" w:cs="Arial Narrow"/>
          <w:sz w:val="24"/>
          <w:szCs w:val="24"/>
        </w:rPr>
      </w:pPr>
      <w:r w:rsidRPr="00A06D61">
        <w:rPr>
          <w:rFonts w:ascii="Book Antiqua" w:hAnsi="Book Antiqua" w:cs="Arial Narrow"/>
          <w:sz w:val="24"/>
          <w:szCs w:val="24"/>
        </w:rPr>
        <w:t>Zamawiający zwraca zabezpieczenie w terminie 30 dni od dnia wykonania zamówienia i uznania przez Zamawiającego za należycie wykonane.</w:t>
      </w:r>
    </w:p>
    <w:p w:rsidR="00AD4304" w:rsidRPr="00A06D61" w:rsidRDefault="00AD4304" w:rsidP="00613354">
      <w:pPr>
        <w:numPr>
          <w:ilvl w:val="0"/>
          <w:numId w:val="29"/>
        </w:numPr>
        <w:tabs>
          <w:tab w:val="clear" w:pos="360"/>
        </w:tabs>
        <w:suppressAutoHyphens/>
        <w:spacing w:after="0" w:line="240" w:lineRule="auto"/>
        <w:ind w:left="567" w:hanging="425"/>
        <w:jc w:val="both"/>
        <w:textAlignment w:val="baseline"/>
        <w:rPr>
          <w:rFonts w:ascii="Book Antiqua" w:hAnsi="Book Antiqua" w:cs="Arial Narrow"/>
          <w:sz w:val="24"/>
          <w:szCs w:val="24"/>
        </w:rPr>
      </w:pPr>
      <w:r w:rsidRPr="00A06D61">
        <w:rPr>
          <w:rFonts w:ascii="Book Antiqua" w:hAnsi="Book Antiqua" w:cs="Arial Narrow"/>
          <w:sz w:val="24"/>
          <w:szCs w:val="24"/>
        </w:rPr>
        <w:t>Zamawiający wstrzyma się ze zwrotem części zabezpieczen</w:t>
      </w:r>
      <w:r w:rsidR="001C4242" w:rsidRPr="00A06D61">
        <w:rPr>
          <w:rFonts w:ascii="Book Antiqua" w:hAnsi="Book Antiqua" w:cs="Arial Narrow"/>
          <w:sz w:val="24"/>
          <w:szCs w:val="24"/>
        </w:rPr>
        <w:t xml:space="preserve">ia należytego wykonania umowy, </w:t>
      </w:r>
      <w:r w:rsidRPr="00A06D61">
        <w:rPr>
          <w:rFonts w:ascii="Book Antiqua" w:hAnsi="Book Antiqua" w:cs="Arial Narrow"/>
          <w:sz w:val="24"/>
          <w:szCs w:val="24"/>
        </w:rPr>
        <w:t xml:space="preserve">o którym mowa w ust. </w:t>
      </w:r>
      <w:r w:rsidR="00606749" w:rsidRPr="00A06D61">
        <w:rPr>
          <w:rFonts w:ascii="Book Antiqua" w:hAnsi="Book Antiqua" w:cs="Arial Narrow"/>
          <w:sz w:val="24"/>
          <w:szCs w:val="24"/>
        </w:rPr>
        <w:t>1</w:t>
      </w:r>
      <w:r w:rsidRPr="00A06D61">
        <w:rPr>
          <w:rFonts w:ascii="Book Antiqua" w:hAnsi="Book Antiqua" w:cs="Arial Narrow"/>
          <w:sz w:val="24"/>
          <w:szCs w:val="24"/>
        </w:rPr>
        <w:t xml:space="preserve">, w przypadku, gdy Zamawiający nie może odebrać wykonania przedmiotu umowy w skutek nie wywiązania </w:t>
      </w:r>
      <w:r w:rsidR="00606749" w:rsidRPr="00A06D61">
        <w:rPr>
          <w:rFonts w:ascii="Book Antiqua" w:hAnsi="Book Antiqua" w:cs="Arial Narrow"/>
          <w:sz w:val="24"/>
          <w:szCs w:val="24"/>
        </w:rPr>
        <w:t xml:space="preserve">się przez Wykonawcę </w:t>
      </w:r>
      <w:r w:rsidRPr="00A06D61">
        <w:rPr>
          <w:rFonts w:ascii="Book Antiqua" w:hAnsi="Book Antiqua" w:cs="Arial Narrow"/>
          <w:sz w:val="24"/>
          <w:szCs w:val="24"/>
        </w:rPr>
        <w:t>z obowiązków wynikających z umowy.</w:t>
      </w:r>
    </w:p>
    <w:p w:rsidR="00AD4304" w:rsidRPr="00043175" w:rsidRDefault="00AD4304" w:rsidP="00043175">
      <w:pPr>
        <w:numPr>
          <w:ilvl w:val="0"/>
          <w:numId w:val="29"/>
        </w:numPr>
        <w:tabs>
          <w:tab w:val="clear" w:pos="360"/>
        </w:tabs>
        <w:suppressAutoHyphens/>
        <w:spacing w:after="0" w:line="240" w:lineRule="auto"/>
        <w:ind w:left="567" w:hanging="425"/>
        <w:jc w:val="both"/>
        <w:textAlignment w:val="baseline"/>
        <w:rPr>
          <w:rFonts w:ascii="Book Antiqua" w:hAnsi="Book Antiqua" w:cs="Arial Narrow"/>
          <w:color w:val="000000" w:themeColor="text1"/>
          <w:sz w:val="24"/>
          <w:szCs w:val="24"/>
        </w:rPr>
      </w:pPr>
      <w:r w:rsidRPr="00043175">
        <w:rPr>
          <w:rFonts w:ascii="Book Antiqua" w:hAnsi="Book Antiqua"/>
          <w:color w:val="000000" w:themeColor="text1"/>
          <w:sz w:val="24"/>
          <w:szCs w:val="24"/>
        </w:rPr>
        <w:t>W trakcie realizacji umowy Wykonawca może dokonać zmiany formy zabezpieczenia   na jedną lub kilka form, o których mowa w art. 148 ust</w:t>
      </w:r>
      <w:r w:rsidR="003F6D85" w:rsidRPr="00043175">
        <w:rPr>
          <w:rFonts w:ascii="Book Antiqua" w:hAnsi="Book Antiqua"/>
          <w:color w:val="000000" w:themeColor="text1"/>
          <w:sz w:val="24"/>
          <w:szCs w:val="24"/>
        </w:rPr>
        <w:t xml:space="preserve">. </w:t>
      </w:r>
      <w:r w:rsidRPr="00043175">
        <w:rPr>
          <w:rFonts w:ascii="Book Antiqua" w:hAnsi="Book Antiqua"/>
          <w:color w:val="000000" w:themeColor="text1"/>
          <w:sz w:val="24"/>
          <w:szCs w:val="24"/>
        </w:rPr>
        <w:t>1 ustawy z dnia 29 stycznia 2004 roku -  Prawo zamówień publicznych (Dz.U. z 201</w:t>
      </w:r>
      <w:r w:rsidR="00C14186" w:rsidRPr="00043175">
        <w:rPr>
          <w:rFonts w:ascii="Book Antiqua" w:hAnsi="Book Antiqua"/>
          <w:color w:val="000000" w:themeColor="text1"/>
          <w:sz w:val="24"/>
          <w:szCs w:val="24"/>
        </w:rPr>
        <w:t>8</w:t>
      </w:r>
      <w:r w:rsidRPr="00043175">
        <w:rPr>
          <w:rFonts w:ascii="Book Antiqua" w:hAnsi="Book Antiqua"/>
          <w:color w:val="000000" w:themeColor="text1"/>
          <w:sz w:val="24"/>
          <w:szCs w:val="24"/>
        </w:rPr>
        <w:t xml:space="preserve"> r.,  poz. 1</w:t>
      </w:r>
      <w:r w:rsidR="00084BA1" w:rsidRPr="00043175">
        <w:rPr>
          <w:rFonts w:ascii="Book Antiqua" w:hAnsi="Book Antiqua"/>
          <w:color w:val="000000" w:themeColor="text1"/>
          <w:sz w:val="24"/>
          <w:szCs w:val="24"/>
        </w:rPr>
        <w:t xml:space="preserve">986 z </w:t>
      </w:r>
      <w:proofErr w:type="spellStart"/>
      <w:r w:rsidR="00084BA1" w:rsidRPr="00043175">
        <w:rPr>
          <w:rFonts w:ascii="Book Antiqua" w:hAnsi="Book Antiqua"/>
          <w:color w:val="000000" w:themeColor="text1"/>
          <w:sz w:val="24"/>
          <w:szCs w:val="24"/>
        </w:rPr>
        <w:t>późn</w:t>
      </w:r>
      <w:proofErr w:type="spellEnd"/>
      <w:r w:rsidR="00084BA1" w:rsidRPr="00043175">
        <w:rPr>
          <w:rFonts w:ascii="Book Antiqua" w:hAnsi="Book Antiqua"/>
          <w:color w:val="000000" w:themeColor="text1"/>
          <w:sz w:val="24"/>
          <w:szCs w:val="24"/>
        </w:rPr>
        <w:t>. zm.</w:t>
      </w:r>
      <w:r w:rsidRPr="00043175">
        <w:rPr>
          <w:rFonts w:ascii="Book Antiqua" w:hAnsi="Book Antiqua"/>
          <w:color w:val="000000" w:themeColor="text1"/>
          <w:sz w:val="24"/>
          <w:szCs w:val="24"/>
        </w:rPr>
        <w:t>).</w:t>
      </w:r>
    </w:p>
    <w:p w:rsidR="00AD4304" w:rsidRPr="00043175" w:rsidRDefault="00AD4304" w:rsidP="001B04AB">
      <w:pPr>
        <w:spacing w:after="0" w:line="240" w:lineRule="auto"/>
        <w:jc w:val="both"/>
        <w:rPr>
          <w:rFonts w:ascii="Cambria" w:hAnsi="Cambria"/>
          <w:color w:val="000000" w:themeColor="text1"/>
        </w:rPr>
      </w:pPr>
    </w:p>
    <w:p w:rsidR="004F4040" w:rsidRPr="00A06D61" w:rsidRDefault="004F4040" w:rsidP="001B04AB">
      <w:pPr>
        <w:pStyle w:val="NormalnyWeb"/>
        <w:tabs>
          <w:tab w:val="num" w:pos="567"/>
          <w:tab w:val="left" w:pos="3870"/>
        </w:tabs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ab/>
      </w:r>
      <w:r w:rsidRPr="00A06D61">
        <w:rPr>
          <w:rFonts w:ascii="Book Antiqua" w:hAnsi="Book Antiqua"/>
          <w:b/>
          <w:bCs/>
        </w:rPr>
        <w:tab/>
      </w:r>
      <w:r w:rsidR="000043F2" w:rsidRPr="00A06D61">
        <w:rPr>
          <w:rFonts w:ascii="Book Antiqua" w:hAnsi="Book Antiqua"/>
          <w:b/>
          <w:bCs/>
        </w:rPr>
        <w:tab/>
      </w:r>
      <w:r w:rsidR="000043F2" w:rsidRPr="00A06D61">
        <w:rPr>
          <w:rFonts w:ascii="Book Antiqua" w:hAnsi="Book Antiqua"/>
          <w:b/>
          <w:bCs/>
        </w:rPr>
        <w:tab/>
      </w:r>
    </w:p>
    <w:p w:rsidR="008B4EA9" w:rsidRPr="00A06D61" w:rsidRDefault="008B4EA9" w:rsidP="00C4166D">
      <w:pPr>
        <w:pStyle w:val="NormalnyWeb"/>
        <w:tabs>
          <w:tab w:val="num" w:pos="567"/>
        </w:tabs>
        <w:spacing w:before="0" w:beforeAutospacing="0" w:after="0"/>
        <w:ind w:left="567" w:hanging="567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ZMIANA POSTANOWIEŃ UMOWY</w:t>
      </w:r>
    </w:p>
    <w:p w:rsidR="00987E92" w:rsidRPr="00A06D61" w:rsidRDefault="00987E92" w:rsidP="00C4166D">
      <w:pPr>
        <w:pStyle w:val="NormalnyWeb"/>
        <w:tabs>
          <w:tab w:val="num" w:pos="567"/>
        </w:tabs>
        <w:spacing w:before="0" w:beforeAutospacing="0" w:after="0"/>
        <w:ind w:left="567" w:hanging="567"/>
        <w:jc w:val="center"/>
        <w:rPr>
          <w:rFonts w:ascii="Book Antiqua" w:hAnsi="Book Antiqua"/>
          <w:b/>
          <w:bCs/>
        </w:rPr>
      </w:pPr>
    </w:p>
    <w:p w:rsidR="001C4242" w:rsidRPr="00A06D61" w:rsidRDefault="00C4166D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bookmarkStart w:id="20" w:name="_Hlk529277276"/>
      <w:r w:rsidRPr="00A06D61">
        <w:rPr>
          <w:rFonts w:ascii="Book Antiqua" w:hAnsi="Book Antiqua"/>
          <w:b/>
          <w:bCs/>
        </w:rPr>
        <w:t>§ 1</w:t>
      </w:r>
      <w:r w:rsidR="00987E92" w:rsidRPr="00A06D61">
        <w:rPr>
          <w:rFonts w:ascii="Book Antiqua" w:hAnsi="Book Antiqua"/>
          <w:b/>
          <w:bCs/>
        </w:rPr>
        <w:t>9</w:t>
      </w:r>
      <w:r w:rsidRPr="00A06D61">
        <w:rPr>
          <w:rFonts w:ascii="Book Antiqua" w:hAnsi="Book Antiqua"/>
          <w:b/>
          <w:bCs/>
        </w:rPr>
        <w:t>.</w:t>
      </w:r>
    </w:p>
    <w:bookmarkEnd w:id="20"/>
    <w:p w:rsidR="00AD4304" w:rsidRPr="00043175" w:rsidRDefault="00AD4304" w:rsidP="00613354">
      <w:pPr>
        <w:pStyle w:val="Akapitzlist"/>
        <w:numPr>
          <w:ilvl w:val="0"/>
          <w:numId w:val="6"/>
        </w:numPr>
        <w:suppressAutoHyphens/>
        <w:spacing w:after="0" w:line="240" w:lineRule="auto"/>
        <w:ind w:left="567" w:hanging="425"/>
        <w:jc w:val="both"/>
        <w:textAlignment w:val="baseline"/>
        <w:rPr>
          <w:rFonts w:ascii="Book Antiqua" w:hAnsi="Book Antiqua" w:cs="Arial Narrow"/>
          <w:color w:val="000000" w:themeColor="text1"/>
          <w:sz w:val="24"/>
          <w:szCs w:val="24"/>
        </w:rPr>
      </w:pPr>
      <w:r w:rsidRPr="00043175">
        <w:rPr>
          <w:rFonts w:ascii="Book Antiqua" w:hAnsi="Book Antiqua" w:cs="Arial Narrow"/>
          <w:color w:val="000000" w:themeColor="text1"/>
          <w:sz w:val="24"/>
          <w:szCs w:val="24"/>
        </w:rPr>
        <w:t xml:space="preserve">Zakazuje się zmian postanowień zawartej umowy w stosunku do treści oferty na podstawie, której dokonano wyboru Wykonawcy, chyba, że zmiany zostały wprowadzone na  podstawie art. 144 ustawy </w:t>
      </w:r>
      <w:r w:rsidRPr="00043175">
        <w:rPr>
          <w:rFonts w:ascii="Book Antiqua" w:hAnsi="Book Antiqua"/>
          <w:color w:val="000000" w:themeColor="text1"/>
          <w:sz w:val="24"/>
          <w:szCs w:val="24"/>
        </w:rPr>
        <w:t>z dnia 29 stycznia 2004 roku -  Prawo zamówień publicznych (Dz.U. z 201</w:t>
      </w:r>
      <w:r w:rsidR="00226EED" w:rsidRPr="00043175">
        <w:rPr>
          <w:rFonts w:ascii="Book Antiqua" w:hAnsi="Book Antiqua"/>
          <w:color w:val="000000" w:themeColor="text1"/>
          <w:sz w:val="24"/>
          <w:szCs w:val="24"/>
        </w:rPr>
        <w:t>8</w:t>
      </w:r>
      <w:r w:rsidRPr="00043175">
        <w:rPr>
          <w:rFonts w:ascii="Book Antiqua" w:hAnsi="Book Antiqua"/>
          <w:color w:val="000000" w:themeColor="text1"/>
          <w:sz w:val="24"/>
          <w:szCs w:val="24"/>
        </w:rPr>
        <w:t xml:space="preserve"> r.,  poz. 19</w:t>
      </w:r>
      <w:r w:rsidR="00226EED" w:rsidRPr="00043175">
        <w:rPr>
          <w:rFonts w:ascii="Book Antiqua" w:hAnsi="Book Antiqua"/>
          <w:color w:val="000000" w:themeColor="text1"/>
          <w:sz w:val="24"/>
          <w:szCs w:val="24"/>
        </w:rPr>
        <w:t>86</w:t>
      </w:r>
      <w:r w:rsidR="00084BA1" w:rsidRPr="00043175">
        <w:rPr>
          <w:rFonts w:ascii="Book Antiqua" w:hAnsi="Book Antiqua"/>
          <w:color w:val="000000" w:themeColor="text1"/>
          <w:sz w:val="24"/>
          <w:szCs w:val="24"/>
        </w:rPr>
        <w:t xml:space="preserve"> z </w:t>
      </w:r>
      <w:proofErr w:type="spellStart"/>
      <w:r w:rsidR="00084BA1" w:rsidRPr="00043175">
        <w:rPr>
          <w:rFonts w:ascii="Book Antiqua" w:hAnsi="Book Antiqua"/>
          <w:color w:val="000000" w:themeColor="text1"/>
          <w:sz w:val="24"/>
          <w:szCs w:val="24"/>
        </w:rPr>
        <w:t>późn</w:t>
      </w:r>
      <w:proofErr w:type="spellEnd"/>
      <w:r w:rsidR="00084BA1" w:rsidRPr="00043175">
        <w:rPr>
          <w:rFonts w:ascii="Book Antiqua" w:hAnsi="Book Antiqua"/>
          <w:color w:val="000000" w:themeColor="text1"/>
          <w:sz w:val="24"/>
          <w:szCs w:val="24"/>
        </w:rPr>
        <w:t>. zm.</w:t>
      </w:r>
      <w:r w:rsidRPr="00043175">
        <w:rPr>
          <w:rFonts w:ascii="Book Antiqua" w:hAnsi="Book Antiqua"/>
          <w:color w:val="000000" w:themeColor="text1"/>
          <w:sz w:val="24"/>
          <w:szCs w:val="24"/>
        </w:rPr>
        <w:t>).</w:t>
      </w:r>
    </w:p>
    <w:p w:rsidR="00331CD7" w:rsidRPr="00A06D61" w:rsidRDefault="00331CD7" w:rsidP="00613354">
      <w:pPr>
        <w:pStyle w:val="NormalnyWeb"/>
        <w:numPr>
          <w:ilvl w:val="0"/>
          <w:numId w:val="6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043175">
        <w:rPr>
          <w:rFonts w:ascii="Book Antiqua" w:hAnsi="Book Antiqua"/>
          <w:color w:val="000000" w:themeColor="text1"/>
        </w:rPr>
        <w:t>Strony dopuszczają zmianę postanowień niniejszej umowy zgodnie</w:t>
      </w:r>
      <w:r w:rsidR="00703E80" w:rsidRPr="00043175">
        <w:rPr>
          <w:rFonts w:ascii="Book Antiqua" w:hAnsi="Book Antiqua"/>
          <w:color w:val="000000" w:themeColor="text1"/>
        </w:rPr>
        <w:t xml:space="preserve"> </w:t>
      </w:r>
      <w:r w:rsidRPr="00043175">
        <w:rPr>
          <w:rFonts w:ascii="Book Antiqua" w:hAnsi="Book Antiqua"/>
          <w:color w:val="000000" w:themeColor="text1"/>
        </w:rPr>
        <w:t xml:space="preserve">z wymogami art. 144 </w:t>
      </w:r>
      <w:r w:rsidR="002C5BDD" w:rsidRPr="00043175">
        <w:rPr>
          <w:rFonts w:ascii="Book Antiqua" w:hAnsi="Book Antiqua"/>
          <w:color w:val="000000" w:themeColor="text1"/>
        </w:rPr>
        <w:t xml:space="preserve">ust.1 pkt 1 </w:t>
      </w:r>
      <w:r w:rsidRPr="00043175">
        <w:rPr>
          <w:rFonts w:ascii="Book Antiqua" w:hAnsi="Book Antiqua"/>
          <w:color w:val="000000" w:themeColor="text1"/>
        </w:rPr>
        <w:t>ustawy z dnia 29 stycznia 2004r. Prawo zamówień publicznych (</w:t>
      </w:r>
      <w:r w:rsidR="00A72622" w:rsidRPr="00043175">
        <w:rPr>
          <w:rFonts w:ascii="Book Antiqua" w:hAnsi="Book Antiqua"/>
          <w:color w:val="000000" w:themeColor="text1"/>
        </w:rPr>
        <w:t>Dz. U. z 201</w:t>
      </w:r>
      <w:r w:rsidR="00226EED" w:rsidRPr="00043175">
        <w:rPr>
          <w:rFonts w:ascii="Book Antiqua" w:hAnsi="Book Antiqua"/>
          <w:color w:val="000000" w:themeColor="text1"/>
        </w:rPr>
        <w:t>8</w:t>
      </w:r>
      <w:r w:rsidR="00A72622" w:rsidRPr="00043175">
        <w:rPr>
          <w:rFonts w:ascii="Book Antiqua" w:hAnsi="Book Antiqua"/>
          <w:color w:val="000000" w:themeColor="text1"/>
        </w:rPr>
        <w:t xml:space="preserve"> r., poz. </w:t>
      </w:r>
      <w:r w:rsidR="002B78E3" w:rsidRPr="00043175">
        <w:rPr>
          <w:rFonts w:ascii="Book Antiqua" w:hAnsi="Book Antiqua"/>
          <w:color w:val="000000" w:themeColor="text1"/>
        </w:rPr>
        <w:t>1</w:t>
      </w:r>
      <w:r w:rsidR="00226EED" w:rsidRPr="00043175">
        <w:rPr>
          <w:rFonts w:ascii="Book Antiqua" w:hAnsi="Book Antiqua"/>
          <w:color w:val="000000" w:themeColor="text1"/>
        </w:rPr>
        <w:t>986</w:t>
      </w:r>
      <w:r w:rsidR="00084BA1" w:rsidRPr="00043175">
        <w:rPr>
          <w:rFonts w:ascii="Book Antiqua" w:hAnsi="Book Antiqua"/>
          <w:color w:val="000000" w:themeColor="text1"/>
        </w:rPr>
        <w:t xml:space="preserve"> z </w:t>
      </w:r>
      <w:proofErr w:type="spellStart"/>
      <w:r w:rsidR="00084BA1" w:rsidRPr="00043175">
        <w:rPr>
          <w:rFonts w:ascii="Book Antiqua" w:hAnsi="Book Antiqua"/>
          <w:color w:val="000000" w:themeColor="text1"/>
        </w:rPr>
        <w:t>późn</w:t>
      </w:r>
      <w:proofErr w:type="spellEnd"/>
      <w:r w:rsidR="00084BA1" w:rsidRPr="00043175">
        <w:rPr>
          <w:rFonts w:ascii="Book Antiqua" w:hAnsi="Book Antiqua"/>
          <w:color w:val="000000" w:themeColor="text1"/>
        </w:rPr>
        <w:t>. zm</w:t>
      </w:r>
      <w:r w:rsidR="00084BA1">
        <w:rPr>
          <w:rFonts w:ascii="Book Antiqua" w:hAnsi="Book Antiqua"/>
          <w:color w:val="C00000"/>
        </w:rPr>
        <w:t>.</w:t>
      </w:r>
      <w:r w:rsidR="002C5BDD" w:rsidRPr="00226EED">
        <w:rPr>
          <w:rFonts w:ascii="Book Antiqua" w:hAnsi="Book Antiqua"/>
          <w:color w:val="C00000"/>
        </w:rPr>
        <w:t>)</w:t>
      </w:r>
      <w:r w:rsidR="00AD4304" w:rsidRPr="00226EED">
        <w:rPr>
          <w:rFonts w:ascii="Book Antiqua" w:hAnsi="Book Antiqua"/>
          <w:color w:val="C00000"/>
        </w:rPr>
        <w:t xml:space="preserve"> </w:t>
      </w:r>
      <w:r w:rsidR="00AD4304" w:rsidRPr="00A06D61">
        <w:rPr>
          <w:rFonts w:ascii="Book Antiqua" w:hAnsi="Book Antiqua"/>
        </w:rPr>
        <w:t>w przypadku wystąpienia, co najmniej jednej z okoliczności wymienionych poniżej</w:t>
      </w:r>
      <w:r w:rsidR="002C5BDD" w:rsidRPr="00A06D61">
        <w:rPr>
          <w:rFonts w:ascii="Book Antiqua" w:hAnsi="Book Antiqua"/>
        </w:rPr>
        <w:t>:</w:t>
      </w:r>
    </w:p>
    <w:p w:rsidR="00331CD7" w:rsidRPr="00A06D61" w:rsidRDefault="00331CD7" w:rsidP="00613354">
      <w:pPr>
        <w:pStyle w:val="NormalnyWeb"/>
        <w:numPr>
          <w:ilvl w:val="1"/>
          <w:numId w:val="58"/>
        </w:numPr>
        <w:tabs>
          <w:tab w:val="clear" w:pos="1440"/>
        </w:tabs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wystąpienia urzędowej zmiany stawki poda</w:t>
      </w:r>
      <w:r w:rsidR="002C5BDD" w:rsidRPr="00A06D61">
        <w:rPr>
          <w:rFonts w:ascii="Book Antiqua" w:hAnsi="Book Antiqua"/>
        </w:rPr>
        <w:t>tku VAT po dacie zawarcia umowy:</w:t>
      </w:r>
    </w:p>
    <w:p w:rsidR="002C5BDD" w:rsidRPr="00A06D61" w:rsidRDefault="00BE660E" w:rsidP="00C14186">
      <w:pPr>
        <w:pStyle w:val="NormalnyWeb"/>
        <w:tabs>
          <w:tab w:val="left" w:pos="1701"/>
        </w:tabs>
        <w:spacing w:before="0" w:beforeAutospacing="0" w:after="0"/>
        <w:ind w:left="1560" w:hanging="567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a) </w:t>
      </w:r>
      <w:r w:rsidR="00987E92" w:rsidRPr="00A06D61">
        <w:rPr>
          <w:rFonts w:ascii="Book Antiqua" w:hAnsi="Book Antiqua"/>
        </w:rPr>
        <w:t xml:space="preserve"> </w:t>
      </w:r>
      <w:r w:rsidR="00C14186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</w:rPr>
        <w:t>jeżeli zmiana stawki VAT będzie powodować zwiększenie kosztów wykonania umowy po stronie Wykonawcy, Zamawiający dopuszcza możliwość zwiększenia wynagrodzenia o kwotę równ</w:t>
      </w:r>
      <w:r w:rsidR="00520B51" w:rsidRPr="00A06D61">
        <w:rPr>
          <w:rFonts w:ascii="Book Antiqua" w:hAnsi="Book Antiqua"/>
        </w:rPr>
        <w:t>ą</w:t>
      </w:r>
      <w:r w:rsidRPr="00A06D61">
        <w:rPr>
          <w:rFonts w:ascii="Book Antiqua" w:hAnsi="Book Antiqua"/>
        </w:rPr>
        <w:t xml:space="preserve"> różnicy w kwocie podatku VAT, zapłaconego przez Wykonawcę;</w:t>
      </w:r>
    </w:p>
    <w:p w:rsidR="00BE660E" w:rsidRPr="00A06D61" w:rsidRDefault="00BE660E" w:rsidP="00987E92">
      <w:pPr>
        <w:pStyle w:val="NormalnyWeb"/>
        <w:spacing w:before="0" w:beforeAutospacing="0" w:after="0"/>
        <w:ind w:left="1560" w:hanging="567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b) </w:t>
      </w:r>
      <w:r w:rsidR="00987E92" w:rsidRPr="00A06D61">
        <w:rPr>
          <w:rFonts w:ascii="Book Antiqua" w:hAnsi="Book Antiqua"/>
        </w:rPr>
        <w:t xml:space="preserve"> </w:t>
      </w:r>
      <w:r w:rsidRPr="00A06D61">
        <w:rPr>
          <w:rFonts w:ascii="Book Antiqua" w:hAnsi="Book Antiqua"/>
        </w:rPr>
        <w:t>jeżeli zmiana stawki VAT będzie powodować zmniejszenie kosztów wykonania umowy po stronie Wykonawcy, Zamawiający dopuszcza możliwość zmniejszenia wynagrodzenia o kwotę stanowiącą różnicę podatku VAT do zapłacenia przez Wykonawcę;</w:t>
      </w:r>
    </w:p>
    <w:p w:rsidR="0029295E" w:rsidRPr="00A06D61" w:rsidRDefault="001F1AF9" w:rsidP="00613354">
      <w:pPr>
        <w:pStyle w:val="NormalnyWeb"/>
        <w:numPr>
          <w:ilvl w:val="1"/>
          <w:numId w:val="58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lastRenderedPageBreak/>
        <w:t>zmiany umowy gdy zmiany te są nieistotne w stosunku do treści oferty, na podstawie której dokonano wyboru Wykonawcy</w:t>
      </w:r>
      <w:r w:rsidR="00E67F64" w:rsidRPr="00A06D61">
        <w:rPr>
          <w:rFonts w:ascii="Book Antiqua" w:hAnsi="Book Antiqua"/>
        </w:rPr>
        <w:t>;</w:t>
      </w:r>
    </w:p>
    <w:p w:rsidR="003564B7" w:rsidRPr="006B56F9" w:rsidRDefault="0029295E" w:rsidP="00613354">
      <w:pPr>
        <w:pStyle w:val="NormalnyWeb"/>
        <w:numPr>
          <w:ilvl w:val="1"/>
          <w:numId w:val="58"/>
        </w:numPr>
        <w:spacing w:before="0" w:beforeAutospacing="0" w:after="0"/>
        <w:ind w:left="993" w:hanging="426"/>
        <w:jc w:val="both"/>
        <w:rPr>
          <w:rFonts w:ascii="Book Antiqua" w:hAnsi="Book Antiqua"/>
          <w:color w:val="000000" w:themeColor="text1"/>
        </w:rPr>
      </w:pPr>
      <w:bookmarkStart w:id="21" w:name="_Hlk529281690"/>
      <w:r w:rsidRPr="006B56F9">
        <w:rPr>
          <w:rFonts w:ascii="Book Antiqua" w:hAnsi="Book Antiqua"/>
          <w:color w:val="000000" w:themeColor="text1"/>
        </w:rPr>
        <w:t>zmiany instalacji do przetwarzania odpadów komunalnych/ instalacji odzysku lub unieszkodliwiania odpadów</w:t>
      </w:r>
      <w:r w:rsidR="00801FA0" w:rsidRPr="006B56F9">
        <w:rPr>
          <w:rFonts w:ascii="Book Antiqua" w:hAnsi="Book Antiqua"/>
          <w:color w:val="000000" w:themeColor="text1"/>
        </w:rPr>
        <w:t>/</w:t>
      </w:r>
      <w:bookmarkStart w:id="22" w:name="_Hlk529343439"/>
      <w:r w:rsidR="00801FA0" w:rsidRPr="006B56F9">
        <w:rPr>
          <w:rFonts w:ascii="Book Antiqua" w:hAnsi="Book Antiqua"/>
          <w:color w:val="000000" w:themeColor="text1"/>
        </w:rPr>
        <w:t>podmiot</w:t>
      </w:r>
      <w:r w:rsidR="0074109F" w:rsidRPr="006B56F9">
        <w:rPr>
          <w:rFonts w:ascii="Book Antiqua" w:hAnsi="Book Antiqua"/>
          <w:color w:val="000000" w:themeColor="text1"/>
        </w:rPr>
        <w:t>u zbierającego odpad</w:t>
      </w:r>
      <w:bookmarkEnd w:id="22"/>
      <w:r w:rsidR="002F620F">
        <w:rPr>
          <w:rFonts w:ascii="Book Antiqua" w:hAnsi="Book Antiqua"/>
          <w:color w:val="000000" w:themeColor="text1"/>
        </w:rPr>
        <w:t>y</w:t>
      </w:r>
      <w:r w:rsidR="0074109F" w:rsidRPr="006B56F9">
        <w:rPr>
          <w:rFonts w:ascii="Book Antiqua" w:hAnsi="Book Antiqua"/>
          <w:color w:val="000000" w:themeColor="text1"/>
        </w:rPr>
        <w:t>;</w:t>
      </w:r>
    </w:p>
    <w:bookmarkEnd w:id="21"/>
    <w:p w:rsidR="00AD4304" w:rsidRPr="00A06D61" w:rsidRDefault="003564B7" w:rsidP="00613354">
      <w:pPr>
        <w:pStyle w:val="NormalnyWeb"/>
        <w:numPr>
          <w:ilvl w:val="1"/>
          <w:numId w:val="58"/>
        </w:numPr>
        <w:spacing w:before="0" w:beforeAutospacing="0" w:after="0"/>
        <w:ind w:left="993" w:hanging="426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zm</w:t>
      </w:r>
      <w:r w:rsidR="00E67F64" w:rsidRPr="00A06D61">
        <w:rPr>
          <w:rFonts w:ascii="Book Antiqua" w:hAnsi="Book Antiqua"/>
        </w:rPr>
        <w:t xml:space="preserve">iany </w:t>
      </w:r>
      <w:r w:rsidR="00AD4304" w:rsidRPr="00A06D61">
        <w:rPr>
          <w:rFonts w:ascii="Book Antiqua" w:hAnsi="Book Antiqua"/>
        </w:rPr>
        <w:t>sposobu spełnienia świadczenia</w:t>
      </w:r>
      <w:r w:rsidR="000F7FAC" w:rsidRPr="00A06D61">
        <w:rPr>
          <w:rFonts w:ascii="Book Antiqua" w:hAnsi="Book Antiqua"/>
        </w:rPr>
        <w:t xml:space="preserve"> </w:t>
      </w:r>
      <w:r w:rsidR="00AD4304" w:rsidRPr="00A06D61">
        <w:rPr>
          <w:rFonts w:ascii="Book Antiqua" w:hAnsi="Book Antiqua" w:cs="Arial Narrow"/>
        </w:rPr>
        <w:t>- zmiany przedmiotu zamówienia oraz obowiązków stron jeśli zmiany te są konieczne do zastosowania w skutek zmiany przepisów prawa powszechnie obowiązującego</w:t>
      </w:r>
      <w:r w:rsidR="000F7FAC" w:rsidRPr="00A06D61">
        <w:rPr>
          <w:rFonts w:ascii="Book Antiqua" w:hAnsi="Book Antiqua" w:cs="Arial Narrow"/>
        </w:rPr>
        <w:t>,</w:t>
      </w:r>
      <w:r w:rsidR="00AD4304" w:rsidRPr="00A06D61">
        <w:rPr>
          <w:rFonts w:ascii="Book Antiqua" w:hAnsi="Book Antiqua" w:cs="Arial Narrow"/>
        </w:rPr>
        <w:t xml:space="preserve"> w tym przepisów prawa miejscowego istotnych dla prawidłowej realizacji przedmiotu umowy,</w:t>
      </w:r>
    </w:p>
    <w:p w:rsidR="004755E8" w:rsidRPr="00A06D61" w:rsidRDefault="00AD4304" w:rsidP="00613354">
      <w:pPr>
        <w:pStyle w:val="NormalnyWeb"/>
        <w:numPr>
          <w:ilvl w:val="1"/>
          <w:numId w:val="58"/>
        </w:numPr>
        <w:spacing w:before="0" w:beforeAutospacing="0" w:after="0"/>
        <w:ind w:left="993" w:hanging="426"/>
        <w:jc w:val="both"/>
        <w:rPr>
          <w:rStyle w:val="font"/>
          <w:rFonts w:ascii="Book Antiqua" w:hAnsi="Book Antiqua"/>
        </w:rPr>
      </w:pPr>
      <w:r w:rsidRPr="00A06D61">
        <w:rPr>
          <w:rFonts w:ascii="Book Antiqua" w:hAnsi="Book Antiqua"/>
        </w:rPr>
        <w:t>z</w:t>
      </w:r>
      <w:r w:rsidR="004755E8" w:rsidRPr="00A06D61">
        <w:rPr>
          <w:rStyle w:val="font"/>
          <w:rFonts w:ascii="Book Antiqua" w:hAnsi="Book Antiqua"/>
        </w:rPr>
        <w:t>miany w zakresie Podwykonawcy, na którego zasoby powoływał się Wykonawca na zasadach określonych w art. 22a ust. 1 ustawy Prawo zamówień publicznych:</w:t>
      </w:r>
    </w:p>
    <w:p w:rsidR="004755E8" w:rsidRPr="00A06D61" w:rsidRDefault="004755E8" w:rsidP="00613354">
      <w:pPr>
        <w:pStyle w:val="NormalnyWeb"/>
        <w:numPr>
          <w:ilvl w:val="2"/>
          <w:numId w:val="58"/>
        </w:numPr>
        <w:spacing w:before="0" w:beforeAutospacing="0" w:after="0"/>
        <w:ind w:left="1418" w:hanging="284"/>
        <w:jc w:val="both"/>
        <w:rPr>
          <w:rStyle w:val="font"/>
          <w:rFonts w:ascii="Book Antiqua" w:hAnsi="Book Antiqua"/>
        </w:rPr>
      </w:pPr>
      <w:r w:rsidRPr="00A06D61">
        <w:rPr>
          <w:rStyle w:val="font"/>
          <w:rFonts w:ascii="Book Antiqua" w:hAnsi="Book Antiqua"/>
        </w:rPr>
        <w:t>jeżeli zmiana albo rezygnacja z Podwykonawcy dotyczy podmiotu, na którego zasoby Wykonawca powołał się, na zasadach określonych w art. 22a ust.1, w</w:t>
      </w:r>
      <w:r w:rsidR="000F7FAC" w:rsidRPr="00A06D61">
        <w:rPr>
          <w:rStyle w:val="font"/>
          <w:rFonts w:ascii="Book Antiqua" w:hAnsi="Book Antiqua"/>
        </w:rPr>
        <w:t> </w:t>
      </w:r>
      <w:r w:rsidRPr="00A06D61">
        <w:rPr>
          <w:rStyle w:val="font"/>
          <w:rFonts w:ascii="Book Antiqua" w:hAnsi="Book Antiqua"/>
        </w:rPr>
        <w:t>celu wykazania spełnienia warunków udziału w postępowaniu lub</w:t>
      </w:r>
      <w:r w:rsidR="00D52953" w:rsidRPr="00A06D61">
        <w:rPr>
          <w:rStyle w:val="font"/>
          <w:rFonts w:ascii="Book Antiqua" w:hAnsi="Book Antiqua"/>
        </w:rPr>
        <w:t> </w:t>
      </w:r>
      <w:r w:rsidRPr="00A06D61">
        <w:rPr>
          <w:rStyle w:val="font"/>
          <w:rFonts w:ascii="Book Antiqua" w:hAnsi="Book Antiqua"/>
        </w:rPr>
        <w:t>kryteriów selekcji</w:t>
      </w:r>
      <w:r w:rsidR="00DB79E6" w:rsidRPr="00A06D61">
        <w:rPr>
          <w:rStyle w:val="font"/>
          <w:rFonts w:ascii="Book Antiqua" w:hAnsi="Book Antiqua"/>
        </w:rPr>
        <w:t>, Wykonawca jest obowiązany wykazać Zamawiające</w:t>
      </w:r>
      <w:r w:rsidR="008A702F" w:rsidRPr="00A06D61">
        <w:rPr>
          <w:rStyle w:val="font"/>
          <w:rFonts w:ascii="Book Antiqua" w:hAnsi="Book Antiqua"/>
        </w:rPr>
        <w:t>mu</w:t>
      </w:r>
      <w:r w:rsidR="00DB79E6" w:rsidRPr="00A06D61">
        <w:rPr>
          <w:rStyle w:val="font"/>
          <w:rFonts w:ascii="Book Antiqua" w:hAnsi="Book Antiqua"/>
        </w:rPr>
        <w:t xml:space="preserve">, że proponowany inny Podwykonawca lub Wykonawca samodzielnie spełnia je w stopniu nie mniejszym niż Podwykonawca, na którego zasoby Wykonawca powołał się w trakcie postępowania o udzielenie zamówienia,   </w:t>
      </w:r>
    </w:p>
    <w:p w:rsidR="00E67F64" w:rsidRPr="00A06D61" w:rsidRDefault="00E67F64" w:rsidP="00613354">
      <w:pPr>
        <w:pStyle w:val="NormalnyWeb"/>
        <w:numPr>
          <w:ilvl w:val="1"/>
          <w:numId w:val="58"/>
        </w:numPr>
        <w:spacing w:before="0" w:beforeAutospacing="0" w:after="0"/>
        <w:ind w:left="993" w:hanging="426"/>
        <w:jc w:val="both"/>
        <w:rPr>
          <w:rStyle w:val="font"/>
          <w:rFonts w:ascii="Book Antiqua" w:hAnsi="Book Antiqua"/>
        </w:rPr>
      </w:pPr>
      <w:r w:rsidRPr="00A06D61">
        <w:rPr>
          <w:rStyle w:val="font"/>
          <w:rFonts w:ascii="Book Antiqua" w:hAnsi="Book Antiqua"/>
        </w:rPr>
        <w:t>zmiany w zakresie Podwykonawcy (niebędącego podmiotem, na którego zasoby wykonawca powoływał się:</w:t>
      </w:r>
    </w:p>
    <w:p w:rsidR="00E67F64" w:rsidRPr="00A06D61" w:rsidRDefault="00E67F64" w:rsidP="00613354">
      <w:pPr>
        <w:pStyle w:val="NormalnyWeb"/>
        <w:numPr>
          <w:ilvl w:val="1"/>
          <w:numId w:val="12"/>
        </w:numPr>
        <w:tabs>
          <w:tab w:val="clear" w:pos="1440"/>
        </w:tabs>
        <w:spacing w:before="0" w:beforeAutospacing="0" w:after="0"/>
        <w:ind w:left="1418" w:hanging="425"/>
        <w:jc w:val="both"/>
        <w:rPr>
          <w:rStyle w:val="font"/>
          <w:rFonts w:ascii="Book Antiqua" w:hAnsi="Book Antiqua"/>
        </w:rPr>
      </w:pPr>
      <w:r w:rsidRPr="00A06D61">
        <w:rPr>
          <w:rStyle w:val="font"/>
          <w:rFonts w:ascii="Book Antiqua" w:hAnsi="Book Antiqua"/>
        </w:rPr>
        <w:t>zmiana polegająca na wskazaniu innego Podwykonawcy;</w:t>
      </w:r>
    </w:p>
    <w:p w:rsidR="00E67F64" w:rsidRPr="00A06D61" w:rsidRDefault="00E67F64" w:rsidP="00613354">
      <w:pPr>
        <w:pStyle w:val="NormalnyWeb"/>
        <w:numPr>
          <w:ilvl w:val="1"/>
          <w:numId w:val="12"/>
        </w:numPr>
        <w:tabs>
          <w:tab w:val="clear" w:pos="1440"/>
        </w:tabs>
        <w:spacing w:before="0" w:beforeAutospacing="0" w:after="0"/>
        <w:ind w:left="1418" w:hanging="425"/>
        <w:jc w:val="both"/>
        <w:rPr>
          <w:rStyle w:val="font"/>
          <w:rFonts w:ascii="Book Antiqua" w:hAnsi="Book Antiqua"/>
        </w:rPr>
      </w:pPr>
      <w:r w:rsidRPr="00A06D61">
        <w:rPr>
          <w:rStyle w:val="font"/>
          <w:rFonts w:ascii="Book Antiqua" w:hAnsi="Book Antiqua"/>
        </w:rPr>
        <w:t xml:space="preserve">zmiana w zakresie rezygnacji z Podwykonawcy; </w:t>
      </w:r>
    </w:p>
    <w:p w:rsidR="00E67F64" w:rsidRPr="00A06D61" w:rsidRDefault="00E67F64" w:rsidP="00613354">
      <w:pPr>
        <w:pStyle w:val="NormalnyWeb"/>
        <w:numPr>
          <w:ilvl w:val="1"/>
          <w:numId w:val="12"/>
        </w:numPr>
        <w:tabs>
          <w:tab w:val="clear" w:pos="1440"/>
        </w:tabs>
        <w:spacing w:before="0" w:beforeAutospacing="0" w:after="0"/>
        <w:ind w:left="1418" w:hanging="425"/>
        <w:jc w:val="both"/>
        <w:rPr>
          <w:rStyle w:val="font"/>
          <w:rFonts w:ascii="Book Antiqua" w:hAnsi="Book Antiqua"/>
        </w:rPr>
      </w:pPr>
      <w:r w:rsidRPr="00A06D61">
        <w:rPr>
          <w:rStyle w:val="font"/>
          <w:rFonts w:ascii="Book Antiqua" w:hAnsi="Book Antiqua"/>
        </w:rPr>
        <w:t>zmiana polegająca na wskazaniu innego zakresu (części) Podwykonawstwa;</w:t>
      </w:r>
    </w:p>
    <w:p w:rsidR="00CF485F" w:rsidRPr="00A06D61" w:rsidRDefault="00E67F64" w:rsidP="00613354">
      <w:pPr>
        <w:pStyle w:val="NormalnyWeb"/>
        <w:numPr>
          <w:ilvl w:val="1"/>
          <w:numId w:val="12"/>
        </w:numPr>
        <w:tabs>
          <w:tab w:val="clear" w:pos="1440"/>
        </w:tabs>
        <w:spacing w:before="0" w:beforeAutospacing="0" w:after="0"/>
        <w:ind w:left="1418" w:hanging="425"/>
        <w:jc w:val="both"/>
        <w:rPr>
          <w:rStyle w:val="font"/>
          <w:rFonts w:ascii="Book Antiqua" w:hAnsi="Book Antiqua"/>
        </w:rPr>
      </w:pPr>
      <w:r w:rsidRPr="00A06D61">
        <w:rPr>
          <w:rStyle w:val="font"/>
          <w:rFonts w:ascii="Book Antiqua" w:hAnsi="Book Antiqua"/>
        </w:rPr>
        <w:t>zmiana polegająca na wykonaniu zamówienia przy pomocy Podwykonawc</w:t>
      </w:r>
      <w:r w:rsidR="001D0033" w:rsidRPr="00A06D61">
        <w:rPr>
          <w:rStyle w:val="font"/>
          <w:rFonts w:ascii="Book Antiqua" w:hAnsi="Book Antiqua"/>
        </w:rPr>
        <w:t>y</w:t>
      </w:r>
      <w:r w:rsidRPr="00A06D61">
        <w:rPr>
          <w:rStyle w:val="font"/>
          <w:rFonts w:ascii="Book Antiqua" w:hAnsi="Book Antiqua"/>
        </w:rPr>
        <w:t xml:space="preserve"> pomimo niewskazania w ofercie żadnej części zamówienia przeznaczonej do wykonania w ramach </w:t>
      </w:r>
      <w:r w:rsidR="001D0033" w:rsidRPr="00A06D61">
        <w:rPr>
          <w:rStyle w:val="font"/>
          <w:rFonts w:ascii="Book Antiqua" w:hAnsi="Book Antiqua"/>
        </w:rPr>
        <w:t>P</w:t>
      </w:r>
      <w:r w:rsidRPr="00A06D61">
        <w:rPr>
          <w:rStyle w:val="font"/>
          <w:rFonts w:ascii="Book Antiqua" w:hAnsi="Book Antiqua"/>
        </w:rPr>
        <w:t>odwykonawstwa</w:t>
      </w:r>
      <w:r w:rsidR="001C4242" w:rsidRPr="00A06D61">
        <w:rPr>
          <w:rStyle w:val="font"/>
          <w:rFonts w:ascii="Book Antiqua" w:hAnsi="Book Antiqua"/>
        </w:rPr>
        <w:t>,</w:t>
      </w:r>
    </w:p>
    <w:p w:rsidR="00C32989" w:rsidRPr="00A06D61" w:rsidRDefault="00C32989" w:rsidP="00613354">
      <w:pPr>
        <w:pStyle w:val="Akapitzlist"/>
        <w:numPr>
          <w:ilvl w:val="1"/>
          <w:numId w:val="58"/>
        </w:numPr>
        <w:tabs>
          <w:tab w:val="left" w:pos="709"/>
        </w:tabs>
        <w:spacing w:after="0" w:line="240" w:lineRule="auto"/>
        <w:ind w:left="993" w:hanging="426"/>
        <w:jc w:val="both"/>
        <w:textAlignment w:val="baseline"/>
        <w:rPr>
          <w:rFonts w:ascii="Book Antiqua" w:hAnsi="Book Antiqua" w:cs="Arial Narrow"/>
          <w:sz w:val="24"/>
          <w:szCs w:val="24"/>
        </w:rPr>
      </w:pPr>
      <w:bookmarkStart w:id="23" w:name="_Hlk529277293"/>
      <w:r w:rsidRPr="00A06D61">
        <w:rPr>
          <w:rFonts w:ascii="Book Antiqua" w:hAnsi="Book Antiqua" w:cs="Arial Narrow"/>
          <w:sz w:val="24"/>
          <w:szCs w:val="24"/>
        </w:rPr>
        <w:t>zmiany pojazdów wskazanych w ofercie, do odbioru zmieszanych odpadów komunalnych, selektywnie zebranych odpadów komunalnych, pojazdu do odbierania odpadów bez funkcji kompaktującej, na inne, przy zachowaniu warunku w zakresie dysponowania odpowiednim po</w:t>
      </w:r>
      <w:r w:rsidR="007A5181" w:rsidRPr="00A06D61">
        <w:rPr>
          <w:rFonts w:ascii="Book Antiqua" w:hAnsi="Book Antiqua" w:cs="Arial Narrow"/>
          <w:sz w:val="24"/>
          <w:szCs w:val="24"/>
        </w:rPr>
        <w:t xml:space="preserve">tencjałem technicznym </w:t>
      </w:r>
      <w:r w:rsidR="007A5181" w:rsidRPr="006B56F9">
        <w:rPr>
          <w:rFonts w:ascii="Book Antiqua" w:hAnsi="Book Antiqua" w:cs="Arial Narrow"/>
          <w:color w:val="000000" w:themeColor="text1"/>
          <w:sz w:val="24"/>
          <w:szCs w:val="24"/>
        </w:rPr>
        <w:t>wskazanym</w:t>
      </w:r>
      <w:r w:rsidRPr="006B56F9">
        <w:rPr>
          <w:rFonts w:ascii="Book Antiqua" w:hAnsi="Book Antiqua" w:cs="Arial Narrow"/>
          <w:color w:val="000000" w:themeColor="text1"/>
          <w:sz w:val="24"/>
          <w:szCs w:val="24"/>
        </w:rPr>
        <w:t xml:space="preserve"> w </w:t>
      </w:r>
      <w:r w:rsidR="00FF06B2" w:rsidRPr="006B56F9">
        <w:rPr>
          <w:rFonts w:ascii="Book Antiqua" w:hAnsi="Book Antiqua" w:cs="Arial Narrow"/>
          <w:color w:val="000000" w:themeColor="text1"/>
          <w:sz w:val="24"/>
          <w:szCs w:val="24"/>
        </w:rPr>
        <w:t>SIWZ</w:t>
      </w:r>
      <w:r w:rsidR="009612C4" w:rsidRPr="006B56F9">
        <w:rPr>
          <w:rFonts w:ascii="Book Antiqua" w:hAnsi="Book Antiqua" w:cs="Arial Narrow"/>
          <w:color w:val="000000" w:themeColor="text1"/>
          <w:sz w:val="24"/>
          <w:szCs w:val="24"/>
        </w:rPr>
        <w:t>,</w:t>
      </w:r>
    </w:p>
    <w:p w:rsidR="00C32989" w:rsidRPr="006B56F9" w:rsidRDefault="00C32989" w:rsidP="00613354">
      <w:pPr>
        <w:pStyle w:val="Akapitzlist"/>
        <w:numPr>
          <w:ilvl w:val="1"/>
          <w:numId w:val="58"/>
        </w:numPr>
        <w:tabs>
          <w:tab w:val="clear" w:pos="1440"/>
          <w:tab w:val="left" w:pos="709"/>
        </w:tabs>
        <w:spacing w:after="0" w:line="240" w:lineRule="auto"/>
        <w:ind w:left="993" w:hanging="426"/>
        <w:jc w:val="both"/>
        <w:textAlignment w:val="baseline"/>
        <w:rPr>
          <w:rFonts w:ascii="Book Antiqua" w:hAnsi="Book Antiqua" w:cs="Arial Narrow"/>
          <w:color w:val="000000" w:themeColor="text1"/>
          <w:sz w:val="24"/>
          <w:szCs w:val="24"/>
        </w:rPr>
      </w:pPr>
      <w:r w:rsidRPr="006B56F9">
        <w:rPr>
          <w:rFonts w:ascii="Book Antiqua" w:hAnsi="Book Antiqua" w:cs="Arial Narrow"/>
          <w:color w:val="000000" w:themeColor="text1"/>
          <w:sz w:val="24"/>
          <w:szCs w:val="24"/>
        </w:rPr>
        <w:t>zmiana lokalizacji bazy magazynowo transportowej przy zachowaniu warunku w</w:t>
      </w:r>
      <w:r w:rsidR="000F7FAC" w:rsidRPr="006B56F9">
        <w:rPr>
          <w:rFonts w:ascii="Book Antiqua" w:hAnsi="Book Antiqua" w:cs="Arial Narrow"/>
          <w:color w:val="000000" w:themeColor="text1"/>
          <w:sz w:val="24"/>
          <w:szCs w:val="24"/>
        </w:rPr>
        <w:t> </w:t>
      </w:r>
      <w:r w:rsidRPr="006B56F9">
        <w:rPr>
          <w:rFonts w:ascii="Book Antiqua" w:hAnsi="Book Antiqua" w:cs="Arial Narrow"/>
          <w:color w:val="000000" w:themeColor="text1"/>
          <w:sz w:val="24"/>
          <w:szCs w:val="24"/>
        </w:rPr>
        <w:t>zakresie dysponowania odpowiednim potencjałem technicznym wskazanym w</w:t>
      </w:r>
      <w:r w:rsidR="000F7FAC" w:rsidRPr="006B56F9">
        <w:rPr>
          <w:rFonts w:ascii="Book Antiqua" w:hAnsi="Book Antiqua" w:cs="Arial Narrow"/>
          <w:color w:val="000000" w:themeColor="text1"/>
          <w:sz w:val="24"/>
          <w:szCs w:val="24"/>
        </w:rPr>
        <w:t> </w:t>
      </w:r>
      <w:r w:rsidR="00FF06B2" w:rsidRPr="006B56F9">
        <w:rPr>
          <w:rFonts w:ascii="Book Antiqua" w:hAnsi="Book Antiqua" w:cs="Arial Narrow"/>
          <w:color w:val="000000" w:themeColor="text1"/>
          <w:sz w:val="24"/>
          <w:szCs w:val="24"/>
        </w:rPr>
        <w:t>SIWZ</w:t>
      </w:r>
      <w:r w:rsidRPr="006B56F9">
        <w:rPr>
          <w:rFonts w:ascii="Book Antiqua" w:hAnsi="Book Antiqua" w:cs="Arial Narrow"/>
          <w:color w:val="000000" w:themeColor="text1"/>
          <w:sz w:val="24"/>
          <w:szCs w:val="24"/>
        </w:rPr>
        <w:t>,</w:t>
      </w:r>
    </w:p>
    <w:bookmarkEnd w:id="23"/>
    <w:p w:rsidR="00C32989" w:rsidRPr="00A06D61" w:rsidRDefault="00C32989" w:rsidP="00613354">
      <w:pPr>
        <w:pStyle w:val="Akapitzlist"/>
        <w:numPr>
          <w:ilvl w:val="1"/>
          <w:numId w:val="58"/>
        </w:numPr>
        <w:tabs>
          <w:tab w:val="left" w:pos="709"/>
        </w:tabs>
        <w:spacing w:after="0" w:line="240" w:lineRule="auto"/>
        <w:ind w:left="993" w:hanging="426"/>
        <w:jc w:val="both"/>
        <w:textAlignment w:val="baseline"/>
        <w:rPr>
          <w:rFonts w:ascii="Book Antiqua" w:hAnsi="Book Antiqua" w:cs="Arial Narrow"/>
          <w:sz w:val="24"/>
          <w:szCs w:val="24"/>
        </w:rPr>
      </w:pPr>
      <w:r w:rsidRPr="006B56F9">
        <w:rPr>
          <w:rFonts w:ascii="Book Antiqua" w:hAnsi="Book Antiqua" w:cs="Arial Narrow"/>
          <w:color w:val="000000" w:themeColor="text1"/>
          <w:sz w:val="24"/>
          <w:szCs w:val="24"/>
        </w:rPr>
        <w:t xml:space="preserve">zmiany osób zdolnych </w:t>
      </w:r>
      <w:r w:rsidRPr="00A06D61">
        <w:rPr>
          <w:rFonts w:ascii="Book Antiqua" w:hAnsi="Book Antiqua" w:cs="Arial Narrow"/>
          <w:sz w:val="24"/>
          <w:szCs w:val="24"/>
        </w:rPr>
        <w:t>do wykonania zamówienia przy zachowaniu warunku w</w:t>
      </w:r>
      <w:r w:rsidR="000F7FAC" w:rsidRPr="00A06D61">
        <w:rPr>
          <w:rFonts w:ascii="Book Antiqua" w:hAnsi="Book Antiqua" w:cs="Arial Narrow"/>
          <w:sz w:val="24"/>
          <w:szCs w:val="24"/>
        </w:rPr>
        <w:t> </w:t>
      </w:r>
      <w:r w:rsidRPr="00A06D61">
        <w:rPr>
          <w:rFonts w:ascii="Book Antiqua" w:hAnsi="Book Antiqua" w:cs="Arial Narrow"/>
          <w:sz w:val="24"/>
          <w:szCs w:val="24"/>
        </w:rPr>
        <w:t>zakresie dysponowania osobą wskazan</w:t>
      </w:r>
      <w:r w:rsidR="00D74B51" w:rsidRPr="00A06D61">
        <w:rPr>
          <w:rFonts w:ascii="Book Antiqua" w:hAnsi="Book Antiqua" w:cs="Arial Narrow"/>
          <w:sz w:val="24"/>
          <w:szCs w:val="24"/>
        </w:rPr>
        <w:t>ą</w:t>
      </w:r>
      <w:r w:rsidRPr="00A06D61">
        <w:rPr>
          <w:rFonts w:ascii="Book Antiqua" w:hAnsi="Book Antiqua" w:cs="Arial Narrow"/>
          <w:sz w:val="24"/>
          <w:szCs w:val="24"/>
        </w:rPr>
        <w:t xml:space="preserve"> w SIWZ,</w:t>
      </w:r>
    </w:p>
    <w:p w:rsidR="00C32989" w:rsidRPr="00A06D61" w:rsidRDefault="00C32989" w:rsidP="00613354">
      <w:pPr>
        <w:pStyle w:val="Akapitzlist"/>
        <w:numPr>
          <w:ilvl w:val="1"/>
          <w:numId w:val="58"/>
        </w:numPr>
        <w:spacing w:after="0" w:line="240" w:lineRule="auto"/>
        <w:ind w:left="993" w:hanging="426"/>
        <w:jc w:val="both"/>
        <w:textAlignment w:val="baseline"/>
        <w:rPr>
          <w:rFonts w:ascii="Book Antiqua" w:hAnsi="Book Antiqua" w:cs="Arial Narrow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powstania rozbieżności lub niejasności w rozumieniu pojęć użytych w umowie, których nie będzie można usunąć w inny sposób, a zmiana będzie umożliwiać usunięcie rozbieżności i doprecyzowanie umowy w celu jednoznacznej interpretacji jej postanowień przez strony.</w:t>
      </w:r>
    </w:p>
    <w:p w:rsidR="00367814" w:rsidRPr="00A06D61" w:rsidRDefault="00907851" w:rsidP="00613354">
      <w:pPr>
        <w:pStyle w:val="NormalnyWeb"/>
        <w:numPr>
          <w:ilvl w:val="0"/>
          <w:numId w:val="6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Zmiany </w:t>
      </w:r>
      <w:r w:rsidR="00451BFC" w:rsidRPr="00A06D61">
        <w:rPr>
          <w:rFonts w:ascii="Book Antiqua" w:hAnsi="Book Antiqua"/>
        </w:rPr>
        <w:t>postanowień</w:t>
      </w:r>
      <w:r w:rsidRPr="00A06D61">
        <w:rPr>
          <w:rFonts w:ascii="Book Antiqua" w:hAnsi="Book Antiqua"/>
        </w:rPr>
        <w:t xml:space="preserve"> niniejszej umowy wymagają formy pisemnej pod rygorem jej nieważności.</w:t>
      </w:r>
    </w:p>
    <w:p w:rsidR="009D6EB9" w:rsidRDefault="009D6EB9" w:rsidP="00987E92">
      <w:pPr>
        <w:pStyle w:val="NormalnyWeb"/>
        <w:tabs>
          <w:tab w:val="left" w:pos="4260"/>
          <w:tab w:val="center" w:pos="4536"/>
        </w:tabs>
        <w:spacing w:before="0" w:beforeAutospacing="0" w:after="0"/>
        <w:ind w:left="567"/>
        <w:jc w:val="both"/>
        <w:rPr>
          <w:rFonts w:ascii="Book Antiqua" w:hAnsi="Book Antiqua"/>
          <w:b/>
          <w:bCs/>
        </w:rPr>
      </w:pPr>
    </w:p>
    <w:p w:rsidR="00226EED" w:rsidRDefault="00226EED" w:rsidP="00987E92">
      <w:pPr>
        <w:pStyle w:val="NormalnyWeb"/>
        <w:tabs>
          <w:tab w:val="left" w:pos="4260"/>
          <w:tab w:val="center" w:pos="4536"/>
        </w:tabs>
        <w:spacing w:before="0" w:beforeAutospacing="0" w:after="0"/>
        <w:ind w:left="567"/>
        <w:jc w:val="both"/>
        <w:rPr>
          <w:rFonts w:ascii="Book Antiqua" w:hAnsi="Book Antiqua"/>
          <w:b/>
          <w:bCs/>
        </w:rPr>
      </w:pPr>
    </w:p>
    <w:p w:rsidR="00226EED" w:rsidRDefault="00226EED" w:rsidP="00987E92">
      <w:pPr>
        <w:pStyle w:val="NormalnyWeb"/>
        <w:tabs>
          <w:tab w:val="left" w:pos="4260"/>
          <w:tab w:val="center" w:pos="4536"/>
        </w:tabs>
        <w:spacing w:before="0" w:beforeAutospacing="0" w:after="0"/>
        <w:ind w:left="567"/>
        <w:jc w:val="both"/>
        <w:rPr>
          <w:rFonts w:ascii="Book Antiqua" w:hAnsi="Book Antiqua"/>
          <w:b/>
          <w:bCs/>
        </w:rPr>
      </w:pPr>
    </w:p>
    <w:p w:rsidR="00226EED" w:rsidRDefault="00226EED" w:rsidP="00987E92">
      <w:pPr>
        <w:pStyle w:val="NormalnyWeb"/>
        <w:tabs>
          <w:tab w:val="left" w:pos="4260"/>
          <w:tab w:val="center" w:pos="4536"/>
        </w:tabs>
        <w:spacing w:before="0" w:beforeAutospacing="0" w:after="0"/>
        <w:ind w:left="567"/>
        <w:jc w:val="both"/>
        <w:rPr>
          <w:rFonts w:ascii="Book Antiqua" w:hAnsi="Book Antiqua"/>
          <w:b/>
          <w:bCs/>
        </w:rPr>
      </w:pPr>
    </w:p>
    <w:p w:rsidR="00226EED" w:rsidRPr="00A06D61" w:rsidRDefault="00226EED" w:rsidP="00987E92">
      <w:pPr>
        <w:pStyle w:val="NormalnyWeb"/>
        <w:tabs>
          <w:tab w:val="left" w:pos="4260"/>
          <w:tab w:val="center" w:pos="4536"/>
        </w:tabs>
        <w:spacing w:before="0" w:beforeAutospacing="0" w:after="0"/>
        <w:ind w:left="567"/>
        <w:jc w:val="both"/>
        <w:rPr>
          <w:rFonts w:ascii="Book Antiqua" w:hAnsi="Book Antiqua"/>
          <w:b/>
          <w:bCs/>
        </w:rPr>
      </w:pPr>
    </w:p>
    <w:p w:rsidR="00987E92" w:rsidRPr="00A06D61" w:rsidRDefault="00987E92" w:rsidP="001B04AB">
      <w:pPr>
        <w:pStyle w:val="NormalnyWeb"/>
        <w:tabs>
          <w:tab w:val="left" w:pos="4260"/>
          <w:tab w:val="center" w:pos="4536"/>
        </w:tabs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031660" w:rsidRPr="00A06D61" w:rsidRDefault="00031660" w:rsidP="00C4166D">
      <w:pPr>
        <w:pStyle w:val="NormalnyWeb"/>
        <w:tabs>
          <w:tab w:val="left" w:pos="4260"/>
          <w:tab w:val="center" w:pos="4536"/>
        </w:tabs>
        <w:spacing w:before="0" w:beforeAutospacing="0" w:after="0"/>
        <w:ind w:left="567" w:hanging="567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lastRenderedPageBreak/>
        <w:t>ODSTĄPIENIE</w:t>
      </w:r>
      <w:r w:rsidR="00AC2271" w:rsidRPr="00A06D61">
        <w:rPr>
          <w:rFonts w:ascii="Book Antiqua" w:hAnsi="Book Antiqua"/>
          <w:b/>
          <w:bCs/>
        </w:rPr>
        <w:t xml:space="preserve"> </w:t>
      </w:r>
      <w:r w:rsidR="00877E69" w:rsidRPr="00A06D61">
        <w:rPr>
          <w:rFonts w:ascii="Book Antiqua" w:hAnsi="Book Antiqua"/>
          <w:b/>
          <w:bCs/>
        </w:rPr>
        <w:t>I WYPOWIEDZ</w:t>
      </w:r>
      <w:r w:rsidR="00D54C0B" w:rsidRPr="00A06D61">
        <w:rPr>
          <w:rFonts w:ascii="Book Antiqua" w:hAnsi="Book Antiqua"/>
          <w:b/>
          <w:bCs/>
        </w:rPr>
        <w:t>E</w:t>
      </w:r>
      <w:r w:rsidR="00877E69" w:rsidRPr="00A06D61">
        <w:rPr>
          <w:rFonts w:ascii="Book Antiqua" w:hAnsi="Book Antiqua"/>
          <w:b/>
          <w:bCs/>
        </w:rPr>
        <w:t xml:space="preserve">NIE </w:t>
      </w:r>
      <w:r w:rsidRPr="00A06D61">
        <w:rPr>
          <w:rFonts w:ascii="Book Antiqua" w:hAnsi="Book Antiqua"/>
          <w:b/>
          <w:bCs/>
        </w:rPr>
        <w:t>UMOWY</w:t>
      </w:r>
    </w:p>
    <w:p w:rsidR="001E1DCE" w:rsidRPr="00A06D61" w:rsidRDefault="001E1DCE" w:rsidP="001B04AB">
      <w:pPr>
        <w:pStyle w:val="NormalnyWeb"/>
        <w:spacing w:before="0" w:beforeAutospacing="0" w:after="0"/>
        <w:ind w:left="567" w:hanging="567"/>
        <w:jc w:val="both"/>
        <w:rPr>
          <w:rFonts w:ascii="Book Antiqua" w:hAnsi="Book Antiqua"/>
          <w:b/>
          <w:bCs/>
        </w:rPr>
      </w:pPr>
    </w:p>
    <w:p w:rsidR="00C4166D" w:rsidRPr="00A06D61" w:rsidRDefault="00C4166D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 xml:space="preserve">§ </w:t>
      </w:r>
      <w:r w:rsidR="00987E92" w:rsidRPr="00A06D61">
        <w:rPr>
          <w:rFonts w:ascii="Book Antiqua" w:hAnsi="Book Antiqua"/>
          <w:b/>
          <w:bCs/>
        </w:rPr>
        <w:t>20</w:t>
      </w:r>
      <w:r w:rsidRPr="00A06D61">
        <w:rPr>
          <w:rFonts w:ascii="Book Antiqua" w:hAnsi="Book Antiqua"/>
          <w:b/>
          <w:bCs/>
        </w:rPr>
        <w:t>.</w:t>
      </w:r>
    </w:p>
    <w:p w:rsidR="001E1DCE" w:rsidRPr="00A06D61" w:rsidRDefault="001E1DCE" w:rsidP="00613354">
      <w:pPr>
        <w:pStyle w:val="NormalnyWeb"/>
        <w:numPr>
          <w:ilvl w:val="0"/>
          <w:numId w:val="7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W razie zaistnienia istot</w:t>
      </w:r>
      <w:r w:rsidR="00EA7EC3" w:rsidRPr="00A06D61">
        <w:rPr>
          <w:rFonts w:ascii="Book Antiqua" w:hAnsi="Book Antiqua"/>
          <w:bCs/>
        </w:rPr>
        <w:t>nej zmiany okoliczności powodują</w:t>
      </w:r>
      <w:r w:rsidRPr="00A06D61">
        <w:rPr>
          <w:rFonts w:ascii="Book Antiqua" w:hAnsi="Book Antiqua"/>
          <w:bCs/>
        </w:rPr>
        <w:t xml:space="preserve">cej, że wykonanie umowy nie leży w interesie publicznym, czego nie można było przewidzieć w chwili zawarcia umowy, </w:t>
      </w:r>
      <w:r w:rsidR="000A58AF" w:rsidRPr="00A06D61">
        <w:rPr>
          <w:rFonts w:ascii="Book Antiqua" w:hAnsi="Book Antiqua"/>
          <w:bCs/>
        </w:rPr>
        <w:t>Zamawiający może odstąpić</w:t>
      </w:r>
      <w:r w:rsidRPr="00A06D61">
        <w:rPr>
          <w:rFonts w:ascii="Book Antiqua" w:hAnsi="Book Antiqua"/>
          <w:bCs/>
        </w:rPr>
        <w:t xml:space="preserve"> od u</w:t>
      </w:r>
      <w:r w:rsidR="00EA7EC3" w:rsidRPr="00A06D61">
        <w:rPr>
          <w:rFonts w:ascii="Book Antiqua" w:hAnsi="Book Antiqua"/>
          <w:bCs/>
        </w:rPr>
        <w:t>mowy, a Wykonaw</w:t>
      </w:r>
      <w:r w:rsidR="00B0175E" w:rsidRPr="00A06D61">
        <w:rPr>
          <w:rFonts w:ascii="Book Antiqua" w:hAnsi="Book Antiqua"/>
          <w:bCs/>
        </w:rPr>
        <w:t>c</w:t>
      </w:r>
      <w:r w:rsidR="00EA7EC3" w:rsidRPr="00A06D61">
        <w:rPr>
          <w:rFonts w:ascii="Book Antiqua" w:hAnsi="Book Antiqua"/>
          <w:bCs/>
        </w:rPr>
        <w:t>a może żądać wyłą</w:t>
      </w:r>
      <w:r w:rsidRPr="00A06D61">
        <w:rPr>
          <w:rFonts w:ascii="Book Antiqua" w:hAnsi="Book Antiqua"/>
          <w:bCs/>
        </w:rPr>
        <w:t>cznie wynagrodzenia należnego mu z tytułu wykonania części umowy.</w:t>
      </w:r>
    </w:p>
    <w:p w:rsidR="001E1DCE" w:rsidRPr="00A06D61" w:rsidRDefault="00F36AA6" w:rsidP="00613354">
      <w:pPr>
        <w:pStyle w:val="NormalnyWeb"/>
        <w:numPr>
          <w:ilvl w:val="0"/>
          <w:numId w:val="7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Zamawiającemu przysługuje prawo do odstą</w:t>
      </w:r>
      <w:r w:rsidR="001E1DCE" w:rsidRPr="00A06D61">
        <w:rPr>
          <w:rFonts w:ascii="Book Antiqua" w:hAnsi="Book Antiqua"/>
          <w:bCs/>
        </w:rPr>
        <w:t>pienia od umowy</w:t>
      </w:r>
      <w:r w:rsidR="00A83618" w:rsidRPr="00A06D61">
        <w:rPr>
          <w:rFonts w:ascii="Book Antiqua" w:hAnsi="Book Antiqua"/>
          <w:bCs/>
        </w:rPr>
        <w:t>,</w:t>
      </w:r>
      <w:r w:rsidR="001E1DCE" w:rsidRPr="00A06D61">
        <w:rPr>
          <w:rFonts w:ascii="Book Antiqua" w:hAnsi="Book Antiqua"/>
          <w:bCs/>
        </w:rPr>
        <w:t xml:space="preserve"> także w przypadku:</w:t>
      </w:r>
    </w:p>
    <w:p w:rsidR="001749DB" w:rsidRPr="00A06D61" w:rsidRDefault="003B42B7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nie rozpoczęcia przez Wykonawcę wywozu odpadów komunalnych w ciągu </w:t>
      </w:r>
      <w:r w:rsidR="00747366" w:rsidRPr="00A06D61">
        <w:rPr>
          <w:rFonts w:ascii="Book Antiqua" w:hAnsi="Book Antiqua"/>
          <w:bCs/>
        </w:rPr>
        <w:br/>
      </w:r>
      <w:r w:rsidR="00A83618" w:rsidRPr="00A06D61">
        <w:rPr>
          <w:rFonts w:ascii="Book Antiqua" w:hAnsi="Book Antiqua"/>
          <w:bCs/>
        </w:rPr>
        <w:t>7</w:t>
      </w:r>
      <w:r w:rsidR="0059742D" w:rsidRPr="00A06D61">
        <w:rPr>
          <w:rFonts w:ascii="Book Antiqua" w:hAnsi="Book Antiqua"/>
          <w:bCs/>
        </w:rPr>
        <w:t xml:space="preserve"> dni </w:t>
      </w:r>
      <w:r w:rsidR="00A140C5" w:rsidRPr="00A06D61">
        <w:rPr>
          <w:rFonts w:ascii="Book Antiqua" w:hAnsi="Book Antiqua"/>
          <w:bCs/>
        </w:rPr>
        <w:t xml:space="preserve">roboczych </w:t>
      </w:r>
      <w:r w:rsidR="0059742D" w:rsidRPr="00A06D61">
        <w:rPr>
          <w:rFonts w:ascii="Book Antiqua" w:hAnsi="Book Antiqua"/>
          <w:bCs/>
        </w:rPr>
        <w:t xml:space="preserve">od </w:t>
      </w:r>
      <w:r w:rsidR="00A140C5" w:rsidRPr="00A06D61">
        <w:rPr>
          <w:rFonts w:ascii="Book Antiqua" w:hAnsi="Book Antiqua"/>
          <w:bCs/>
        </w:rPr>
        <w:t>dnia podpisania umowy</w:t>
      </w:r>
      <w:bookmarkStart w:id="24" w:name="_Hlk495925655"/>
      <w:r w:rsidR="00A83618" w:rsidRPr="00A06D61">
        <w:rPr>
          <w:rFonts w:ascii="Book Antiqua" w:hAnsi="Book Antiqua"/>
          <w:bCs/>
        </w:rPr>
        <w:t xml:space="preserve"> </w:t>
      </w:r>
      <w:r w:rsidR="006203D9" w:rsidRPr="00A06D61">
        <w:rPr>
          <w:rFonts w:ascii="Book Antiqua" w:hAnsi="Book Antiqua"/>
          <w:bCs/>
        </w:rPr>
        <w:t xml:space="preserve">– </w:t>
      </w:r>
      <w:bookmarkStart w:id="25" w:name="_Hlk495925507"/>
      <w:r w:rsidR="006203D9" w:rsidRPr="00A06D61">
        <w:rPr>
          <w:rFonts w:ascii="Book Antiqua" w:hAnsi="Book Antiqua"/>
          <w:bCs/>
        </w:rPr>
        <w:t xml:space="preserve">w terminie </w:t>
      </w:r>
      <w:r w:rsidR="00AC2271" w:rsidRPr="00A06D61">
        <w:rPr>
          <w:rFonts w:ascii="Book Antiqua" w:hAnsi="Book Antiqua"/>
          <w:bCs/>
        </w:rPr>
        <w:t>do 30</w:t>
      </w:r>
      <w:r w:rsidR="006203D9" w:rsidRPr="00A06D61">
        <w:rPr>
          <w:rFonts w:ascii="Book Antiqua" w:hAnsi="Book Antiqua"/>
          <w:bCs/>
        </w:rPr>
        <w:t xml:space="preserve"> dni od dnia </w:t>
      </w:r>
      <w:bookmarkEnd w:id="24"/>
      <w:bookmarkEnd w:id="25"/>
      <w:r w:rsidR="006203D9" w:rsidRPr="00A06D61">
        <w:rPr>
          <w:rFonts w:ascii="Book Antiqua" w:hAnsi="Book Antiqua"/>
          <w:bCs/>
        </w:rPr>
        <w:t>powzięcia wiadomości o nierozpoczęciu wywozu</w:t>
      </w:r>
      <w:r w:rsidR="0092110B" w:rsidRPr="00A06D61">
        <w:rPr>
          <w:rFonts w:ascii="Book Antiqua" w:hAnsi="Book Antiqua"/>
          <w:bCs/>
        </w:rPr>
        <w:t xml:space="preserve"> odpadów komunalnych</w:t>
      </w:r>
      <w:r w:rsidR="006203D9" w:rsidRPr="00A06D61">
        <w:rPr>
          <w:rFonts w:ascii="Book Antiqua" w:hAnsi="Book Antiqua"/>
          <w:bCs/>
        </w:rPr>
        <w:t xml:space="preserve"> przez Wykonawcę,</w:t>
      </w:r>
    </w:p>
    <w:p w:rsidR="003B42B7" w:rsidRPr="00A06D61" w:rsidRDefault="001749DB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przerwania wykonywania przedmiotu umowy na </w:t>
      </w:r>
      <w:r w:rsidR="00244BCB" w:rsidRPr="00A06D61">
        <w:rPr>
          <w:rFonts w:ascii="Book Antiqua" w:hAnsi="Book Antiqua"/>
          <w:bCs/>
        </w:rPr>
        <w:t>okres dłuższy niż  3</w:t>
      </w:r>
      <w:r w:rsidRPr="00A06D61">
        <w:rPr>
          <w:rFonts w:ascii="Book Antiqua" w:hAnsi="Book Antiqua"/>
          <w:bCs/>
        </w:rPr>
        <w:t xml:space="preserve"> dni</w:t>
      </w:r>
      <w:r w:rsidR="00A140C5" w:rsidRPr="00A06D61">
        <w:rPr>
          <w:rFonts w:ascii="Book Antiqua" w:hAnsi="Book Antiqua"/>
          <w:bCs/>
        </w:rPr>
        <w:t xml:space="preserve"> robocze</w:t>
      </w:r>
      <w:r w:rsidR="006203D9" w:rsidRPr="00A06D61">
        <w:rPr>
          <w:rFonts w:ascii="Book Antiqua" w:hAnsi="Book Antiqua"/>
          <w:bCs/>
        </w:rPr>
        <w:t xml:space="preserve"> - w terminie </w:t>
      </w:r>
      <w:r w:rsidR="00AC2271" w:rsidRPr="00A06D61">
        <w:rPr>
          <w:rFonts w:ascii="Book Antiqua" w:hAnsi="Book Antiqua"/>
          <w:bCs/>
        </w:rPr>
        <w:t>do 30</w:t>
      </w:r>
      <w:r w:rsidR="006203D9" w:rsidRPr="00A06D61">
        <w:rPr>
          <w:rFonts w:ascii="Book Antiqua" w:hAnsi="Book Antiqua"/>
          <w:bCs/>
        </w:rPr>
        <w:t xml:space="preserve"> dni od dnia </w:t>
      </w:r>
      <w:r w:rsidR="0017648D" w:rsidRPr="00A06D61">
        <w:rPr>
          <w:rFonts w:ascii="Book Antiqua" w:hAnsi="Book Antiqua"/>
          <w:bCs/>
        </w:rPr>
        <w:t>powzięcia wiadomości o przerwaniu wykonywania przedmiotu umowy,</w:t>
      </w:r>
    </w:p>
    <w:p w:rsidR="00F10B4D" w:rsidRPr="00A06D61" w:rsidRDefault="00EA7EC3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  <w:strike/>
        </w:rPr>
      </w:pPr>
      <w:r w:rsidRPr="00A06D61">
        <w:rPr>
          <w:rFonts w:ascii="Book Antiqua" w:hAnsi="Book Antiqua"/>
          <w:bCs/>
        </w:rPr>
        <w:t>braku właś</w:t>
      </w:r>
      <w:r w:rsidR="003B42B7" w:rsidRPr="00A06D61">
        <w:rPr>
          <w:rFonts w:ascii="Book Antiqua" w:hAnsi="Book Antiqua"/>
          <w:bCs/>
        </w:rPr>
        <w:t>ciw</w:t>
      </w:r>
      <w:r w:rsidR="00F36AA6" w:rsidRPr="00A06D61">
        <w:rPr>
          <w:rFonts w:ascii="Book Antiqua" w:hAnsi="Book Antiqua"/>
          <w:bCs/>
        </w:rPr>
        <w:t>ej jakoś</w:t>
      </w:r>
      <w:r w:rsidR="003B42B7" w:rsidRPr="00A06D61">
        <w:rPr>
          <w:rFonts w:ascii="Book Antiqua" w:hAnsi="Book Antiqua"/>
          <w:bCs/>
        </w:rPr>
        <w:t>ci usług świadczonych przez Wykonawcę, tj. niezgodnej z</w:t>
      </w:r>
      <w:r w:rsidR="000F30FF" w:rsidRPr="00A06D61">
        <w:rPr>
          <w:rFonts w:ascii="Book Antiqua" w:hAnsi="Book Antiqua"/>
          <w:bCs/>
        </w:rPr>
        <w:t> OPZ</w:t>
      </w:r>
      <w:r w:rsidR="003B42B7" w:rsidRPr="00A06D61">
        <w:rPr>
          <w:rFonts w:ascii="Book Antiqua" w:hAnsi="Book Antiqua"/>
          <w:bCs/>
        </w:rPr>
        <w:t xml:space="preserve"> oraz </w:t>
      </w:r>
      <w:r w:rsidR="00946823" w:rsidRPr="00A06D61">
        <w:rPr>
          <w:rFonts w:ascii="Book Antiqua" w:hAnsi="Book Antiqua"/>
          <w:bCs/>
        </w:rPr>
        <w:t>Ofertą Wykonawcy -</w:t>
      </w:r>
      <w:r w:rsidR="00543C89" w:rsidRPr="00A06D61">
        <w:rPr>
          <w:rFonts w:ascii="Book Antiqua" w:hAnsi="Book Antiqua"/>
          <w:bCs/>
        </w:rPr>
        <w:t xml:space="preserve"> w szczególności przekazywania </w:t>
      </w:r>
      <w:r w:rsidR="00543C89" w:rsidRPr="00A06D61">
        <w:rPr>
          <w:rFonts w:ascii="Book Antiqua" w:hAnsi="Book Antiqua"/>
        </w:rPr>
        <w:t xml:space="preserve">odpadów komunalnych </w:t>
      </w:r>
      <w:r w:rsidR="00B80017" w:rsidRPr="00A06D61">
        <w:rPr>
          <w:rFonts w:ascii="Book Antiqua" w:hAnsi="Book Antiqua"/>
        </w:rPr>
        <w:t>d</w:t>
      </w:r>
      <w:r w:rsidR="00543C89" w:rsidRPr="00A06D61">
        <w:rPr>
          <w:rFonts w:ascii="Book Antiqua" w:hAnsi="Book Antiqua"/>
        </w:rPr>
        <w:t>o zagospodarowania</w:t>
      </w:r>
      <w:r w:rsidR="00A83618" w:rsidRPr="00A06D61">
        <w:rPr>
          <w:rFonts w:ascii="Book Antiqua" w:hAnsi="Book Antiqua"/>
        </w:rPr>
        <w:t>,</w:t>
      </w:r>
      <w:r w:rsidR="00543C89" w:rsidRPr="00A06D61">
        <w:rPr>
          <w:rFonts w:ascii="Book Antiqua" w:hAnsi="Book Antiqua"/>
        </w:rPr>
        <w:t xml:space="preserve"> </w:t>
      </w:r>
      <w:r w:rsidR="0015214D" w:rsidRPr="00A06D61">
        <w:rPr>
          <w:rFonts w:ascii="Book Antiqua" w:hAnsi="Book Antiqua"/>
        </w:rPr>
        <w:t xml:space="preserve">do regionalnej  </w:t>
      </w:r>
      <w:r w:rsidR="00543C89" w:rsidRPr="00A06D61">
        <w:rPr>
          <w:rFonts w:ascii="Book Antiqua" w:hAnsi="Book Antiqua"/>
        </w:rPr>
        <w:t xml:space="preserve">instalacji </w:t>
      </w:r>
      <w:r w:rsidR="0015214D" w:rsidRPr="00A06D61">
        <w:rPr>
          <w:rFonts w:ascii="Book Antiqua" w:hAnsi="Book Antiqua"/>
        </w:rPr>
        <w:t>przetwarzania odpadów/</w:t>
      </w:r>
      <w:r w:rsidR="00234E2F" w:rsidRPr="00A06D61">
        <w:rPr>
          <w:rFonts w:ascii="Book Antiqua" w:hAnsi="Book Antiqua"/>
        </w:rPr>
        <w:t xml:space="preserve"> instalacji odzysku lub unieszkodliwiania odpadów</w:t>
      </w:r>
      <w:r w:rsidR="002C426C" w:rsidRPr="00A06D61">
        <w:rPr>
          <w:rFonts w:ascii="Book Antiqua" w:hAnsi="Book Antiqua"/>
        </w:rPr>
        <w:t xml:space="preserve"> </w:t>
      </w:r>
      <w:r w:rsidR="00543C89" w:rsidRPr="00A06D61">
        <w:rPr>
          <w:rFonts w:ascii="Book Antiqua" w:hAnsi="Book Antiqua"/>
        </w:rPr>
        <w:t xml:space="preserve">innych, niż wskazanych w </w:t>
      </w:r>
      <w:r w:rsidR="005F5DD6" w:rsidRPr="00A06D61">
        <w:rPr>
          <w:rFonts w:ascii="Book Antiqua" w:hAnsi="Book Antiqua"/>
          <w:b/>
        </w:rPr>
        <w:t>załączniku nr 1</w:t>
      </w:r>
      <w:r w:rsidR="00543C89" w:rsidRPr="00A06D61">
        <w:rPr>
          <w:rFonts w:ascii="Book Antiqua" w:hAnsi="Book Antiqua"/>
        </w:rPr>
        <w:t>,</w:t>
      </w:r>
      <w:r w:rsidR="005F5DD6" w:rsidRPr="00A06D61">
        <w:rPr>
          <w:rFonts w:ascii="Book Antiqua" w:hAnsi="Book Antiqua"/>
        </w:rPr>
        <w:t xml:space="preserve"> </w:t>
      </w:r>
      <w:r w:rsidR="00946823" w:rsidRPr="00A06D61">
        <w:rPr>
          <w:rFonts w:ascii="Book Antiqua" w:hAnsi="Book Antiqua"/>
        </w:rPr>
        <w:t xml:space="preserve">- </w:t>
      </w:r>
      <w:r w:rsidR="00D72AF1" w:rsidRPr="00A06D61">
        <w:rPr>
          <w:rFonts w:ascii="Book Antiqua" w:hAnsi="Book Antiqua"/>
          <w:bCs/>
        </w:rPr>
        <w:t>pomimo  wezwania</w:t>
      </w:r>
      <w:r w:rsidR="00C3401F" w:rsidRPr="00A06D61">
        <w:rPr>
          <w:rFonts w:ascii="Book Antiqua" w:hAnsi="Book Antiqua"/>
          <w:bCs/>
        </w:rPr>
        <w:t xml:space="preserve"> na piśmie Wykonawc</w:t>
      </w:r>
      <w:r w:rsidR="002B7214" w:rsidRPr="00A06D61">
        <w:rPr>
          <w:rFonts w:ascii="Book Antiqua" w:hAnsi="Book Antiqua"/>
          <w:bCs/>
        </w:rPr>
        <w:t>y</w:t>
      </w:r>
      <w:r w:rsidR="002C426C" w:rsidRPr="00A06D61">
        <w:rPr>
          <w:rFonts w:ascii="Book Antiqua" w:hAnsi="Book Antiqua"/>
          <w:bCs/>
        </w:rPr>
        <w:t xml:space="preserve"> </w:t>
      </w:r>
      <w:r w:rsidR="00D72AF1" w:rsidRPr="00A06D61">
        <w:rPr>
          <w:rFonts w:ascii="Book Antiqua" w:hAnsi="Book Antiqua"/>
          <w:bCs/>
        </w:rPr>
        <w:t>do poprawy jakości usług</w:t>
      </w:r>
      <w:r w:rsidR="002B7214" w:rsidRPr="00A06D61">
        <w:rPr>
          <w:rFonts w:ascii="Book Antiqua" w:hAnsi="Book Antiqua"/>
          <w:bCs/>
        </w:rPr>
        <w:t>.</w:t>
      </w:r>
      <w:r w:rsidR="002C426C" w:rsidRPr="00A06D61">
        <w:rPr>
          <w:rFonts w:ascii="Book Antiqua" w:hAnsi="Book Antiqua"/>
          <w:bCs/>
        </w:rPr>
        <w:t xml:space="preserve"> </w:t>
      </w:r>
      <w:r w:rsidR="002B7214" w:rsidRPr="00A06D61">
        <w:rPr>
          <w:rFonts w:ascii="Book Antiqua" w:hAnsi="Book Antiqua"/>
          <w:bCs/>
        </w:rPr>
        <w:t xml:space="preserve">Zamawiający odstąpi od umowy </w:t>
      </w:r>
      <w:r w:rsidR="00C3401F" w:rsidRPr="00A06D61">
        <w:rPr>
          <w:rFonts w:ascii="Book Antiqua" w:hAnsi="Book Antiqua"/>
          <w:bCs/>
        </w:rPr>
        <w:t xml:space="preserve">w terminie </w:t>
      </w:r>
      <w:r w:rsidR="00AC2271" w:rsidRPr="00A06D61">
        <w:rPr>
          <w:rFonts w:ascii="Book Antiqua" w:hAnsi="Book Antiqua"/>
          <w:bCs/>
        </w:rPr>
        <w:t>do 3</w:t>
      </w:r>
      <w:r w:rsidR="00F10B4D" w:rsidRPr="00A06D61">
        <w:rPr>
          <w:rFonts w:ascii="Book Antiqua" w:hAnsi="Book Antiqua"/>
          <w:bCs/>
        </w:rPr>
        <w:t xml:space="preserve">0 dni </w:t>
      </w:r>
      <w:r w:rsidR="00D72AF1" w:rsidRPr="00A06D61">
        <w:rPr>
          <w:rFonts w:ascii="Book Antiqua" w:hAnsi="Book Antiqua"/>
          <w:bCs/>
        </w:rPr>
        <w:t xml:space="preserve">od </w:t>
      </w:r>
      <w:r w:rsidR="00C3401F" w:rsidRPr="00A06D61">
        <w:rPr>
          <w:rFonts w:ascii="Book Antiqua" w:hAnsi="Book Antiqua"/>
          <w:bCs/>
        </w:rPr>
        <w:t>bezskutecznego upływu terminu</w:t>
      </w:r>
      <w:r w:rsidR="00E13F66" w:rsidRPr="00A06D61">
        <w:rPr>
          <w:rFonts w:ascii="Book Antiqua" w:hAnsi="Book Antiqua"/>
          <w:bCs/>
        </w:rPr>
        <w:t xml:space="preserve"> 7 dni</w:t>
      </w:r>
      <w:r w:rsidR="000043F2" w:rsidRPr="00A06D61">
        <w:rPr>
          <w:rFonts w:ascii="Book Antiqua" w:hAnsi="Book Antiqua"/>
          <w:bCs/>
        </w:rPr>
        <w:t xml:space="preserve"> roboczych</w:t>
      </w:r>
      <w:r w:rsidR="00E13F66" w:rsidRPr="00A06D61">
        <w:rPr>
          <w:rFonts w:ascii="Book Antiqua" w:hAnsi="Book Antiqua"/>
          <w:bCs/>
        </w:rPr>
        <w:t xml:space="preserve">, wyznaczonego w wezwaniu </w:t>
      </w:r>
      <w:r w:rsidR="00C3401F" w:rsidRPr="00A06D61">
        <w:rPr>
          <w:rFonts w:ascii="Book Antiqua" w:hAnsi="Book Antiqua"/>
          <w:bCs/>
        </w:rPr>
        <w:t>na poprawę jakości usług</w:t>
      </w:r>
      <w:r w:rsidR="00E13F66" w:rsidRPr="00A06D61">
        <w:rPr>
          <w:rFonts w:ascii="Book Antiqua" w:hAnsi="Book Antiqua"/>
          <w:bCs/>
        </w:rPr>
        <w:t xml:space="preserve">; </w:t>
      </w:r>
    </w:p>
    <w:p w:rsidR="00134AF6" w:rsidRPr="00A06D61" w:rsidRDefault="00543C89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nieprzestrzegania przez Wykonawcę zapisów niniejszej umowy oraz</w:t>
      </w:r>
      <w:r w:rsidR="00D52953" w:rsidRPr="00A06D61">
        <w:rPr>
          <w:rFonts w:ascii="Book Antiqua" w:hAnsi="Book Antiqua"/>
          <w:bCs/>
        </w:rPr>
        <w:t> </w:t>
      </w:r>
      <w:r w:rsidRPr="00A06D61">
        <w:rPr>
          <w:rFonts w:ascii="Book Antiqua" w:hAnsi="Book Antiqua"/>
          <w:bCs/>
        </w:rPr>
        <w:t>wymagań wynikających z</w:t>
      </w:r>
      <w:r w:rsidR="002C426C" w:rsidRPr="00A06D61">
        <w:rPr>
          <w:rFonts w:ascii="Book Antiqua" w:hAnsi="Book Antiqua"/>
          <w:bCs/>
        </w:rPr>
        <w:t xml:space="preserve"> </w:t>
      </w:r>
      <w:bookmarkStart w:id="26" w:name="_Hlk495925805"/>
      <w:r w:rsidR="007A580C" w:rsidRPr="00A06D61">
        <w:rPr>
          <w:rFonts w:ascii="Book Antiqua" w:hAnsi="Book Antiqua"/>
          <w:bCs/>
        </w:rPr>
        <w:t xml:space="preserve">Opisu Przedmiotu Zamówienia </w:t>
      </w:r>
      <w:r w:rsidR="0017648D" w:rsidRPr="00A06D61">
        <w:rPr>
          <w:rFonts w:ascii="Book Antiqua" w:hAnsi="Book Antiqua"/>
          <w:bCs/>
        </w:rPr>
        <w:t xml:space="preserve">– </w:t>
      </w:r>
      <w:r w:rsidR="00C3401F" w:rsidRPr="00A06D61">
        <w:rPr>
          <w:rFonts w:ascii="Book Antiqua" w:hAnsi="Book Antiqua"/>
          <w:bCs/>
        </w:rPr>
        <w:t xml:space="preserve">pomimo </w:t>
      </w:r>
      <w:r w:rsidR="0048262F" w:rsidRPr="00A06D61">
        <w:rPr>
          <w:rFonts w:ascii="Book Antiqua" w:hAnsi="Book Antiqua"/>
          <w:bCs/>
        </w:rPr>
        <w:t>wezwania na piśmie Wykonawcy do przestrzegania zapisów niniejszej umowy oraz wymagań wynikających z</w:t>
      </w:r>
      <w:r w:rsidR="007A580C" w:rsidRPr="00A06D61">
        <w:rPr>
          <w:rFonts w:ascii="Book Antiqua" w:hAnsi="Book Antiqua"/>
          <w:bCs/>
        </w:rPr>
        <w:t xml:space="preserve"> Opisu Przedmiotu Zamówienia</w:t>
      </w:r>
      <w:r w:rsidR="0048262F" w:rsidRPr="00A06D61">
        <w:rPr>
          <w:rFonts w:ascii="Book Antiqua" w:hAnsi="Book Antiqua"/>
          <w:bCs/>
        </w:rPr>
        <w:t xml:space="preserve"> w</w:t>
      </w:r>
      <w:r w:rsidR="005F5DD6" w:rsidRPr="00A06D61">
        <w:rPr>
          <w:rFonts w:ascii="Book Antiqua" w:hAnsi="Book Antiqua"/>
          <w:bCs/>
        </w:rPr>
        <w:t> </w:t>
      </w:r>
      <w:r w:rsidR="004F4040" w:rsidRPr="00A06D61">
        <w:rPr>
          <w:rFonts w:ascii="Book Antiqua" w:hAnsi="Book Antiqua"/>
          <w:bCs/>
        </w:rPr>
        <w:t xml:space="preserve">terminie </w:t>
      </w:r>
      <w:r w:rsidR="00AC2271" w:rsidRPr="00A06D61">
        <w:rPr>
          <w:rFonts w:ascii="Book Antiqua" w:hAnsi="Book Antiqua"/>
          <w:bCs/>
        </w:rPr>
        <w:t>do 3</w:t>
      </w:r>
      <w:r w:rsidR="004F4040" w:rsidRPr="00A06D61">
        <w:rPr>
          <w:rFonts w:ascii="Book Antiqua" w:hAnsi="Book Antiqua"/>
          <w:bCs/>
        </w:rPr>
        <w:t>0 dni od bezskutecznego upływu</w:t>
      </w:r>
      <w:r w:rsidR="002C426C" w:rsidRPr="00A06D61">
        <w:rPr>
          <w:rFonts w:ascii="Book Antiqua" w:hAnsi="Book Antiqua"/>
          <w:bCs/>
        </w:rPr>
        <w:t xml:space="preserve"> </w:t>
      </w:r>
      <w:r w:rsidR="004F4040" w:rsidRPr="00A06D61">
        <w:rPr>
          <w:rFonts w:ascii="Book Antiqua" w:hAnsi="Book Antiqua"/>
          <w:bCs/>
        </w:rPr>
        <w:t>terminu 3 dni</w:t>
      </w:r>
      <w:r w:rsidR="000043F2" w:rsidRPr="00A06D61">
        <w:rPr>
          <w:rFonts w:ascii="Book Antiqua" w:hAnsi="Book Antiqua"/>
          <w:bCs/>
        </w:rPr>
        <w:t xml:space="preserve"> roboczych</w:t>
      </w:r>
      <w:r w:rsidR="004F4040" w:rsidRPr="00A06D61">
        <w:rPr>
          <w:rFonts w:ascii="Book Antiqua" w:hAnsi="Book Antiqua"/>
          <w:bCs/>
        </w:rPr>
        <w:t xml:space="preserve">, wyznaczonego w wezwaniu na poprawę nieprzestrzegania przez Wykonawcę zapisów niniejszej umowy oraz wymagań wynikających </w:t>
      </w:r>
      <w:r w:rsidR="007A580C" w:rsidRPr="00A06D61">
        <w:rPr>
          <w:rFonts w:ascii="Book Antiqua" w:hAnsi="Book Antiqua"/>
          <w:bCs/>
        </w:rPr>
        <w:t>z Opisu Przedmiotu Zamówienia</w:t>
      </w:r>
      <w:r w:rsidR="005F5DD6" w:rsidRPr="00A06D61">
        <w:rPr>
          <w:rFonts w:ascii="Book Antiqua" w:hAnsi="Book Antiqua"/>
          <w:bCs/>
        </w:rPr>
        <w:t>,</w:t>
      </w:r>
      <w:r w:rsidR="004F4040" w:rsidRPr="00A06D61">
        <w:rPr>
          <w:rFonts w:ascii="Book Antiqua" w:hAnsi="Book Antiqua"/>
          <w:bCs/>
        </w:rPr>
        <w:t xml:space="preserve"> </w:t>
      </w:r>
      <w:bookmarkEnd w:id="26"/>
    </w:p>
    <w:p w:rsidR="000A58AF" w:rsidRPr="00A06D61" w:rsidRDefault="00A37AD1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</w:rPr>
        <w:t xml:space="preserve">braku </w:t>
      </w:r>
      <w:r w:rsidR="00A140C5" w:rsidRPr="00A06D61">
        <w:rPr>
          <w:rFonts w:ascii="Book Antiqua" w:hAnsi="Book Antiqua"/>
        </w:rPr>
        <w:t xml:space="preserve">opłaconej </w:t>
      </w:r>
      <w:r w:rsidRPr="00A06D61">
        <w:rPr>
          <w:rFonts w:ascii="Book Antiqua" w:hAnsi="Book Antiqua"/>
        </w:rPr>
        <w:t>polisy ubezpieczeniowej lub innego dokumentu potwierdzającego, że Wykonawca jest ubezpieczony w zakresie prowadzonej działalności</w:t>
      </w:r>
      <w:r w:rsidR="005F5DD6" w:rsidRPr="00A06D61">
        <w:rPr>
          <w:rFonts w:ascii="Book Antiqua" w:hAnsi="Book Antiqua"/>
        </w:rPr>
        <w:t xml:space="preserve"> </w:t>
      </w:r>
      <w:r w:rsidR="007838D1" w:rsidRPr="00A06D61">
        <w:rPr>
          <w:rFonts w:ascii="Book Antiqua" w:hAnsi="Book Antiqua"/>
          <w:bCs/>
        </w:rPr>
        <w:t xml:space="preserve">– w terminie </w:t>
      </w:r>
      <w:r w:rsidR="00AC2271" w:rsidRPr="00A06D61">
        <w:rPr>
          <w:rFonts w:ascii="Book Antiqua" w:hAnsi="Book Antiqua"/>
          <w:bCs/>
        </w:rPr>
        <w:t>do 3</w:t>
      </w:r>
      <w:r w:rsidR="007838D1" w:rsidRPr="00A06D61">
        <w:rPr>
          <w:rFonts w:ascii="Book Antiqua" w:hAnsi="Book Antiqua"/>
          <w:bCs/>
        </w:rPr>
        <w:t xml:space="preserve">0 dni od dnia powzięcia wiadomości </w:t>
      </w:r>
      <w:r w:rsidR="00FD3CA8" w:rsidRPr="00A06D61">
        <w:rPr>
          <w:rFonts w:ascii="Book Antiqua" w:hAnsi="Book Antiqua"/>
          <w:bCs/>
        </w:rPr>
        <w:t>o braku opłaconej polisy</w:t>
      </w:r>
      <w:r w:rsidR="00F10B4D" w:rsidRPr="00A06D61">
        <w:rPr>
          <w:rFonts w:ascii="Book Antiqua" w:hAnsi="Book Antiqua"/>
          <w:bCs/>
        </w:rPr>
        <w:t xml:space="preserve"> ubezpieczeniowej lub innego dokumentu potwierdzającego</w:t>
      </w:r>
      <w:r w:rsidR="00FD3CA8" w:rsidRPr="00A06D61">
        <w:rPr>
          <w:rFonts w:ascii="Book Antiqua" w:hAnsi="Book Antiqua"/>
          <w:bCs/>
        </w:rPr>
        <w:t>,</w:t>
      </w:r>
      <w:r w:rsidR="009C7E46" w:rsidRPr="00A06D61">
        <w:rPr>
          <w:rFonts w:ascii="Book Antiqua" w:hAnsi="Book Antiqua"/>
          <w:bCs/>
        </w:rPr>
        <w:t xml:space="preserve">                                   </w:t>
      </w:r>
      <w:r w:rsidR="00F10B4D" w:rsidRPr="00A06D61">
        <w:rPr>
          <w:rFonts w:ascii="Book Antiqua" w:hAnsi="Book Antiqua"/>
          <w:bCs/>
        </w:rPr>
        <w:t>że Wykonawca jest ubezpieczony,</w:t>
      </w:r>
    </w:p>
    <w:p w:rsidR="001749DB" w:rsidRPr="00A06D61" w:rsidRDefault="0059742D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</w:rPr>
        <w:t xml:space="preserve">utraty przez Wykonawcę uprawnień do wykonywania </w:t>
      </w:r>
      <w:r w:rsidR="00536A1E" w:rsidRPr="00A06D61">
        <w:rPr>
          <w:rFonts w:ascii="Book Antiqua" w:hAnsi="Book Antiqua"/>
        </w:rPr>
        <w:t>umowy, wynika</w:t>
      </w:r>
      <w:r w:rsidR="00FF25C1" w:rsidRPr="00A06D61">
        <w:rPr>
          <w:rFonts w:ascii="Book Antiqua" w:hAnsi="Book Antiqua"/>
        </w:rPr>
        <w:t>jących z</w:t>
      </w:r>
      <w:r w:rsidR="005F5DD6" w:rsidRPr="00A06D61">
        <w:rPr>
          <w:rFonts w:ascii="Book Antiqua" w:hAnsi="Book Antiqua"/>
        </w:rPr>
        <w:t> </w:t>
      </w:r>
      <w:r w:rsidR="00FF25C1" w:rsidRPr="00A06D61">
        <w:rPr>
          <w:rFonts w:ascii="Book Antiqua" w:hAnsi="Book Antiqua"/>
        </w:rPr>
        <w:t>przepisów prawa</w:t>
      </w:r>
      <w:r w:rsidR="005F5DD6" w:rsidRPr="00A06D61">
        <w:rPr>
          <w:rFonts w:ascii="Book Antiqua" w:hAnsi="Book Antiqua"/>
        </w:rPr>
        <w:t xml:space="preserve"> </w:t>
      </w:r>
      <w:r w:rsidR="007838D1" w:rsidRPr="00A06D61">
        <w:rPr>
          <w:rFonts w:ascii="Book Antiqua" w:hAnsi="Book Antiqua"/>
          <w:bCs/>
        </w:rPr>
        <w:t xml:space="preserve">– w terminie </w:t>
      </w:r>
      <w:r w:rsidR="00AC2271" w:rsidRPr="00A06D61">
        <w:rPr>
          <w:rFonts w:ascii="Book Antiqua" w:hAnsi="Book Antiqua"/>
          <w:bCs/>
        </w:rPr>
        <w:t>do 30</w:t>
      </w:r>
      <w:r w:rsidR="007838D1" w:rsidRPr="00A06D61">
        <w:rPr>
          <w:rFonts w:ascii="Book Antiqua" w:hAnsi="Book Antiqua"/>
          <w:bCs/>
        </w:rPr>
        <w:t xml:space="preserve"> dni od dnia powzięcia wiadomości</w:t>
      </w:r>
      <w:r w:rsidR="005F5DD6" w:rsidRPr="00A06D61">
        <w:rPr>
          <w:rFonts w:ascii="Book Antiqua" w:hAnsi="Book Antiqua"/>
          <w:bCs/>
        </w:rPr>
        <w:t xml:space="preserve"> </w:t>
      </w:r>
      <w:r w:rsidR="007838D1" w:rsidRPr="00A06D61">
        <w:rPr>
          <w:rFonts w:ascii="Book Antiqua" w:hAnsi="Book Antiqua"/>
          <w:bCs/>
        </w:rPr>
        <w:t>w</w:t>
      </w:r>
      <w:r w:rsidR="00946823" w:rsidRPr="00A06D61">
        <w:rPr>
          <w:rFonts w:ascii="Book Antiqua" w:hAnsi="Book Antiqua"/>
          <w:bCs/>
        </w:rPr>
        <w:t> </w:t>
      </w:r>
      <w:r w:rsidR="007838D1" w:rsidRPr="00A06D61">
        <w:rPr>
          <w:rFonts w:ascii="Book Antiqua" w:hAnsi="Book Antiqua"/>
          <w:bCs/>
        </w:rPr>
        <w:t xml:space="preserve"> zakresie utraty przez Wykonawcę uprawnień do wykonywania umowy</w:t>
      </w:r>
      <w:r w:rsidR="003F6D85" w:rsidRPr="00A06D61">
        <w:rPr>
          <w:rFonts w:ascii="Book Antiqua" w:hAnsi="Book Antiqua"/>
          <w:bCs/>
        </w:rPr>
        <w:t>,</w:t>
      </w:r>
    </w:p>
    <w:p w:rsidR="00221420" w:rsidRPr="00A06D61" w:rsidRDefault="001D0033" w:rsidP="00221420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nie zrealizowania obowiązku zatrudnienia osób wykonujących czynności,                  w zakresie realizacji zamówienia, wskazanych w </w:t>
      </w:r>
      <w:r w:rsidR="000F30FF" w:rsidRPr="00A06D61">
        <w:rPr>
          <w:rFonts w:ascii="Book Antiqua" w:hAnsi="Book Antiqua"/>
        </w:rPr>
        <w:t xml:space="preserve">§ 17  </w:t>
      </w:r>
      <w:r w:rsidRPr="00A06D61">
        <w:rPr>
          <w:rFonts w:ascii="Book Antiqua" w:hAnsi="Book Antiqua"/>
          <w:bCs/>
        </w:rPr>
        <w:t>na podstawie umowy o</w:t>
      </w:r>
      <w:r w:rsidR="00946823" w:rsidRPr="00A06D61">
        <w:rPr>
          <w:rFonts w:ascii="Book Antiqua" w:hAnsi="Book Antiqua"/>
          <w:bCs/>
        </w:rPr>
        <w:t> </w:t>
      </w:r>
      <w:r w:rsidRPr="00A06D61">
        <w:rPr>
          <w:rFonts w:ascii="Book Antiqua" w:hAnsi="Book Antiqua"/>
          <w:bCs/>
        </w:rPr>
        <w:t>pracę w rozumieniu przepisów Kodeksu Pracy</w:t>
      </w:r>
      <w:r w:rsidR="002F620F">
        <w:rPr>
          <w:rFonts w:ascii="Book Antiqua" w:hAnsi="Book Antiqua"/>
          <w:bCs/>
        </w:rPr>
        <w:t xml:space="preserve"> </w:t>
      </w:r>
      <w:r w:rsidR="00FD3CA8" w:rsidRPr="00A06D61">
        <w:rPr>
          <w:rFonts w:ascii="Book Antiqua" w:hAnsi="Book Antiqua"/>
          <w:bCs/>
        </w:rPr>
        <w:t xml:space="preserve">– w terminie </w:t>
      </w:r>
      <w:r w:rsidR="00AC2271" w:rsidRPr="00A06D61">
        <w:rPr>
          <w:rFonts w:ascii="Book Antiqua" w:hAnsi="Book Antiqua"/>
          <w:bCs/>
        </w:rPr>
        <w:t>do 3</w:t>
      </w:r>
      <w:r w:rsidR="00FD3CA8" w:rsidRPr="00A06D61">
        <w:rPr>
          <w:rFonts w:ascii="Book Antiqua" w:hAnsi="Book Antiqua"/>
          <w:bCs/>
        </w:rPr>
        <w:t>0 dni od dnia niezrealizowania obowiązku zatrudnienia,</w:t>
      </w:r>
    </w:p>
    <w:p w:rsidR="00221420" w:rsidRPr="00A06D61" w:rsidRDefault="00F10B4D" w:rsidP="00221420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</w:rPr>
        <w:t xml:space="preserve">jeżeli </w:t>
      </w:r>
      <w:r w:rsidR="006203D9" w:rsidRPr="00A06D61">
        <w:rPr>
          <w:rFonts w:ascii="Book Antiqua" w:hAnsi="Book Antiqua"/>
        </w:rPr>
        <w:t xml:space="preserve">Zamawiający wielokrotnie (więcej niż </w:t>
      </w:r>
      <w:r w:rsidR="00DE154B" w:rsidRPr="00A06D61">
        <w:rPr>
          <w:rFonts w:ascii="Book Antiqua" w:hAnsi="Book Antiqua"/>
        </w:rPr>
        <w:t>1</w:t>
      </w:r>
      <w:r w:rsidR="006203D9" w:rsidRPr="00A06D61">
        <w:rPr>
          <w:rFonts w:ascii="Book Antiqua" w:hAnsi="Book Antiqua"/>
        </w:rPr>
        <w:t xml:space="preserve"> </w:t>
      </w:r>
      <w:r w:rsidR="00DE154B" w:rsidRPr="00A06D61">
        <w:rPr>
          <w:rFonts w:ascii="Book Antiqua" w:hAnsi="Book Antiqua"/>
        </w:rPr>
        <w:t>raz</w:t>
      </w:r>
      <w:r w:rsidR="006203D9" w:rsidRPr="00A06D61">
        <w:rPr>
          <w:rFonts w:ascii="Book Antiqua" w:hAnsi="Book Antiqua"/>
        </w:rPr>
        <w:t xml:space="preserve">) </w:t>
      </w:r>
      <w:r w:rsidR="00DE154B" w:rsidRPr="00A06D61">
        <w:rPr>
          <w:rFonts w:ascii="Book Antiqua" w:hAnsi="Book Antiqua"/>
        </w:rPr>
        <w:t>dokonywał bezpośredniej zapłaty</w:t>
      </w:r>
      <w:r w:rsidR="006203D9" w:rsidRPr="00A06D61">
        <w:rPr>
          <w:rFonts w:ascii="Book Antiqua" w:hAnsi="Book Antiqua"/>
        </w:rPr>
        <w:t xml:space="preserve"> </w:t>
      </w:r>
      <w:r w:rsidR="005F5DD6" w:rsidRPr="00A06D61">
        <w:rPr>
          <w:rFonts w:ascii="Book Antiqua" w:hAnsi="Book Antiqua"/>
        </w:rPr>
        <w:t>P</w:t>
      </w:r>
      <w:r w:rsidR="006203D9" w:rsidRPr="00A06D61">
        <w:rPr>
          <w:rFonts w:ascii="Book Antiqua" w:hAnsi="Book Antiqua"/>
        </w:rPr>
        <w:t xml:space="preserve">odwykonawcy lub dalszemu </w:t>
      </w:r>
      <w:r w:rsidRPr="00A06D61">
        <w:rPr>
          <w:rFonts w:ascii="Book Antiqua" w:hAnsi="Book Antiqua"/>
        </w:rPr>
        <w:t>P</w:t>
      </w:r>
      <w:r w:rsidR="006203D9" w:rsidRPr="00A06D61">
        <w:rPr>
          <w:rFonts w:ascii="Book Antiqua" w:hAnsi="Book Antiqua"/>
        </w:rPr>
        <w:t xml:space="preserve">odwykonawcy, na sumę większą niż </w:t>
      </w:r>
      <w:r w:rsidR="00DE154B" w:rsidRPr="00A06D61">
        <w:rPr>
          <w:rFonts w:ascii="Book Antiqua" w:hAnsi="Book Antiqua"/>
        </w:rPr>
        <w:t>4</w:t>
      </w:r>
      <w:r w:rsidR="006203D9" w:rsidRPr="00A06D61">
        <w:rPr>
          <w:rFonts w:ascii="Book Antiqua" w:hAnsi="Book Antiqua"/>
        </w:rPr>
        <w:t xml:space="preserve">% wynagrodzenia brutto, określonego w </w:t>
      </w:r>
      <w:r w:rsidR="005F5DD6" w:rsidRPr="00A06D61">
        <w:rPr>
          <w:rFonts w:ascii="Book Antiqua" w:hAnsi="Book Antiqua"/>
        </w:rPr>
        <w:t>§ 6 ust. 1  w zakresie przedmiotu umowy określon</w:t>
      </w:r>
      <w:r w:rsidR="00060F0F" w:rsidRPr="00A06D61">
        <w:rPr>
          <w:rFonts w:ascii="Book Antiqua" w:hAnsi="Book Antiqua"/>
        </w:rPr>
        <w:t>ego</w:t>
      </w:r>
      <w:r w:rsidR="005F5DD6" w:rsidRPr="00A06D61">
        <w:rPr>
          <w:rFonts w:ascii="Book Antiqua" w:hAnsi="Book Antiqua"/>
        </w:rPr>
        <w:t xml:space="preserve"> w § 1 ust. 1  a </w:t>
      </w:r>
      <w:r w:rsidR="00BE5689" w:rsidRPr="00A06D61">
        <w:rPr>
          <w:rFonts w:ascii="Book Antiqua" w:hAnsi="Book Antiqua"/>
        </w:rPr>
        <w:t xml:space="preserve">na sumę większą niż </w:t>
      </w:r>
      <w:r w:rsidR="00DE154B" w:rsidRPr="00A06D61">
        <w:rPr>
          <w:rFonts w:ascii="Book Antiqua" w:hAnsi="Book Antiqua"/>
        </w:rPr>
        <w:t>2</w:t>
      </w:r>
      <w:r w:rsidR="00BE5689" w:rsidRPr="00A06D61">
        <w:rPr>
          <w:rFonts w:ascii="Book Antiqua" w:hAnsi="Book Antiqua"/>
        </w:rPr>
        <w:t xml:space="preserve">% wynagrodzenia brutto, określonego w § 6 ust. 1  </w:t>
      </w:r>
      <w:r w:rsidR="005F5DD6" w:rsidRPr="00A06D61">
        <w:rPr>
          <w:rFonts w:ascii="Book Antiqua" w:hAnsi="Book Antiqua"/>
        </w:rPr>
        <w:t xml:space="preserve">w zakresie przedmiotu umowy określonego § </w:t>
      </w:r>
      <w:r w:rsidR="00591C3F" w:rsidRPr="00A06D61">
        <w:rPr>
          <w:rFonts w:ascii="Book Antiqua" w:hAnsi="Book Antiqua"/>
        </w:rPr>
        <w:t>1 ust. 2</w:t>
      </w:r>
      <w:r w:rsidR="005F5DD6" w:rsidRPr="00A06D61">
        <w:rPr>
          <w:rFonts w:ascii="Book Antiqua" w:hAnsi="Book Antiqua"/>
        </w:rPr>
        <w:t xml:space="preserve">  </w:t>
      </w:r>
      <w:r w:rsidR="006203D9" w:rsidRPr="00A06D61">
        <w:rPr>
          <w:rFonts w:ascii="Book Antiqua" w:hAnsi="Book Antiqua"/>
        </w:rPr>
        <w:t>- w terminie 30 dni od dnia dokonania drugiej lub kolejnej płatności dokonanej przez Zamawiającego</w:t>
      </w:r>
      <w:r w:rsidRPr="00A06D61">
        <w:rPr>
          <w:rFonts w:ascii="Book Antiqua" w:hAnsi="Book Antiqua"/>
        </w:rPr>
        <w:t>.</w:t>
      </w:r>
    </w:p>
    <w:p w:rsidR="00D72AF1" w:rsidRPr="00A06D61" w:rsidRDefault="00D72AF1" w:rsidP="00613354">
      <w:pPr>
        <w:pStyle w:val="NormalnyWeb"/>
        <w:numPr>
          <w:ilvl w:val="0"/>
          <w:numId w:val="7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lastRenderedPageBreak/>
        <w:t>Wykonawcy przysługuje prawo do odstąpienia od umowy w przypadku:</w:t>
      </w:r>
    </w:p>
    <w:p w:rsidR="00D72AF1" w:rsidRPr="00A06D61" w:rsidRDefault="00D72AF1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gdy Zamawiający nie wywiązuje się z obowiązku zapłaty wynagrodzenia </w:t>
      </w:r>
      <w:r w:rsidR="001749DB" w:rsidRPr="00A06D61">
        <w:rPr>
          <w:rFonts w:ascii="Book Antiqua" w:hAnsi="Book Antiqua"/>
          <w:bCs/>
        </w:rPr>
        <w:t xml:space="preserve">za należycie wykonaną usługę </w:t>
      </w:r>
      <w:r w:rsidRPr="00A06D61">
        <w:rPr>
          <w:rFonts w:ascii="Book Antiqua" w:hAnsi="Book Antiqua"/>
          <w:bCs/>
        </w:rPr>
        <w:t xml:space="preserve">po upływie </w:t>
      </w:r>
      <w:r w:rsidR="00C5266C" w:rsidRPr="00A06D61">
        <w:rPr>
          <w:rFonts w:ascii="Book Antiqua" w:hAnsi="Book Antiqua"/>
          <w:bCs/>
        </w:rPr>
        <w:t>30</w:t>
      </w:r>
      <w:r w:rsidRPr="00A06D61">
        <w:rPr>
          <w:rFonts w:ascii="Book Antiqua" w:hAnsi="Book Antiqua"/>
          <w:bCs/>
        </w:rPr>
        <w:t xml:space="preserve"> dn</w:t>
      </w:r>
      <w:r w:rsidR="001749DB" w:rsidRPr="00A06D61">
        <w:rPr>
          <w:rFonts w:ascii="Book Antiqua" w:hAnsi="Book Antiqua"/>
          <w:bCs/>
        </w:rPr>
        <w:t>i</w:t>
      </w:r>
      <w:r w:rsidR="0059742D" w:rsidRPr="00A06D61">
        <w:rPr>
          <w:rFonts w:ascii="Book Antiqua" w:hAnsi="Book Antiqua"/>
          <w:bCs/>
        </w:rPr>
        <w:t xml:space="preserve"> od terminu wyznaczonego na </w:t>
      </w:r>
      <w:r w:rsidRPr="00A06D61">
        <w:rPr>
          <w:rFonts w:ascii="Book Antiqua" w:hAnsi="Book Antiqua"/>
          <w:bCs/>
        </w:rPr>
        <w:t xml:space="preserve">zapłatę, pomimo </w:t>
      </w:r>
      <w:r w:rsidR="001749DB" w:rsidRPr="00A06D61">
        <w:rPr>
          <w:rFonts w:ascii="Book Antiqua" w:hAnsi="Book Antiqua"/>
          <w:bCs/>
        </w:rPr>
        <w:t xml:space="preserve">pisemnego </w:t>
      </w:r>
      <w:r w:rsidRPr="00A06D61">
        <w:rPr>
          <w:rFonts w:ascii="Book Antiqua" w:hAnsi="Book Antiqua"/>
          <w:bCs/>
        </w:rPr>
        <w:t xml:space="preserve">wezwania do zapłaty złożonego przez </w:t>
      </w:r>
      <w:r w:rsidR="001749DB" w:rsidRPr="00A06D61">
        <w:rPr>
          <w:rFonts w:ascii="Book Antiqua" w:hAnsi="Book Antiqua"/>
          <w:bCs/>
        </w:rPr>
        <w:t>Wykonawcę,</w:t>
      </w:r>
    </w:p>
    <w:p w:rsidR="00D72AF1" w:rsidRPr="00A06D61" w:rsidRDefault="00044BF4" w:rsidP="00613354">
      <w:pPr>
        <w:pStyle w:val="NormalnyWeb"/>
        <w:numPr>
          <w:ilvl w:val="1"/>
          <w:numId w:val="7"/>
        </w:numPr>
        <w:spacing w:before="0" w:beforeAutospacing="0" w:after="0"/>
        <w:ind w:left="993" w:hanging="426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gdy Zamawiający wymaga od Wykonawcy wykonania czynności niezgodnych z</w:t>
      </w:r>
      <w:r w:rsidR="00D0504F" w:rsidRPr="00A06D61">
        <w:rPr>
          <w:rFonts w:ascii="Book Antiqua" w:hAnsi="Book Antiqua"/>
          <w:bCs/>
        </w:rPr>
        <w:t> </w:t>
      </w:r>
      <w:r w:rsidRPr="00A06D61">
        <w:rPr>
          <w:rFonts w:ascii="Book Antiqua" w:hAnsi="Book Antiqua"/>
          <w:bCs/>
        </w:rPr>
        <w:t>przepisami prawa, pomimo pisemnego poinformowania przez Wykonawcę, że wykonanie czynności jest niezgodne z przepisami prawa – po upływie 30 dni od dnia złożenia informa</w:t>
      </w:r>
      <w:r w:rsidR="00037A73" w:rsidRPr="00A06D61">
        <w:rPr>
          <w:rFonts w:ascii="Book Antiqua" w:hAnsi="Book Antiqua"/>
          <w:bCs/>
        </w:rPr>
        <w:t>cji, pod warunkiem, że Zamawiają</w:t>
      </w:r>
      <w:r w:rsidRPr="00A06D61">
        <w:rPr>
          <w:rFonts w:ascii="Book Antiqua" w:hAnsi="Book Antiqua"/>
          <w:bCs/>
        </w:rPr>
        <w:t>cy nie odstąpił od żądania wykonania czynności niezgodnych z przepisami prawa.</w:t>
      </w:r>
    </w:p>
    <w:p w:rsidR="00044BF4" w:rsidRPr="00A06D61" w:rsidRDefault="00044BF4" w:rsidP="00613354">
      <w:pPr>
        <w:pStyle w:val="NormalnyWeb"/>
        <w:numPr>
          <w:ilvl w:val="0"/>
          <w:numId w:val="7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>Odstąpienie od umowy powinno nastąpić w formie pisemnej, pod rygorem nieważności i zawierać uzasadnienie.</w:t>
      </w:r>
    </w:p>
    <w:p w:rsidR="00444D3C" w:rsidRPr="00A06D61" w:rsidRDefault="00591C3F" w:rsidP="00613354">
      <w:pPr>
        <w:pStyle w:val="NormalnyWeb"/>
        <w:numPr>
          <w:ilvl w:val="0"/>
          <w:numId w:val="7"/>
        </w:numPr>
        <w:spacing w:before="0" w:beforeAutospacing="0" w:after="0"/>
        <w:ind w:left="567" w:hanging="425"/>
        <w:jc w:val="both"/>
        <w:rPr>
          <w:rFonts w:ascii="Book Antiqua" w:hAnsi="Book Antiqua"/>
          <w:bCs/>
        </w:rPr>
      </w:pPr>
      <w:r w:rsidRPr="00A06D61">
        <w:rPr>
          <w:rFonts w:ascii="Book Antiqua" w:hAnsi="Book Antiqua"/>
          <w:bCs/>
        </w:rPr>
        <w:t xml:space="preserve">W przypadku odstąpienia </w:t>
      </w:r>
      <w:r w:rsidR="00444D3C" w:rsidRPr="00A06D61">
        <w:rPr>
          <w:rFonts w:ascii="Book Antiqua" w:hAnsi="Book Antiqua"/>
          <w:bCs/>
        </w:rPr>
        <w:t>od umowy</w:t>
      </w:r>
      <w:r w:rsidR="004C7CBB" w:rsidRPr="00A06D61">
        <w:rPr>
          <w:rFonts w:ascii="Book Antiqua" w:hAnsi="Book Antiqua"/>
          <w:bCs/>
        </w:rPr>
        <w:t>,</w:t>
      </w:r>
      <w:r w:rsidR="00444D3C" w:rsidRPr="00A06D61">
        <w:rPr>
          <w:rFonts w:ascii="Book Antiqua" w:hAnsi="Book Antiqua"/>
          <w:bCs/>
        </w:rPr>
        <w:t xml:space="preserve"> Wykonawcy będzie przysługiwać wyłącznie wynagrodzenie  należne z tytułu części umowy</w:t>
      </w:r>
      <w:r w:rsidR="004C7CBB" w:rsidRPr="00A06D61">
        <w:rPr>
          <w:rFonts w:ascii="Book Antiqua" w:hAnsi="Book Antiqua"/>
          <w:bCs/>
        </w:rPr>
        <w:t>, które zostanie wyliczone</w:t>
      </w:r>
      <w:r w:rsidR="00444D3C" w:rsidRPr="00A06D61">
        <w:rPr>
          <w:rFonts w:ascii="Book Antiqua" w:hAnsi="Book Antiqua"/>
          <w:bCs/>
        </w:rPr>
        <w:t xml:space="preserve"> proporcjonalnie d</w:t>
      </w:r>
      <w:r w:rsidR="004C7CBB" w:rsidRPr="00A06D61">
        <w:rPr>
          <w:rFonts w:ascii="Book Antiqua" w:hAnsi="Book Antiqua"/>
          <w:bCs/>
        </w:rPr>
        <w:t xml:space="preserve">o </w:t>
      </w:r>
      <w:r w:rsidR="00A32E36" w:rsidRPr="00A06D61">
        <w:rPr>
          <w:rFonts w:ascii="Book Antiqua" w:hAnsi="Book Antiqua"/>
          <w:bCs/>
        </w:rPr>
        <w:t xml:space="preserve">liczby </w:t>
      </w:r>
      <w:r w:rsidR="004C7CBB" w:rsidRPr="00A06D61">
        <w:rPr>
          <w:rFonts w:ascii="Book Antiqua" w:hAnsi="Book Antiqua"/>
          <w:bCs/>
        </w:rPr>
        <w:t xml:space="preserve">dni </w:t>
      </w:r>
      <w:r w:rsidR="0000706F" w:rsidRPr="00A06D61">
        <w:rPr>
          <w:rFonts w:ascii="Book Antiqua" w:hAnsi="Book Antiqua"/>
          <w:bCs/>
        </w:rPr>
        <w:t xml:space="preserve">lub miesięcy </w:t>
      </w:r>
      <w:r w:rsidR="004C7CBB" w:rsidRPr="00A06D61">
        <w:rPr>
          <w:rFonts w:ascii="Book Antiqua" w:hAnsi="Book Antiqua"/>
          <w:bCs/>
        </w:rPr>
        <w:t>świadczonej usługi</w:t>
      </w:r>
      <w:r w:rsidR="00D0504F" w:rsidRPr="00A06D61">
        <w:rPr>
          <w:rFonts w:ascii="Book Antiqua" w:hAnsi="Book Antiqua"/>
          <w:bCs/>
        </w:rPr>
        <w:t xml:space="preserve"> pomniejsz</w:t>
      </w:r>
      <w:r w:rsidR="001E4437" w:rsidRPr="00A06D61">
        <w:rPr>
          <w:rFonts w:ascii="Book Antiqua" w:hAnsi="Book Antiqua"/>
          <w:bCs/>
        </w:rPr>
        <w:t>one o</w:t>
      </w:r>
      <w:r w:rsidR="000C053C" w:rsidRPr="00A06D61">
        <w:rPr>
          <w:rFonts w:ascii="Book Antiqua" w:hAnsi="Book Antiqua"/>
          <w:bCs/>
        </w:rPr>
        <w:t> </w:t>
      </w:r>
      <w:r w:rsidR="001E4437" w:rsidRPr="00A06D61">
        <w:rPr>
          <w:rFonts w:ascii="Book Antiqua" w:hAnsi="Book Antiqua"/>
          <w:bCs/>
        </w:rPr>
        <w:t>ewentualne</w:t>
      </w:r>
      <w:r w:rsidR="00D0504F" w:rsidRPr="00A06D61">
        <w:rPr>
          <w:rFonts w:ascii="Book Antiqua" w:hAnsi="Book Antiqua"/>
          <w:bCs/>
        </w:rPr>
        <w:t xml:space="preserve"> kar</w:t>
      </w:r>
      <w:r w:rsidR="001E4437" w:rsidRPr="00A06D61">
        <w:rPr>
          <w:rFonts w:ascii="Book Antiqua" w:hAnsi="Book Antiqua"/>
          <w:bCs/>
        </w:rPr>
        <w:t>y</w:t>
      </w:r>
      <w:r w:rsidR="00D0504F" w:rsidRPr="00A06D61">
        <w:rPr>
          <w:rFonts w:ascii="Book Antiqua" w:hAnsi="Book Antiqua"/>
          <w:bCs/>
        </w:rPr>
        <w:t xml:space="preserve"> umown</w:t>
      </w:r>
      <w:r w:rsidR="001E4437" w:rsidRPr="00A06D61">
        <w:rPr>
          <w:rFonts w:ascii="Book Antiqua" w:hAnsi="Book Antiqua"/>
          <w:bCs/>
        </w:rPr>
        <w:t>e</w:t>
      </w:r>
      <w:r w:rsidR="00D0504F" w:rsidRPr="00A06D61">
        <w:rPr>
          <w:rFonts w:ascii="Book Antiqua" w:hAnsi="Book Antiqua"/>
          <w:bCs/>
        </w:rPr>
        <w:t>.</w:t>
      </w:r>
    </w:p>
    <w:p w:rsidR="00444D3C" w:rsidRPr="00A06D61" w:rsidRDefault="00444D3C" w:rsidP="00613354">
      <w:pPr>
        <w:pStyle w:val="Akapitzlist"/>
        <w:widowControl w:val="0"/>
        <w:numPr>
          <w:ilvl w:val="0"/>
          <w:numId w:val="7"/>
        </w:numPr>
        <w:tabs>
          <w:tab w:val="left" w:pos="540"/>
        </w:tabs>
        <w:suppressAutoHyphens/>
        <w:autoSpaceDN w:val="0"/>
        <w:spacing w:after="0"/>
        <w:ind w:left="567" w:hanging="425"/>
        <w:jc w:val="both"/>
        <w:textAlignment w:val="baseline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Stronom przysługuje prawo do wypowiedzenia umowy z zachowaniem trzymiesięcznego okresu wypowiedzenia przypadającego na ostatni dzień miesiąca</w:t>
      </w:r>
      <w:r w:rsidR="00280340" w:rsidRPr="00A06D61">
        <w:rPr>
          <w:rFonts w:ascii="Book Antiqua" w:hAnsi="Book Antiqua" w:cs="Arial"/>
          <w:sz w:val="24"/>
          <w:szCs w:val="24"/>
        </w:rPr>
        <w:t>.</w:t>
      </w:r>
    </w:p>
    <w:p w:rsidR="001D1912" w:rsidRPr="00A06D61" w:rsidRDefault="009A20A6" w:rsidP="00613354">
      <w:pPr>
        <w:pStyle w:val="Akapitzlist"/>
        <w:widowControl w:val="0"/>
        <w:numPr>
          <w:ilvl w:val="0"/>
          <w:numId w:val="7"/>
        </w:numPr>
        <w:tabs>
          <w:tab w:val="left" w:pos="540"/>
        </w:tabs>
        <w:suppressAutoHyphens/>
        <w:autoSpaceDN w:val="0"/>
        <w:spacing w:after="0"/>
        <w:ind w:left="567" w:hanging="425"/>
        <w:jc w:val="both"/>
        <w:textAlignment w:val="baseline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>Odstąpienie od umowy, jej wygaśnięcie, rozwiązanie lub wypowiedzenie nie wył</w:t>
      </w:r>
      <w:r w:rsidR="002A2A7F" w:rsidRPr="00A06D61">
        <w:rPr>
          <w:rFonts w:ascii="Book Antiqua" w:hAnsi="Book Antiqua" w:cs="Arial"/>
          <w:sz w:val="24"/>
          <w:szCs w:val="24"/>
        </w:rPr>
        <w:t>ą</w:t>
      </w:r>
      <w:r w:rsidRPr="00A06D61">
        <w:rPr>
          <w:rFonts w:ascii="Book Antiqua" w:hAnsi="Book Antiqua" w:cs="Arial"/>
          <w:sz w:val="24"/>
          <w:szCs w:val="24"/>
        </w:rPr>
        <w:t>cza prawa Zamawiającego</w:t>
      </w:r>
      <w:r w:rsidR="002A2A7F" w:rsidRPr="00A06D61">
        <w:rPr>
          <w:rFonts w:ascii="Book Antiqua" w:hAnsi="Book Antiqua" w:cs="Arial"/>
          <w:sz w:val="24"/>
          <w:szCs w:val="24"/>
        </w:rPr>
        <w:t xml:space="preserve"> do dochodzenia od Wykonawcy kar umownych przewidzianych postanowieniami umowy, ani dochodzenia odszkodowania na zasadach ogólnych. </w:t>
      </w:r>
      <w:r w:rsidRPr="00A06D61">
        <w:rPr>
          <w:rFonts w:ascii="Book Antiqua" w:hAnsi="Book Antiqua" w:cs="Arial"/>
          <w:sz w:val="24"/>
          <w:szCs w:val="24"/>
        </w:rPr>
        <w:t xml:space="preserve">         </w:t>
      </w:r>
      <w:r w:rsidR="001D1912" w:rsidRPr="00A06D61">
        <w:rPr>
          <w:rFonts w:ascii="Book Antiqua" w:hAnsi="Book Antiqua" w:cs="Arial"/>
          <w:sz w:val="24"/>
          <w:szCs w:val="24"/>
        </w:rPr>
        <w:t xml:space="preserve"> </w:t>
      </w:r>
    </w:p>
    <w:p w:rsidR="00987E92" w:rsidRPr="00A06D61" w:rsidRDefault="001E3E21" w:rsidP="006834D3">
      <w:pPr>
        <w:pStyle w:val="Akapitzlist"/>
        <w:widowControl w:val="0"/>
        <w:tabs>
          <w:tab w:val="left" w:pos="540"/>
          <w:tab w:val="left" w:pos="3217"/>
        </w:tabs>
        <w:suppressAutoHyphens/>
        <w:autoSpaceDN w:val="0"/>
        <w:spacing w:after="0"/>
        <w:ind w:left="540"/>
        <w:jc w:val="both"/>
        <w:textAlignment w:val="baseline"/>
        <w:rPr>
          <w:rFonts w:ascii="Book Antiqua" w:hAnsi="Book Antiqua" w:cs="Arial"/>
          <w:sz w:val="24"/>
          <w:szCs w:val="24"/>
        </w:rPr>
      </w:pPr>
      <w:r w:rsidRPr="00A06D61">
        <w:rPr>
          <w:rFonts w:ascii="Book Antiqua" w:hAnsi="Book Antiqua" w:cs="Arial"/>
          <w:sz w:val="24"/>
          <w:szCs w:val="24"/>
        </w:rPr>
        <w:tab/>
      </w:r>
    </w:p>
    <w:p w:rsidR="00CD7DAE" w:rsidRPr="00A06D61" w:rsidRDefault="00CD7DAE" w:rsidP="00C4166D">
      <w:pPr>
        <w:pStyle w:val="Normalny1"/>
        <w:widowControl w:val="0"/>
        <w:spacing w:line="276" w:lineRule="auto"/>
        <w:jc w:val="center"/>
        <w:rPr>
          <w:rFonts w:ascii="Book Antiqua" w:hAnsi="Book Antiqua" w:cs="Arial"/>
          <w:b/>
          <w:sz w:val="24"/>
          <w:szCs w:val="24"/>
        </w:rPr>
      </w:pPr>
      <w:r w:rsidRPr="00A06D61">
        <w:rPr>
          <w:rFonts w:ascii="Book Antiqua" w:hAnsi="Book Antiqua" w:cs="Arial"/>
          <w:b/>
          <w:sz w:val="24"/>
          <w:szCs w:val="24"/>
        </w:rPr>
        <w:t>PODWYKONAWSTWO</w:t>
      </w:r>
    </w:p>
    <w:p w:rsidR="00C4166D" w:rsidRPr="00A06D61" w:rsidRDefault="00C4166D" w:rsidP="00C4166D">
      <w:pPr>
        <w:pStyle w:val="Normalny1"/>
        <w:widowControl w:val="0"/>
        <w:spacing w:line="276" w:lineRule="auto"/>
        <w:jc w:val="center"/>
        <w:rPr>
          <w:rFonts w:ascii="Book Antiqua" w:hAnsi="Book Antiqua" w:cs="Arial"/>
          <w:b/>
          <w:sz w:val="24"/>
          <w:szCs w:val="24"/>
        </w:rPr>
      </w:pPr>
    </w:p>
    <w:p w:rsidR="00C4166D" w:rsidRPr="00A06D61" w:rsidRDefault="00C4166D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 xml:space="preserve">§ </w:t>
      </w:r>
      <w:r w:rsidR="00987E92" w:rsidRPr="00A06D61">
        <w:rPr>
          <w:rFonts w:ascii="Book Antiqua" w:hAnsi="Book Antiqua"/>
          <w:b/>
          <w:bCs/>
        </w:rPr>
        <w:t>21</w:t>
      </w:r>
      <w:r w:rsidRPr="00A06D61">
        <w:rPr>
          <w:rFonts w:ascii="Book Antiqua" w:hAnsi="Book Antiqua"/>
          <w:b/>
          <w:bCs/>
        </w:rPr>
        <w:t>.</w:t>
      </w:r>
    </w:p>
    <w:p w:rsidR="008D5DC7" w:rsidRPr="00A06D61" w:rsidRDefault="008D5DC7" w:rsidP="00613354">
      <w:pPr>
        <w:numPr>
          <w:ilvl w:val="0"/>
          <w:numId w:val="32"/>
        </w:numPr>
        <w:tabs>
          <w:tab w:val="clear" w:pos="720"/>
        </w:tabs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Wykonawca wykona zamówienie samodzielnie /z udziałem Podwykonawców</w:t>
      </w:r>
      <w:r w:rsidR="00CD4348" w:rsidRPr="00A06D61">
        <w:rPr>
          <w:rFonts w:ascii="Book Antiqua" w:hAnsi="Book Antiqua"/>
          <w:sz w:val="24"/>
          <w:szCs w:val="24"/>
        </w:rPr>
        <w:t>*</w:t>
      </w:r>
    </w:p>
    <w:p w:rsidR="008D5DC7" w:rsidRPr="00A06D61" w:rsidRDefault="008D5DC7" w:rsidP="00613354">
      <w:pPr>
        <w:numPr>
          <w:ilvl w:val="0"/>
          <w:numId w:val="30"/>
        </w:numPr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…………</w:t>
      </w:r>
      <w:r w:rsidR="0092110B" w:rsidRPr="00A06D61">
        <w:rPr>
          <w:rFonts w:ascii="Book Antiqua" w:hAnsi="Book Antiqua"/>
          <w:sz w:val="24"/>
          <w:szCs w:val="24"/>
        </w:rPr>
        <w:t>………………………………………………………………………………</w:t>
      </w:r>
    </w:p>
    <w:p w:rsidR="008D5DC7" w:rsidRPr="00A06D61" w:rsidRDefault="008D5DC7" w:rsidP="007D5483">
      <w:pPr>
        <w:spacing w:after="0" w:line="240" w:lineRule="auto"/>
        <w:ind w:left="993" w:hanging="426"/>
        <w:jc w:val="both"/>
        <w:rPr>
          <w:rFonts w:ascii="Book Antiqua" w:hAnsi="Book Antiqua"/>
          <w:sz w:val="20"/>
          <w:szCs w:val="20"/>
        </w:rPr>
      </w:pPr>
      <w:r w:rsidRPr="00A06D61">
        <w:rPr>
          <w:rFonts w:ascii="Book Antiqua" w:hAnsi="Book Antiqua"/>
          <w:sz w:val="20"/>
          <w:szCs w:val="20"/>
        </w:rPr>
        <w:t>(</w:t>
      </w:r>
      <w:r w:rsidRPr="00A06D61">
        <w:rPr>
          <w:rFonts w:ascii="Book Antiqua" w:hAnsi="Book Antiqua"/>
          <w:i/>
          <w:sz w:val="20"/>
          <w:szCs w:val="20"/>
        </w:rPr>
        <w:t>wskazać zakres i rodzaj zamówienia w przypadku powierzenia części zamówienia Podwykonawcom zgodnie ze złożonym oświadczeniem w formularzu ofertowym</w:t>
      </w:r>
      <w:r w:rsidRPr="00A06D61">
        <w:rPr>
          <w:rFonts w:ascii="Book Antiqua" w:hAnsi="Book Antiqua"/>
          <w:sz w:val="20"/>
          <w:szCs w:val="20"/>
        </w:rPr>
        <w:t>)</w:t>
      </w:r>
    </w:p>
    <w:p w:rsidR="008D5DC7" w:rsidRPr="00A06D61" w:rsidRDefault="008D5DC7" w:rsidP="00613354">
      <w:pPr>
        <w:numPr>
          <w:ilvl w:val="0"/>
          <w:numId w:val="30"/>
        </w:numPr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Wykaz podwykonawców stanowi załącznik nr </w:t>
      </w:r>
      <w:r w:rsidR="00D011F0" w:rsidRPr="00A06D61">
        <w:rPr>
          <w:rFonts w:ascii="Book Antiqua" w:hAnsi="Book Antiqua"/>
          <w:sz w:val="24"/>
          <w:szCs w:val="24"/>
        </w:rPr>
        <w:t>3</w:t>
      </w:r>
      <w:r w:rsidRPr="00A06D61">
        <w:rPr>
          <w:rFonts w:ascii="Book Antiqua" w:hAnsi="Book Antiqua"/>
          <w:sz w:val="24"/>
          <w:szCs w:val="24"/>
        </w:rPr>
        <w:t xml:space="preserve"> do umowy.</w:t>
      </w:r>
    </w:p>
    <w:p w:rsidR="0060641D" w:rsidRPr="00A06D61" w:rsidRDefault="00C56D68" w:rsidP="00C56D68">
      <w:pPr>
        <w:pStyle w:val="Akapitzlist"/>
        <w:suppressAutoHyphens/>
        <w:spacing w:after="0" w:line="240" w:lineRule="auto"/>
        <w:ind w:left="720"/>
        <w:jc w:val="both"/>
        <w:rPr>
          <w:rFonts w:ascii="Book Antiqua" w:hAnsi="Book Antiqua"/>
          <w:i/>
          <w:szCs w:val="24"/>
        </w:rPr>
      </w:pPr>
      <w:r w:rsidRPr="00A06D61">
        <w:rPr>
          <w:rFonts w:ascii="Book Antiqua" w:hAnsi="Book Antiqua"/>
          <w:i/>
          <w:szCs w:val="24"/>
        </w:rPr>
        <w:t xml:space="preserve">* </w:t>
      </w:r>
      <w:r w:rsidR="0060641D" w:rsidRPr="00A06D61">
        <w:rPr>
          <w:rFonts w:ascii="Book Antiqua" w:hAnsi="Book Antiqua"/>
          <w:i/>
          <w:szCs w:val="24"/>
        </w:rPr>
        <w:t>Niepotrzebne należy skreślić</w:t>
      </w:r>
    </w:p>
    <w:p w:rsidR="008D5DC7" w:rsidRPr="00A06D61" w:rsidRDefault="008D5DC7" w:rsidP="00613354">
      <w:pPr>
        <w:numPr>
          <w:ilvl w:val="0"/>
          <w:numId w:val="32"/>
        </w:numPr>
        <w:tabs>
          <w:tab w:val="clear" w:pos="720"/>
          <w:tab w:val="num" w:pos="0"/>
        </w:tabs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Przed przystąpieniem do wykonania zamówienia Wykonawca, o ile są już znane, podaje nazwy albo imiona i nazwiska oraz dane kontaktowe Podwykonawców i osób do kontaktu z nimi. Wykonawca zawiadamia Zamawiającego o wszelkich zmianach danych, o których mowa w zdaniu pierwszym, w trakcie realizacji zamówienia</w:t>
      </w:r>
      <w:r w:rsidRPr="00A06D61">
        <w:rPr>
          <w:rFonts w:ascii="Book Antiqua" w:hAnsi="Book Antiqua"/>
          <w:b/>
          <w:sz w:val="24"/>
          <w:szCs w:val="24"/>
        </w:rPr>
        <w:t xml:space="preserve">, </w:t>
      </w:r>
      <w:r w:rsidRPr="00A06D61">
        <w:rPr>
          <w:rFonts w:ascii="Book Antiqua" w:hAnsi="Book Antiqua"/>
          <w:sz w:val="24"/>
          <w:szCs w:val="24"/>
        </w:rPr>
        <w:t>a</w:t>
      </w:r>
      <w:r w:rsidR="00D52953" w:rsidRPr="00A06D61">
        <w:rPr>
          <w:rFonts w:ascii="Book Antiqua" w:hAnsi="Book Antiqua"/>
          <w:sz w:val="24"/>
          <w:szCs w:val="24"/>
        </w:rPr>
        <w:t> </w:t>
      </w:r>
      <w:r w:rsidRPr="00A06D61">
        <w:rPr>
          <w:rFonts w:ascii="Book Antiqua" w:hAnsi="Book Antiqua"/>
          <w:sz w:val="24"/>
          <w:szCs w:val="24"/>
        </w:rPr>
        <w:t xml:space="preserve">także przekazuje informacje na temat nowych </w:t>
      </w:r>
      <w:r w:rsidR="00F10B4D" w:rsidRPr="00A06D61">
        <w:rPr>
          <w:rFonts w:ascii="Book Antiqua" w:hAnsi="Book Antiqua"/>
          <w:sz w:val="24"/>
          <w:szCs w:val="24"/>
        </w:rPr>
        <w:t>P</w:t>
      </w:r>
      <w:r w:rsidRPr="00A06D61">
        <w:rPr>
          <w:rFonts w:ascii="Book Antiqua" w:hAnsi="Book Antiqua"/>
          <w:sz w:val="24"/>
          <w:szCs w:val="24"/>
        </w:rPr>
        <w:t>odwykonawców, którym w</w:t>
      </w:r>
      <w:r w:rsidR="00D52953" w:rsidRPr="00A06D61">
        <w:rPr>
          <w:rFonts w:ascii="Book Antiqua" w:hAnsi="Book Antiqua"/>
          <w:sz w:val="24"/>
          <w:szCs w:val="24"/>
        </w:rPr>
        <w:t> </w:t>
      </w:r>
      <w:r w:rsidRPr="00A06D61">
        <w:rPr>
          <w:rFonts w:ascii="Book Antiqua" w:hAnsi="Book Antiqua"/>
          <w:sz w:val="24"/>
          <w:szCs w:val="24"/>
        </w:rPr>
        <w:t>późniejszym okresie zamierza powierzyć realizację zamówienia.</w:t>
      </w:r>
    </w:p>
    <w:p w:rsidR="008D5DC7" w:rsidRPr="00A06D61" w:rsidRDefault="008D5DC7" w:rsidP="00613354">
      <w:pPr>
        <w:numPr>
          <w:ilvl w:val="0"/>
          <w:numId w:val="32"/>
        </w:numPr>
        <w:tabs>
          <w:tab w:val="clear" w:pos="720"/>
          <w:tab w:val="num" w:pos="0"/>
        </w:tabs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Jeżeli zmiana albo rezygnacja z Podwykonawcy dotyczy podmiotu, na którego zasoby Wykonawca powoływał się, na zasadach określonych w art. 22a ust. 1</w:t>
      </w:r>
      <w:r w:rsidR="00946823" w:rsidRPr="00A06D61">
        <w:rPr>
          <w:rFonts w:ascii="Book Antiqua" w:hAnsi="Book Antiqua"/>
          <w:sz w:val="24"/>
          <w:szCs w:val="24"/>
        </w:rPr>
        <w:t xml:space="preserve"> ustawy </w:t>
      </w:r>
      <w:proofErr w:type="spellStart"/>
      <w:r w:rsidR="00946823" w:rsidRPr="00A06D61">
        <w:rPr>
          <w:rFonts w:ascii="Book Antiqua" w:hAnsi="Book Antiqua"/>
          <w:sz w:val="24"/>
          <w:szCs w:val="24"/>
        </w:rPr>
        <w:t>pzp</w:t>
      </w:r>
      <w:proofErr w:type="spellEnd"/>
      <w:r w:rsidRPr="00A06D61">
        <w:rPr>
          <w:rFonts w:ascii="Book Antiqua" w:hAnsi="Book Antiqua"/>
          <w:sz w:val="24"/>
          <w:szCs w:val="24"/>
        </w:rPr>
        <w:t xml:space="preserve">, </w:t>
      </w:r>
      <w:r w:rsidR="00C6764E">
        <w:rPr>
          <w:rFonts w:ascii="Book Antiqua" w:hAnsi="Book Antiqua"/>
          <w:sz w:val="24"/>
          <w:szCs w:val="24"/>
        </w:rPr>
        <w:br/>
      </w:r>
      <w:r w:rsidRPr="00A06D61">
        <w:rPr>
          <w:rFonts w:ascii="Book Antiqua" w:hAnsi="Book Antiqua"/>
          <w:sz w:val="24"/>
          <w:szCs w:val="24"/>
        </w:rPr>
        <w:t xml:space="preserve">w celu wykazania spełniania warunków udziału w postępowaniu, Wykonawca jest obowiązany wykazać </w:t>
      </w:r>
      <w:r w:rsidR="00F10B4D" w:rsidRPr="00A06D61">
        <w:rPr>
          <w:rFonts w:ascii="Book Antiqua" w:hAnsi="Book Antiqua"/>
          <w:sz w:val="24"/>
          <w:szCs w:val="24"/>
        </w:rPr>
        <w:t>Z</w:t>
      </w:r>
      <w:r w:rsidRPr="00A06D61">
        <w:rPr>
          <w:rFonts w:ascii="Book Antiqua" w:hAnsi="Book Antiqua"/>
          <w:sz w:val="24"/>
          <w:szCs w:val="24"/>
        </w:rPr>
        <w:t>amawiającemu, że proponowany inny Podwykonawca lub</w:t>
      </w:r>
      <w:r w:rsidR="00D52953" w:rsidRPr="00A06D61">
        <w:rPr>
          <w:rFonts w:ascii="Book Antiqua" w:hAnsi="Book Antiqua"/>
          <w:sz w:val="24"/>
          <w:szCs w:val="24"/>
        </w:rPr>
        <w:t> </w:t>
      </w:r>
      <w:r w:rsidRPr="00A06D61">
        <w:rPr>
          <w:rFonts w:ascii="Book Antiqua" w:hAnsi="Book Antiqua"/>
          <w:sz w:val="24"/>
          <w:szCs w:val="24"/>
        </w:rPr>
        <w:t>Wykonawca samodzielnie spełnia je w stopniu nie mniejszym niż Podwykonawca, na którego zasoby wykonawca powoływał się w trakcie postępowania o udzielenie zamówienia.</w:t>
      </w:r>
    </w:p>
    <w:p w:rsidR="008D5DC7" w:rsidRPr="00A06D61" w:rsidRDefault="008D5DC7" w:rsidP="00613354">
      <w:pPr>
        <w:numPr>
          <w:ilvl w:val="0"/>
          <w:numId w:val="32"/>
        </w:numPr>
        <w:tabs>
          <w:tab w:val="clear" w:pos="720"/>
          <w:tab w:val="num" w:pos="0"/>
        </w:tabs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Powierzenie wykonania części zamówienia Podwykonawcom nie zwalnia </w:t>
      </w:r>
      <w:r w:rsidR="00F10B4D" w:rsidRPr="00A06D61">
        <w:rPr>
          <w:rFonts w:ascii="Book Antiqua" w:hAnsi="Book Antiqua"/>
          <w:sz w:val="24"/>
          <w:szCs w:val="24"/>
        </w:rPr>
        <w:t>W</w:t>
      </w:r>
      <w:r w:rsidRPr="00A06D61">
        <w:rPr>
          <w:rFonts w:ascii="Book Antiqua" w:hAnsi="Book Antiqua"/>
          <w:sz w:val="24"/>
          <w:szCs w:val="24"/>
        </w:rPr>
        <w:t>ykonawcy</w:t>
      </w:r>
      <w:r w:rsidR="00F6497C" w:rsidRPr="00A06D61">
        <w:rPr>
          <w:rFonts w:ascii="Book Antiqua" w:hAnsi="Book Antiqua"/>
          <w:sz w:val="24"/>
          <w:szCs w:val="24"/>
        </w:rPr>
        <w:t xml:space="preserve"> </w:t>
      </w:r>
      <w:r w:rsidRPr="00A06D61">
        <w:rPr>
          <w:rFonts w:ascii="Book Antiqua" w:hAnsi="Book Antiqua"/>
          <w:sz w:val="24"/>
          <w:szCs w:val="24"/>
        </w:rPr>
        <w:t>z odpowiedzialności za należyte wykonanie tego zamówienia.</w:t>
      </w:r>
    </w:p>
    <w:p w:rsidR="008D5DC7" w:rsidRPr="00A06D61" w:rsidRDefault="008D5DC7" w:rsidP="00613354">
      <w:pPr>
        <w:numPr>
          <w:ilvl w:val="0"/>
          <w:numId w:val="32"/>
        </w:numPr>
        <w:tabs>
          <w:tab w:val="clear" w:pos="720"/>
          <w:tab w:val="num" w:pos="0"/>
        </w:tabs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Jeżeli Wykonawca przy realizacji zamówienia będzie współpracować z</w:t>
      </w:r>
      <w:r w:rsidR="00223813" w:rsidRPr="00A06D61">
        <w:rPr>
          <w:rFonts w:ascii="Book Antiqua" w:hAnsi="Book Antiqua"/>
          <w:sz w:val="24"/>
          <w:szCs w:val="24"/>
        </w:rPr>
        <w:t> </w:t>
      </w:r>
      <w:r w:rsidRPr="00A06D61">
        <w:rPr>
          <w:rFonts w:ascii="Book Antiqua" w:hAnsi="Book Antiqua"/>
          <w:sz w:val="24"/>
          <w:szCs w:val="24"/>
        </w:rPr>
        <w:t>Podwykonawcami, będą miały zastosowanie niżej wymienione postanowienia:</w:t>
      </w:r>
    </w:p>
    <w:p w:rsidR="008D5DC7" w:rsidRPr="00A06D61" w:rsidRDefault="008D5DC7" w:rsidP="00613354">
      <w:pPr>
        <w:numPr>
          <w:ilvl w:val="0"/>
          <w:numId w:val="31"/>
        </w:numPr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lastRenderedPageBreak/>
        <w:t xml:space="preserve">umowa pomiędzy Wykonawcą a Podwykonawcą musi być zawarta </w:t>
      </w:r>
      <w:r w:rsidRPr="00A06D61">
        <w:rPr>
          <w:rFonts w:ascii="Book Antiqua" w:hAnsi="Book Antiqua"/>
          <w:sz w:val="24"/>
          <w:szCs w:val="24"/>
        </w:rPr>
        <w:br/>
        <w:t>w formie pisemnej,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w</w:t>
      </w:r>
      <w:r w:rsidR="008D5DC7" w:rsidRPr="00A06D61">
        <w:rPr>
          <w:rFonts w:ascii="Book Antiqua" w:hAnsi="Book Antiqua"/>
          <w:sz w:val="24"/>
          <w:szCs w:val="24"/>
        </w:rPr>
        <w:t>ykonawca,  zamierzający zawrzeć umowę o Podwykonawstwo, jest obowiązany, do przedłożenia Zamawiającemu do zaakceptowania wniosku o wrażenie zgody na zawarcie umowy o podwykonawstwo wraz z projektem umowy,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</w:t>
      </w:r>
      <w:r w:rsidR="008D5DC7" w:rsidRPr="00A06D61">
        <w:rPr>
          <w:rFonts w:ascii="Book Antiqua" w:hAnsi="Book Antiqua"/>
          <w:sz w:val="24"/>
          <w:szCs w:val="24"/>
        </w:rPr>
        <w:t xml:space="preserve">termin zapłaty wynagrodzenia Podwykonawcy przewidziany w umowie </w:t>
      </w:r>
      <w:r w:rsidR="008D5DC7" w:rsidRPr="00A06D61">
        <w:rPr>
          <w:rFonts w:ascii="Book Antiqua" w:hAnsi="Book Antiqua"/>
          <w:sz w:val="24"/>
          <w:szCs w:val="24"/>
        </w:rPr>
        <w:br/>
        <w:t xml:space="preserve">o podwykonawstwo </w:t>
      </w:r>
      <w:r w:rsidR="008D5DC7" w:rsidRPr="00A06D61">
        <w:rPr>
          <w:rFonts w:ascii="Book Antiqua" w:hAnsi="Book Antiqua"/>
          <w:b/>
          <w:sz w:val="24"/>
          <w:szCs w:val="24"/>
        </w:rPr>
        <w:t>nie może być dłuższy niż 30 dni</w:t>
      </w:r>
      <w:r w:rsidR="008D5DC7" w:rsidRPr="00A06D61">
        <w:rPr>
          <w:rFonts w:ascii="Book Antiqua" w:hAnsi="Book Antiqua"/>
          <w:sz w:val="24"/>
          <w:szCs w:val="24"/>
        </w:rPr>
        <w:t xml:space="preserve"> od dnia doręczenia Wykonawcy,  faktury lub rachunku, potwierdzających wykonanie zleconej Podwykonawcy usługi,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z</w:t>
      </w:r>
      <w:r w:rsidR="008D5DC7" w:rsidRPr="00A06D61">
        <w:rPr>
          <w:rFonts w:ascii="Book Antiqua" w:hAnsi="Book Antiqua"/>
          <w:sz w:val="24"/>
          <w:szCs w:val="24"/>
        </w:rPr>
        <w:t>amawiający w terminie 14 dni zgłasza w formie pisemnej zastrzeżenia do projektu umowy o podwykonawstwo</w:t>
      </w:r>
      <w:r w:rsidR="00212D52" w:rsidRPr="00A06D61">
        <w:rPr>
          <w:rFonts w:ascii="Book Antiqua" w:hAnsi="Book Antiqua"/>
          <w:sz w:val="24"/>
          <w:szCs w:val="24"/>
        </w:rPr>
        <w:t xml:space="preserve"> w </w:t>
      </w:r>
      <w:r w:rsidR="00D84CE3" w:rsidRPr="00A06D61">
        <w:rPr>
          <w:rFonts w:ascii="Book Antiqua" w:hAnsi="Book Antiqua"/>
          <w:sz w:val="24"/>
          <w:szCs w:val="24"/>
        </w:rPr>
        <w:t>przypadkach:</w:t>
      </w:r>
    </w:p>
    <w:p w:rsidR="008D5DC7" w:rsidRPr="00A06D61" w:rsidRDefault="00D84CE3" w:rsidP="00613354">
      <w:pPr>
        <w:numPr>
          <w:ilvl w:val="0"/>
          <w:numId w:val="33"/>
        </w:numPr>
        <w:suppressAutoHyphens/>
        <w:spacing w:after="0" w:line="240" w:lineRule="auto"/>
        <w:ind w:left="1418" w:hanging="284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niespełnia</w:t>
      </w:r>
      <w:r w:rsidR="0096584E" w:rsidRPr="00A06D61">
        <w:rPr>
          <w:rFonts w:ascii="Book Antiqua" w:hAnsi="Book Antiqua"/>
          <w:sz w:val="24"/>
          <w:szCs w:val="24"/>
        </w:rPr>
        <w:t>nia</w:t>
      </w:r>
      <w:r w:rsidR="008D5DC7" w:rsidRPr="00A06D61">
        <w:rPr>
          <w:rFonts w:ascii="Book Antiqua" w:hAnsi="Book Antiqua"/>
          <w:sz w:val="24"/>
          <w:szCs w:val="24"/>
        </w:rPr>
        <w:t xml:space="preserve"> wymagań określonych w </w:t>
      </w:r>
      <w:r w:rsidR="00223813" w:rsidRPr="00A06D61">
        <w:rPr>
          <w:rFonts w:ascii="Book Antiqua" w:hAnsi="Book Antiqua"/>
          <w:sz w:val="24"/>
          <w:szCs w:val="24"/>
        </w:rPr>
        <w:t>SIWZ,</w:t>
      </w:r>
    </w:p>
    <w:p w:rsidR="008D5DC7" w:rsidRPr="00A06D61" w:rsidRDefault="008D5DC7" w:rsidP="00613354">
      <w:pPr>
        <w:numPr>
          <w:ilvl w:val="0"/>
          <w:numId w:val="33"/>
        </w:numPr>
        <w:suppressAutoHyphens/>
        <w:spacing w:after="0" w:line="240" w:lineRule="auto"/>
        <w:ind w:left="1418" w:hanging="284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gdy przewiduje termin zapłaty wynagrodzenia </w:t>
      </w:r>
      <w:r w:rsidR="00223813" w:rsidRPr="00A06D61">
        <w:rPr>
          <w:rFonts w:ascii="Book Antiqua" w:hAnsi="Book Antiqua"/>
          <w:sz w:val="24"/>
          <w:szCs w:val="24"/>
        </w:rPr>
        <w:t>inny</w:t>
      </w:r>
      <w:r w:rsidRPr="00A06D61">
        <w:rPr>
          <w:rFonts w:ascii="Book Antiqua" w:hAnsi="Book Antiqua"/>
          <w:sz w:val="24"/>
          <w:szCs w:val="24"/>
        </w:rPr>
        <w:t xml:space="preserve"> niż określony w</w:t>
      </w:r>
      <w:r w:rsidR="00223813" w:rsidRPr="00A06D61">
        <w:rPr>
          <w:rFonts w:ascii="Book Antiqua" w:hAnsi="Book Antiqua"/>
          <w:sz w:val="24"/>
          <w:szCs w:val="24"/>
        </w:rPr>
        <w:t xml:space="preserve"> </w:t>
      </w:r>
      <w:r w:rsidRPr="00A06D61">
        <w:rPr>
          <w:rFonts w:ascii="Book Antiqua" w:hAnsi="Book Antiqua"/>
          <w:sz w:val="24"/>
          <w:szCs w:val="24"/>
        </w:rPr>
        <w:t>pkt</w:t>
      </w:r>
      <w:r w:rsidR="00223813" w:rsidRPr="00A06D61">
        <w:rPr>
          <w:rFonts w:ascii="Book Antiqua" w:hAnsi="Book Antiqua"/>
          <w:sz w:val="24"/>
          <w:szCs w:val="24"/>
        </w:rPr>
        <w:t xml:space="preserve"> </w:t>
      </w:r>
      <w:r w:rsidRPr="00A06D61">
        <w:rPr>
          <w:rFonts w:ascii="Book Antiqua" w:hAnsi="Book Antiqua"/>
          <w:sz w:val="24"/>
          <w:szCs w:val="24"/>
        </w:rPr>
        <w:t>3;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 </w:t>
      </w:r>
      <w:r w:rsidR="008D5DC7" w:rsidRPr="00A06D61">
        <w:rPr>
          <w:rFonts w:ascii="Book Antiqua" w:hAnsi="Book Antiqua"/>
          <w:sz w:val="24"/>
          <w:szCs w:val="24"/>
        </w:rPr>
        <w:t>niezgłoszenie w formie pisemnej zastrzeżeń do przedłożonego projektu umowy  o podwykonawstwo, w terminie, o którym mowa w pkt 4, uważa się za akceptację projektu umowy przez Zamawiającego,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w</w:t>
      </w:r>
      <w:r w:rsidR="008D5DC7" w:rsidRPr="00A06D61">
        <w:rPr>
          <w:rFonts w:ascii="Book Antiqua" w:hAnsi="Book Antiqua"/>
          <w:sz w:val="24"/>
          <w:szCs w:val="24"/>
        </w:rPr>
        <w:t>ykonawca przedkłada Zamawiającemu poświadczoną za zgodność z</w:t>
      </w:r>
      <w:r w:rsidRPr="00A06D61">
        <w:rPr>
          <w:rFonts w:ascii="Book Antiqua" w:hAnsi="Book Antiqua"/>
          <w:sz w:val="24"/>
          <w:szCs w:val="24"/>
        </w:rPr>
        <w:t> </w:t>
      </w:r>
      <w:r w:rsidR="008D5DC7" w:rsidRPr="00A06D61">
        <w:rPr>
          <w:rFonts w:ascii="Book Antiqua" w:hAnsi="Book Antiqua"/>
          <w:sz w:val="24"/>
          <w:szCs w:val="24"/>
        </w:rPr>
        <w:t>oryginałem kopię zawartej umowy o podwykonawstwo, w terminie 7 dni od dnia jej zawarcia,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z</w:t>
      </w:r>
      <w:r w:rsidR="008D5DC7" w:rsidRPr="00A06D61">
        <w:rPr>
          <w:rFonts w:ascii="Book Antiqua" w:hAnsi="Book Antiqua"/>
          <w:sz w:val="24"/>
          <w:szCs w:val="24"/>
        </w:rPr>
        <w:t xml:space="preserve">amawiający, w terminie 14 dni, zgłasza w formie pisemnej sprzeciw do umowy  o podwykonawstwo, </w:t>
      </w:r>
      <w:r w:rsidR="00F10B4D" w:rsidRPr="00A06D61">
        <w:rPr>
          <w:rFonts w:ascii="Book Antiqua" w:hAnsi="Book Antiqua"/>
          <w:sz w:val="24"/>
          <w:szCs w:val="24"/>
        </w:rPr>
        <w:t xml:space="preserve">w przypadkach,  o których mowa </w:t>
      </w:r>
      <w:r w:rsidR="008D5DC7" w:rsidRPr="00A06D61">
        <w:rPr>
          <w:rFonts w:ascii="Book Antiqua" w:hAnsi="Book Antiqua"/>
          <w:sz w:val="24"/>
          <w:szCs w:val="24"/>
        </w:rPr>
        <w:t>w pkt 4,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</w:t>
      </w:r>
      <w:r w:rsidR="008D5DC7" w:rsidRPr="00A06D61">
        <w:rPr>
          <w:rFonts w:ascii="Book Antiqua" w:hAnsi="Book Antiqua"/>
          <w:sz w:val="24"/>
          <w:szCs w:val="24"/>
        </w:rPr>
        <w:t xml:space="preserve">niezgłoszenie w formie pisemnej sprzeciwu do przedłożonej umowy </w:t>
      </w:r>
      <w:r w:rsidR="008D5DC7" w:rsidRPr="00A06D61">
        <w:rPr>
          <w:rFonts w:ascii="Book Antiqua" w:hAnsi="Book Antiqua"/>
          <w:sz w:val="24"/>
          <w:szCs w:val="24"/>
        </w:rPr>
        <w:br/>
        <w:t>o podwykonawstwo, w terminie określonym w pkt 7, uważa się  za akceptację umowy przez Zamawiającego,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</w:t>
      </w:r>
      <w:r w:rsidR="008D5DC7" w:rsidRPr="00A06D61">
        <w:rPr>
          <w:rFonts w:ascii="Book Antiqua" w:hAnsi="Book Antiqua"/>
          <w:sz w:val="24"/>
          <w:szCs w:val="24"/>
        </w:rPr>
        <w:t xml:space="preserve">umowa/ projekt umowy o podwykonawstwo musi zawierać klauzulę, </w:t>
      </w:r>
      <w:r w:rsidR="008D5DC7" w:rsidRPr="00A06D61">
        <w:rPr>
          <w:rFonts w:ascii="Book Antiqua" w:hAnsi="Book Antiqua"/>
          <w:sz w:val="24"/>
          <w:szCs w:val="24"/>
        </w:rPr>
        <w:br/>
        <w:t>iż Podwykonawca nie może zawrz</w:t>
      </w:r>
      <w:r w:rsidR="004E3C59" w:rsidRPr="00A06D61">
        <w:rPr>
          <w:rFonts w:ascii="Book Antiqua" w:hAnsi="Book Antiqua"/>
          <w:sz w:val="24"/>
          <w:szCs w:val="24"/>
        </w:rPr>
        <w:t>eć umowy z dalszym Podwykonawcą,</w:t>
      </w:r>
    </w:p>
    <w:p w:rsidR="008D5DC7" w:rsidRPr="00A06D61" w:rsidRDefault="00223813" w:rsidP="00613354">
      <w:pPr>
        <w:numPr>
          <w:ilvl w:val="0"/>
          <w:numId w:val="31"/>
        </w:numPr>
        <w:tabs>
          <w:tab w:val="num" w:pos="0"/>
          <w:tab w:val="left" w:pos="851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P</w:t>
      </w:r>
      <w:r w:rsidR="008D5DC7" w:rsidRPr="00A06D61">
        <w:rPr>
          <w:rFonts w:ascii="Book Antiqua" w:hAnsi="Book Antiqua"/>
          <w:sz w:val="24"/>
          <w:szCs w:val="24"/>
        </w:rPr>
        <w:t>ostanowienia</w:t>
      </w:r>
      <w:r w:rsidRPr="00A06D61">
        <w:rPr>
          <w:rFonts w:ascii="Book Antiqua" w:hAnsi="Book Antiqua"/>
          <w:sz w:val="24"/>
          <w:szCs w:val="24"/>
        </w:rPr>
        <w:t xml:space="preserve"> </w:t>
      </w:r>
      <w:r w:rsidR="008D5DC7" w:rsidRPr="00A06D61">
        <w:rPr>
          <w:rFonts w:ascii="Book Antiqua" w:hAnsi="Book Antiqua"/>
          <w:sz w:val="24"/>
          <w:szCs w:val="24"/>
        </w:rPr>
        <w:t xml:space="preserve">pkt 1-9 stosuje się odpowiednio do zmian do projektu umowy/umowy o podwykonawstwo pomiędzy Wykonawcą a Podwykonawcą. </w:t>
      </w:r>
    </w:p>
    <w:p w:rsidR="008D5DC7" w:rsidRPr="00A06D61" w:rsidRDefault="008D5DC7" w:rsidP="00613354">
      <w:pPr>
        <w:numPr>
          <w:ilvl w:val="0"/>
          <w:numId w:val="36"/>
        </w:numPr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Wykonawca ma obowiązek pisemnie poinformować Zamawiającego o zmianie Podwykonawcy, rozwiązaniu umowy, odstąpieniu od umowy o </w:t>
      </w:r>
      <w:r w:rsidR="0092110B" w:rsidRPr="00A06D61">
        <w:rPr>
          <w:rFonts w:ascii="Book Antiqua" w:hAnsi="Book Antiqua"/>
          <w:sz w:val="24"/>
          <w:szCs w:val="24"/>
        </w:rPr>
        <w:t>P</w:t>
      </w:r>
      <w:r w:rsidRPr="00A06D61">
        <w:rPr>
          <w:rFonts w:ascii="Book Antiqua" w:hAnsi="Book Antiqua"/>
          <w:sz w:val="24"/>
          <w:szCs w:val="24"/>
        </w:rPr>
        <w:t xml:space="preserve">odwykonawstwo. </w:t>
      </w:r>
    </w:p>
    <w:p w:rsidR="008D5DC7" w:rsidRPr="00A06D61" w:rsidRDefault="007D5483" w:rsidP="00613354">
      <w:pPr>
        <w:pStyle w:val="Bezodstpw"/>
        <w:numPr>
          <w:ilvl w:val="0"/>
          <w:numId w:val="36"/>
        </w:numPr>
        <w:tabs>
          <w:tab w:val="left" w:pos="360"/>
        </w:tabs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 </w:t>
      </w:r>
      <w:r w:rsidR="008D5DC7" w:rsidRPr="00A06D61">
        <w:rPr>
          <w:rFonts w:ascii="Book Antiqua" w:hAnsi="Book Antiqua"/>
          <w:sz w:val="24"/>
          <w:szCs w:val="24"/>
        </w:rPr>
        <w:t xml:space="preserve">W przypadku powierzenia przez Wykonawcę realizacji usług Podwykonawcy, Wykonawca jest zobowiązany do dokonania we własnym zakresie zapłaty wynagrodzenia należnego Podwykonawcy z zachowaniem terminów płatności określonych w umowie z Podwykonawcą. </w:t>
      </w:r>
    </w:p>
    <w:p w:rsidR="008D5DC7" w:rsidRPr="00A06D61" w:rsidRDefault="007D5483" w:rsidP="00613354">
      <w:pPr>
        <w:pStyle w:val="Bezodstpw"/>
        <w:numPr>
          <w:ilvl w:val="0"/>
          <w:numId w:val="36"/>
        </w:numPr>
        <w:tabs>
          <w:tab w:val="left" w:pos="426"/>
        </w:tabs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</w:t>
      </w:r>
      <w:r w:rsidR="008D5DC7" w:rsidRPr="00A06D61">
        <w:rPr>
          <w:rFonts w:ascii="Book Antiqua" w:hAnsi="Book Antiqua"/>
          <w:sz w:val="24"/>
          <w:szCs w:val="24"/>
        </w:rPr>
        <w:t>Do każdej faktury Wykonawca przedkłada dowody zapłaty Podwykonawcy oraz</w:t>
      </w:r>
      <w:r w:rsidR="00D52953" w:rsidRPr="00A06D61">
        <w:rPr>
          <w:rFonts w:ascii="Book Antiqua" w:hAnsi="Book Antiqua"/>
          <w:sz w:val="24"/>
          <w:szCs w:val="24"/>
        </w:rPr>
        <w:t> </w:t>
      </w:r>
      <w:r w:rsidR="008D5DC7" w:rsidRPr="00A06D61">
        <w:rPr>
          <w:rFonts w:ascii="Book Antiqua" w:hAnsi="Book Antiqua"/>
          <w:sz w:val="24"/>
          <w:szCs w:val="24"/>
        </w:rPr>
        <w:t xml:space="preserve">oświadczenia Podwykonawców o dokonanej zapłacie wynagrodzenia, jeśli zapłata była wymagana terminem wynikającym z umowy o podwykonawstwo. </w:t>
      </w:r>
    </w:p>
    <w:p w:rsidR="008D5DC7" w:rsidRPr="00A06D61" w:rsidRDefault="007D5483" w:rsidP="00613354">
      <w:pPr>
        <w:pStyle w:val="Bezodstpw"/>
        <w:numPr>
          <w:ilvl w:val="0"/>
          <w:numId w:val="36"/>
        </w:numPr>
        <w:tabs>
          <w:tab w:val="left" w:pos="426"/>
        </w:tabs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  </w:t>
      </w:r>
      <w:r w:rsidR="008D5DC7" w:rsidRPr="00A06D61">
        <w:rPr>
          <w:rFonts w:ascii="Book Antiqua" w:hAnsi="Book Antiqua"/>
          <w:sz w:val="24"/>
          <w:szCs w:val="24"/>
        </w:rPr>
        <w:t xml:space="preserve">Wykonawca ponosi skutki ewentualnego zatrzymania płatności przez Zamawiającego z powodu nie dołączenia do faktury dowodów zapłaty oraz oświadczeń Podwykonawców, o których mowa w ust. 8.  </w:t>
      </w:r>
    </w:p>
    <w:p w:rsidR="008D5DC7" w:rsidRPr="00A06D61" w:rsidRDefault="008D5DC7" w:rsidP="00613354">
      <w:pPr>
        <w:pStyle w:val="Bezodstpw"/>
        <w:numPr>
          <w:ilvl w:val="0"/>
          <w:numId w:val="36"/>
        </w:numPr>
        <w:tabs>
          <w:tab w:val="left" w:pos="426"/>
        </w:tabs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Zamawiający dokona bezpośredniej zapłaty wymagalnego wynagrodzenia przysługującego Podwykonawcy, który zawarł zaakceptowaną przez Zamawiającego</w:t>
      </w:r>
      <w:r w:rsidR="00F10B4D" w:rsidRPr="00A06D61">
        <w:rPr>
          <w:rFonts w:ascii="Book Antiqua" w:hAnsi="Book Antiqua"/>
          <w:sz w:val="24"/>
          <w:szCs w:val="24"/>
        </w:rPr>
        <w:t xml:space="preserve"> umowę </w:t>
      </w:r>
      <w:r w:rsidRPr="00A06D61">
        <w:rPr>
          <w:rFonts w:ascii="Book Antiqua" w:hAnsi="Book Antiqua"/>
          <w:sz w:val="24"/>
          <w:szCs w:val="24"/>
        </w:rPr>
        <w:t xml:space="preserve">o podwykonawstwo, </w:t>
      </w:r>
      <w:r w:rsidR="00E3175F" w:rsidRPr="00A06D61">
        <w:rPr>
          <w:rFonts w:ascii="Book Antiqua" w:hAnsi="Book Antiqua"/>
          <w:sz w:val="24"/>
          <w:szCs w:val="24"/>
        </w:rPr>
        <w:t>w</w:t>
      </w:r>
      <w:r w:rsidRPr="00A06D61">
        <w:rPr>
          <w:rFonts w:ascii="Book Antiqua" w:hAnsi="Book Antiqua"/>
          <w:sz w:val="24"/>
          <w:szCs w:val="24"/>
        </w:rPr>
        <w:t xml:space="preserve"> przypadku uchylenia się od obowiązku zapłaty odpowiednio przez Wykonawcę.</w:t>
      </w:r>
    </w:p>
    <w:p w:rsidR="008D5DC7" w:rsidRPr="00A06D61" w:rsidRDefault="008D5DC7" w:rsidP="00613354">
      <w:pPr>
        <w:pStyle w:val="Bezodstpw"/>
        <w:numPr>
          <w:ilvl w:val="0"/>
          <w:numId w:val="36"/>
        </w:numPr>
        <w:tabs>
          <w:tab w:val="left" w:pos="426"/>
        </w:tabs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Za uchylanie się od obowiązku zapłaty, przez Wykonawcę, wynagrodzenia należnego Podwykonawcom, uznane będzie:</w:t>
      </w:r>
    </w:p>
    <w:p w:rsidR="008D5DC7" w:rsidRPr="00A06D61" w:rsidRDefault="008D5DC7" w:rsidP="00613354">
      <w:pPr>
        <w:pStyle w:val="Bezodstpw"/>
        <w:numPr>
          <w:ilvl w:val="0"/>
          <w:numId w:val="35"/>
        </w:numPr>
        <w:tabs>
          <w:tab w:val="left" w:pos="426"/>
        </w:tabs>
        <w:suppressAutoHyphens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brak przedłożenia dowodu zapłaty,</w:t>
      </w:r>
    </w:p>
    <w:p w:rsidR="008D5DC7" w:rsidRPr="00A06D61" w:rsidRDefault="008D5DC7" w:rsidP="00613354">
      <w:pPr>
        <w:pStyle w:val="Bezodstpw"/>
        <w:numPr>
          <w:ilvl w:val="0"/>
          <w:numId w:val="35"/>
        </w:numPr>
        <w:tabs>
          <w:tab w:val="left" w:pos="426"/>
        </w:tabs>
        <w:suppressAutoHyphens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brak przedłożenia oświadczeń Podwykonawców o dokonanej zapłacie należnego wynagrodzenia.</w:t>
      </w:r>
    </w:p>
    <w:p w:rsidR="008D5DC7" w:rsidRPr="00A06D61" w:rsidRDefault="008D5DC7" w:rsidP="00613354">
      <w:pPr>
        <w:pStyle w:val="Bezodstpw"/>
        <w:numPr>
          <w:ilvl w:val="0"/>
          <w:numId w:val="36"/>
        </w:numPr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lastRenderedPageBreak/>
        <w:t>Wynagrodzenie, o którym mowa w ust. 10, dotyczy wyłącznie należności powstałych po zaakceptowaniu przez Zamawiającego umowy o podwykonawstwo</w:t>
      </w:r>
      <w:r w:rsidR="00E3175F" w:rsidRPr="00A06D61">
        <w:rPr>
          <w:rFonts w:ascii="Book Antiqua" w:hAnsi="Book Antiqua"/>
          <w:sz w:val="24"/>
          <w:szCs w:val="24"/>
        </w:rPr>
        <w:t>.</w:t>
      </w:r>
    </w:p>
    <w:p w:rsidR="008D5DC7" w:rsidRPr="00A06D61" w:rsidRDefault="008D5DC7" w:rsidP="00613354">
      <w:pPr>
        <w:pStyle w:val="Bezodstpw"/>
        <w:numPr>
          <w:ilvl w:val="0"/>
          <w:numId w:val="36"/>
        </w:numPr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Bezpośrednia zapłata obejmuje wyłącznie należne wynagrodzenie, bez odsetek, należnych Podwykonawcy.</w:t>
      </w:r>
    </w:p>
    <w:p w:rsidR="008D5DC7" w:rsidRPr="00A06D61" w:rsidRDefault="008D5DC7" w:rsidP="00613354">
      <w:pPr>
        <w:pStyle w:val="Bezodstpw"/>
        <w:numPr>
          <w:ilvl w:val="0"/>
          <w:numId w:val="36"/>
        </w:numPr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Przed dokonaniem bezpośredniej zapłaty Zamawiający umożliwi Wykonawcy zgłoszenie w formie pisemnej uwag dotyczących zasadności bezpośredniej zapł</w:t>
      </w:r>
      <w:r w:rsidR="0092110B" w:rsidRPr="00A06D61">
        <w:rPr>
          <w:rFonts w:ascii="Book Antiqua" w:hAnsi="Book Antiqua"/>
          <w:sz w:val="24"/>
          <w:szCs w:val="24"/>
        </w:rPr>
        <w:t xml:space="preserve">aty wynagrodzenia Podwykonawcy </w:t>
      </w:r>
      <w:r w:rsidRPr="00A06D61">
        <w:rPr>
          <w:rFonts w:ascii="Book Antiqua" w:hAnsi="Book Antiqua"/>
          <w:sz w:val="24"/>
          <w:szCs w:val="24"/>
        </w:rPr>
        <w:t>wyznaczając termin 7 dni od dnia doręczenia  tej informacji.</w:t>
      </w:r>
    </w:p>
    <w:p w:rsidR="008D5DC7" w:rsidRPr="00A06D61" w:rsidRDefault="008D5DC7" w:rsidP="00613354">
      <w:pPr>
        <w:pStyle w:val="Bezodstpw"/>
        <w:numPr>
          <w:ilvl w:val="0"/>
          <w:numId w:val="36"/>
        </w:numPr>
        <w:suppressAutoHyphens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W przypadku zgłoszenia uwag, o których mowa w ust. 14, w terminie wskazanym przez Zamawiającego, Zamawiający może:</w:t>
      </w:r>
    </w:p>
    <w:p w:rsidR="008D5DC7" w:rsidRPr="00A06D61" w:rsidRDefault="008D5DC7" w:rsidP="00613354">
      <w:pPr>
        <w:numPr>
          <w:ilvl w:val="0"/>
          <w:numId w:val="34"/>
        </w:numPr>
        <w:tabs>
          <w:tab w:val="left" w:pos="426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nie dokonać bezpośredniej zapłaty wynagrodzenia Podwykonawcy, jeżeli Wykonawca wykaże niezasadność takiej zapłaty, albo</w:t>
      </w:r>
    </w:p>
    <w:p w:rsidR="008D5DC7" w:rsidRPr="00A06D61" w:rsidRDefault="008D5DC7" w:rsidP="00613354">
      <w:pPr>
        <w:numPr>
          <w:ilvl w:val="0"/>
          <w:numId w:val="34"/>
        </w:numPr>
        <w:tabs>
          <w:tab w:val="num" w:pos="0"/>
          <w:tab w:val="left" w:pos="426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złożyć do depozytu sądowego kwotę potrzebną na pokrycie wynagrodzenia Podwykonawcy w przypadku istnienia zasadniczej wątpliwości Zamawiającego co do wysokości należnej zapłaty lub podmiotu, któremu płatność się należy, albo</w:t>
      </w:r>
    </w:p>
    <w:p w:rsidR="008D5DC7" w:rsidRPr="00A06D61" w:rsidRDefault="008D5DC7" w:rsidP="00613354">
      <w:pPr>
        <w:numPr>
          <w:ilvl w:val="0"/>
          <w:numId w:val="34"/>
        </w:numPr>
        <w:tabs>
          <w:tab w:val="num" w:pos="0"/>
          <w:tab w:val="left" w:pos="426"/>
        </w:tabs>
        <w:suppressAutoHyphens/>
        <w:spacing w:after="0" w:line="240" w:lineRule="auto"/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dokonać bezpośredniej zapłaty wynagrodzenia Podwykonawcy, jeżeli Podwykonawca wykaże zasadność takiej zapłaty.</w:t>
      </w:r>
    </w:p>
    <w:p w:rsidR="008D5DC7" w:rsidRPr="00A06D61" w:rsidRDefault="008D5DC7" w:rsidP="00613354">
      <w:pPr>
        <w:pStyle w:val="Akapitzlist"/>
        <w:numPr>
          <w:ilvl w:val="0"/>
          <w:numId w:val="36"/>
        </w:numPr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W przypadku dokonania</w:t>
      </w:r>
      <w:r w:rsidR="00223813" w:rsidRPr="00A06D61">
        <w:rPr>
          <w:rFonts w:ascii="Book Antiqua" w:hAnsi="Book Antiqua"/>
          <w:sz w:val="24"/>
          <w:szCs w:val="24"/>
        </w:rPr>
        <w:t>,</w:t>
      </w:r>
      <w:r w:rsidRPr="00A06D61">
        <w:rPr>
          <w:rFonts w:ascii="Book Antiqua" w:hAnsi="Book Antiqua"/>
          <w:sz w:val="24"/>
          <w:szCs w:val="24"/>
        </w:rPr>
        <w:t xml:space="preserve"> </w:t>
      </w:r>
      <w:r w:rsidR="00223813" w:rsidRPr="00A06D61">
        <w:rPr>
          <w:rFonts w:ascii="Book Antiqua" w:hAnsi="Book Antiqua"/>
          <w:sz w:val="24"/>
          <w:szCs w:val="24"/>
        </w:rPr>
        <w:t xml:space="preserve">przez Zamawiającego, </w:t>
      </w:r>
      <w:r w:rsidRPr="00A06D61">
        <w:rPr>
          <w:rFonts w:ascii="Book Antiqua" w:hAnsi="Book Antiqua"/>
          <w:sz w:val="24"/>
          <w:szCs w:val="24"/>
        </w:rPr>
        <w:t>bezpośredniej zapłaty Podwykonawcy, o których mowa w ust. 10</w:t>
      </w:r>
      <w:r w:rsidR="00223813" w:rsidRPr="00A06D61">
        <w:rPr>
          <w:rFonts w:ascii="Book Antiqua" w:hAnsi="Book Antiqua"/>
          <w:sz w:val="24"/>
          <w:szCs w:val="24"/>
        </w:rPr>
        <w:t xml:space="preserve">, </w:t>
      </w:r>
      <w:r w:rsidRPr="00A06D61">
        <w:rPr>
          <w:rFonts w:ascii="Book Antiqua" w:hAnsi="Book Antiqua"/>
          <w:sz w:val="24"/>
          <w:szCs w:val="24"/>
        </w:rPr>
        <w:t>Zamawiający potrąca kwotę wypłaconego wynagrodzenia z wynagrodzenia należnego Wykonawcy.</w:t>
      </w:r>
    </w:p>
    <w:p w:rsidR="008D5DC7" w:rsidRPr="00A06D61" w:rsidRDefault="008D5DC7" w:rsidP="00613354">
      <w:pPr>
        <w:numPr>
          <w:ilvl w:val="0"/>
          <w:numId w:val="36"/>
        </w:numPr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Wykonanie prac w podwykonawstwie nie zwalnia Wykonawcy z odpowiedzialności za wykonanie obowiązków wynikających z umowy i obowiązujących przepisów prawa. </w:t>
      </w:r>
      <w:r w:rsidRPr="00A06D61">
        <w:rPr>
          <w:rFonts w:ascii="Book Antiqua" w:hAnsi="Book Antiqua"/>
          <w:b/>
          <w:sz w:val="24"/>
          <w:szCs w:val="24"/>
        </w:rPr>
        <w:t xml:space="preserve">Wykonawca odpowiada za działania i zaniechania </w:t>
      </w:r>
      <w:r w:rsidR="0092110B" w:rsidRPr="00A06D61">
        <w:rPr>
          <w:rFonts w:ascii="Book Antiqua" w:hAnsi="Book Antiqua"/>
          <w:b/>
          <w:sz w:val="24"/>
          <w:szCs w:val="24"/>
        </w:rPr>
        <w:t>P</w:t>
      </w:r>
      <w:r w:rsidRPr="00A06D61">
        <w:rPr>
          <w:rFonts w:ascii="Book Antiqua" w:hAnsi="Book Antiqua"/>
          <w:b/>
          <w:sz w:val="24"/>
          <w:szCs w:val="24"/>
        </w:rPr>
        <w:t>odwykonawców jak za własne.</w:t>
      </w:r>
      <w:r w:rsidRPr="00A06D61">
        <w:rPr>
          <w:rFonts w:ascii="Book Antiqua" w:hAnsi="Book Antiqua"/>
          <w:sz w:val="24"/>
          <w:szCs w:val="24"/>
        </w:rPr>
        <w:t xml:space="preserve"> Wykonawca ponosi odpowiedzialność w przypadku jakichkolwiek szkód wyrządzonych przez swoich Podwykonawców Zamawiającemu lub osobom trzecim. </w:t>
      </w:r>
    </w:p>
    <w:p w:rsidR="00212D52" w:rsidRPr="00A06D61" w:rsidRDefault="00212D52" w:rsidP="00613354">
      <w:pPr>
        <w:numPr>
          <w:ilvl w:val="0"/>
          <w:numId w:val="36"/>
        </w:numPr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Wykonawca zobowiązuje się, że Podwykonawca spełni wymogi określone w § 12 umowy w przypadku wykonania tych czynności przez Podwykonawcę.</w:t>
      </w:r>
    </w:p>
    <w:p w:rsidR="00212D52" w:rsidRPr="00A06D61" w:rsidRDefault="00212D52" w:rsidP="00613354">
      <w:pPr>
        <w:numPr>
          <w:ilvl w:val="0"/>
          <w:numId w:val="36"/>
        </w:numPr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Zamawiający zobowiązuje Wykonawcę, że w ramach umowy z Podwykonawcą, Zamawiający będzie wykonywał czynności kontrolne, określone w </w:t>
      </w:r>
      <w:r w:rsidR="00F726FE" w:rsidRPr="00A06D61">
        <w:rPr>
          <w:rFonts w:ascii="Book Antiqua" w:hAnsi="Book Antiqua"/>
          <w:sz w:val="24"/>
          <w:szCs w:val="24"/>
        </w:rPr>
        <w:t>§ 9</w:t>
      </w:r>
      <w:r w:rsidRPr="00A06D61">
        <w:rPr>
          <w:rFonts w:ascii="Book Antiqua" w:hAnsi="Book Antiqua"/>
          <w:sz w:val="24"/>
          <w:szCs w:val="24"/>
        </w:rPr>
        <w:t xml:space="preserve"> ust. </w:t>
      </w:r>
      <w:r w:rsidR="00F726FE" w:rsidRPr="00A06D61">
        <w:rPr>
          <w:rFonts w:ascii="Book Antiqua" w:hAnsi="Book Antiqua"/>
          <w:sz w:val="24"/>
          <w:szCs w:val="24"/>
        </w:rPr>
        <w:t xml:space="preserve">3                  </w:t>
      </w:r>
      <w:r w:rsidRPr="00A06D61">
        <w:rPr>
          <w:rFonts w:ascii="Book Antiqua" w:hAnsi="Book Antiqua"/>
          <w:sz w:val="24"/>
          <w:szCs w:val="24"/>
        </w:rPr>
        <w:t>umowy z</w:t>
      </w:r>
      <w:r w:rsidR="00C93562" w:rsidRPr="00A06D61">
        <w:rPr>
          <w:rFonts w:ascii="Book Antiqua" w:hAnsi="Book Antiqua"/>
          <w:sz w:val="24"/>
          <w:szCs w:val="24"/>
        </w:rPr>
        <w:t xml:space="preserve"> udziałem</w:t>
      </w:r>
      <w:r w:rsidRPr="00A06D61">
        <w:rPr>
          <w:rFonts w:ascii="Book Antiqua" w:hAnsi="Book Antiqua"/>
          <w:sz w:val="24"/>
          <w:szCs w:val="24"/>
        </w:rPr>
        <w:t xml:space="preserve"> Wykonawcy.</w:t>
      </w:r>
    </w:p>
    <w:p w:rsidR="007A580C" w:rsidRPr="00A06D61" w:rsidRDefault="007A580C" w:rsidP="00613354">
      <w:pPr>
        <w:numPr>
          <w:ilvl w:val="0"/>
          <w:numId w:val="36"/>
        </w:numPr>
        <w:suppressAutoHyphens/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Umowa o podwykonawstwo powinna zawierać </w:t>
      </w:r>
      <w:r w:rsidR="00F726FE" w:rsidRPr="00A06D61">
        <w:rPr>
          <w:rFonts w:ascii="Book Antiqua" w:hAnsi="Book Antiqua"/>
          <w:sz w:val="24"/>
          <w:szCs w:val="24"/>
        </w:rPr>
        <w:t xml:space="preserve">również </w:t>
      </w:r>
      <w:r w:rsidRPr="00A06D61">
        <w:rPr>
          <w:rFonts w:ascii="Book Antiqua" w:hAnsi="Book Antiqua"/>
          <w:sz w:val="24"/>
          <w:szCs w:val="24"/>
        </w:rPr>
        <w:t>warunki określone w § 17.</w:t>
      </w:r>
    </w:p>
    <w:p w:rsidR="008D5DC7" w:rsidRPr="00A06D61" w:rsidRDefault="008D5DC7" w:rsidP="001B04AB">
      <w:pPr>
        <w:pStyle w:val="Bezodstpw"/>
        <w:tabs>
          <w:tab w:val="left" w:pos="426"/>
        </w:tabs>
        <w:ind w:left="426"/>
        <w:jc w:val="both"/>
        <w:rPr>
          <w:rFonts w:ascii="Book Antiqua" w:hAnsi="Book Antiqua"/>
          <w:sz w:val="24"/>
          <w:szCs w:val="24"/>
        </w:rPr>
      </w:pPr>
    </w:p>
    <w:p w:rsidR="00CD7DAE" w:rsidRPr="00A06D61" w:rsidRDefault="00CD7DAE" w:rsidP="001B04AB">
      <w:pPr>
        <w:pStyle w:val="Bezodstpw"/>
        <w:tabs>
          <w:tab w:val="left" w:pos="426"/>
          <w:tab w:val="left" w:pos="2775"/>
        </w:tabs>
        <w:ind w:left="426"/>
        <w:jc w:val="both"/>
        <w:rPr>
          <w:rFonts w:ascii="Book Antiqua" w:hAnsi="Book Antiqua" w:cs="Arial"/>
          <w:b/>
          <w:sz w:val="24"/>
          <w:szCs w:val="24"/>
        </w:rPr>
      </w:pPr>
    </w:p>
    <w:p w:rsidR="00924574" w:rsidRPr="00A06D61" w:rsidRDefault="00924574" w:rsidP="00C4166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OCHRONA DANYCH OSOBOWYCH</w:t>
      </w:r>
    </w:p>
    <w:p w:rsidR="00C4166D" w:rsidRPr="00A06D61" w:rsidRDefault="00C4166D" w:rsidP="00C4166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</w:p>
    <w:p w:rsidR="00F87284" w:rsidRPr="00A06D61" w:rsidRDefault="00C4166D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 xml:space="preserve">§ </w:t>
      </w:r>
      <w:r w:rsidR="007D5483" w:rsidRPr="00A06D61">
        <w:rPr>
          <w:rFonts w:ascii="Book Antiqua" w:hAnsi="Book Antiqua"/>
          <w:b/>
          <w:bCs/>
        </w:rPr>
        <w:t>22</w:t>
      </w:r>
      <w:r w:rsidRPr="00A06D61">
        <w:rPr>
          <w:rFonts w:ascii="Book Antiqua" w:hAnsi="Book Antiqua"/>
          <w:b/>
          <w:bCs/>
        </w:rPr>
        <w:t>.</w:t>
      </w:r>
    </w:p>
    <w:p w:rsidR="00924574" w:rsidRPr="00A06D61" w:rsidRDefault="007A580C" w:rsidP="007A580C">
      <w:pPr>
        <w:pStyle w:val="Akapitzlist"/>
        <w:numPr>
          <w:ilvl w:val="3"/>
          <w:numId w:val="58"/>
        </w:numPr>
        <w:tabs>
          <w:tab w:val="clear" w:pos="2880"/>
        </w:tabs>
        <w:spacing w:after="0" w:line="240" w:lineRule="auto"/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 xml:space="preserve">Wykonawca zobowiązany jest </w:t>
      </w:r>
      <w:r w:rsidR="00D86D31" w:rsidRPr="00A06D61">
        <w:rPr>
          <w:rFonts w:ascii="Book Antiqua" w:hAnsi="Book Antiqua"/>
          <w:sz w:val="24"/>
          <w:szCs w:val="24"/>
        </w:rPr>
        <w:t xml:space="preserve">przed podpisaniem niniejszej umowy </w:t>
      </w:r>
      <w:r w:rsidRPr="00A06D61">
        <w:rPr>
          <w:rFonts w:ascii="Book Antiqua" w:hAnsi="Book Antiqua"/>
          <w:sz w:val="24"/>
          <w:szCs w:val="24"/>
        </w:rPr>
        <w:t xml:space="preserve">podpisać umowę o </w:t>
      </w:r>
      <w:r w:rsidR="00D86D31" w:rsidRPr="00A06D61">
        <w:rPr>
          <w:rFonts w:ascii="Book Antiqua" w:hAnsi="Book Antiqua"/>
          <w:sz w:val="24"/>
          <w:szCs w:val="24"/>
        </w:rPr>
        <w:t xml:space="preserve">powierzenie przetwarzania danych osobowych stanowiących </w:t>
      </w:r>
      <w:r w:rsidR="00F726FE" w:rsidRPr="00A06D61">
        <w:rPr>
          <w:rFonts w:ascii="Book Antiqua" w:hAnsi="Book Antiqua"/>
          <w:b/>
          <w:sz w:val="24"/>
          <w:szCs w:val="24"/>
        </w:rPr>
        <w:t xml:space="preserve">załącznik nr </w:t>
      </w:r>
      <w:r w:rsidR="00D011F0" w:rsidRPr="00A06D61">
        <w:rPr>
          <w:rFonts w:ascii="Book Antiqua" w:hAnsi="Book Antiqua"/>
          <w:b/>
          <w:sz w:val="24"/>
          <w:szCs w:val="24"/>
        </w:rPr>
        <w:t>4</w:t>
      </w:r>
      <w:r w:rsidR="00D86D31" w:rsidRPr="00A06D61">
        <w:rPr>
          <w:rFonts w:ascii="Book Antiqua" w:hAnsi="Book Antiqua"/>
          <w:b/>
          <w:sz w:val="24"/>
          <w:szCs w:val="24"/>
        </w:rPr>
        <w:t>.</w:t>
      </w:r>
    </w:p>
    <w:p w:rsidR="004E3C59" w:rsidRPr="00A06D61" w:rsidRDefault="004E3C59" w:rsidP="001B04AB">
      <w:pPr>
        <w:pStyle w:val="Normalny1"/>
        <w:widowControl w:val="0"/>
        <w:tabs>
          <w:tab w:val="left" w:pos="540"/>
        </w:tabs>
        <w:spacing w:line="240" w:lineRule="auto"/>
        <w:jc w:val="both"/>
        <w:rPr>
          <w:rFonts w:ascii="Book Antiqua" w:hAnsi="Book Antiqua" w:cs="Arial"/>
          <w:sz w:val="24"/>
          <w:szCs w:val="24"/>
        </w:rPr>
      </w:pPr>
    </w:p>
    <w:p w:rsidR="007913FB" w:rsidRPr="00A06D61" w:rsidRDefault="007913FB" w:rsidP="001B04AB">
      <w:pPr>
        <w:pStyle w:val="Normalny1"/>
        <w:widowControl w:val="0"/>
        <w:tabs>
          <w:tab w:val="left" w:pos="540"/>
        </w:tabs>
        <w:spacing w:line="240" w:lineRule="auto"/>
        <w:jc w:val="both"/>
        <w:rPr>
          <w:rFonts w:ascii="Book Antiqua" w:hAnsi="Book Antiqua" w:cs="Arial"/>
          <w:sz w:val="24"/>
          <w:szCs w:val="24"/>
        </w:rPr>
      </w:pPr>
    </w:p>
    <w:p w:rsidR="00031660" w:rsidRPr="00A06D61" w:rsidRDefault="00031660" w:rsidP="00C4166D">
      <w:pPr>
        <w:pStyle w:val="NormalnyWeb"/>
        <w:spacing w:before="0" w:beforeAutospacing="0" w:after="0"/>
        <w:ind w:left="567" w:hanging="567"/>
        <w:jc w:val="center"/>
        <w:rPr>
          <w:rFonts w:ascii="Book Antiqua" w:hAnsi="Book Antiqua"/>
          <w:b/>
          <w:bCs/>
        </w:rPr>
      </w:pPr>
      <w:r w:rsidRPr="00A06D61">
        <w:rPr>
          <w:rFonts w:ascii="Book Antiqua" w:hAnsi="Book Antiqua"/>
          <w:b/>
          <w:bCs/>
        </w:rPr>
        <w:t>POSTANOWIENIA KOŃCOWE</w:t>
      </w:r>
    </w:p>
    <w:p w:rsidR="00E4331A" w:rsidRPr="00A06D61" w:rsidRDefault="00E4331A" w:rsidP="00E4331A">
      <w:pPr>
        <w:pStyle w:val="NormalnyWeb"/>
        <w:spacing w:before="0" w:beforeAutospacing="0" w:after="0"/>
        <w:jc w:val="both"/>
        <w:rPr>
          <w:rFonts w:ascii="Book Antiqua" w:hAnsi="Book Antiqua"/>
          <w:b/>
          <w:bCs/>
        </w:rPr>
      </w:pPr>
    </w:p>
    <w:p w:rsidR="00E4331A" w:rsidRPr="006B56F9" w:rsidRDefault="00E4331A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  <w:color w:val="000000" w:themeColor="text1"/>
        </w:rPr>
      </w:pPr>
      <w:bookmarkStart w:id="27" w:name="_Hlk529277399"/>
      <w:r w:rsidRPr="006B56F9">
        <w:rPr>
          <w:rFonts w:ascii="Book Antiqua" w:hAnsi="Book Antiqua"/>
          <w:b/>
          <w:bCs/>
          <w:color w:val="000000" w:themeColor="text1"/>
        </w:rPr>
        <w:t>§ 2</w:t>
      </w:r>
      <w:r w:rsidR="00FF06B2" w:rsidRPr="006B56F9">
        <w:rPr>
          <w:rFonts w:ascii="Book Antiqua" w:hAnsi="Book Antiqua"/>
          <w:b/>
          <w:bCs/>
          <w:color w:val="000000" w:themeColor="text1"/>
        </w:rPr>
        <w:t>3</w:t>
      </w:r>
      <w:r w:rsidRPr="006B56F9">
        <w:rPr>
          <w:rFonts w:ascii="Book Antiqua" w:hAnsi="Book Antiqua"/>
          <w:b/>
          <w:bCs/>
          <w:color w:val="000000" w:themeColor="text1"/>
        </w:rPr>
        <w:t>.</w:t>
      </w:r>
    </w:p>
    <w:p w:rsidR="00E4331A" w:rsidRPr="00A06D61" w:rsidRDefault="00E4331A" w:rsidP="00613354">
      <w:pPr>
        <w:pStyle w:val="Bezodstpw"/>
        <w:numPr>
          <w:ilvl w:val="0"/>
          <w:numId w:val="51"/>
        </w:numPr>
        <w:tabs>
          <w:tab w:val="clear" w:pos="720"/>
        </w:tabs>
        <w:ind w:left="567" w:hanging="425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Osobami uprawnionymi do kontaktowania się w imieniu Stron w związku z zawartą umową będą:</w:t>
      </w:r>
    </w:p>
    <w:p w:rsidR="00E4331A" w:rsidRPr="00A06D61" w:rsidRDefault="00E4331A" w:rsidP="00E4331A">
      <w:pPr>
        <w:pStyle w:val="Bezodstpw"/>
        <w:ind w:left="142"/>
        <w:jc w:val="both"/>
        <w:rPr>
          <w:rFonts w:ascii="Book Antiqua" w:hAnsi="Book Antiqua"/>
          <w:sz w:val="20"/>
          <w:szCs w:val="24"/>
        </w:rPr>
      </w:pPr>
    </w:p>
    <w:p w:rsidR="00E4331A" w:rsidRPr="00A06D61" w:rsidRDefault="00E4331A" w:rsidP="00613354">
      <w:pPr>
        <w:pStyle w:val="Bezodstpw"/>
        <w:numPr>
          <w:ilvl w:val="1"/>
          <w:numId w:val="51"/>
        </w:numPr>
        <w:tabs>
          <w:tab w:val="clear" w:pos="1440"/>
        </w:tabs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Po stronie Zamawiającego:</w:t>
      </w:r>
    </w:p>
    <w:p w:rsidR="00E4331A" w:rsidRPr="00A06D61" w:rsidRDefault="00E4331A" w:rsidP="00613354">
      <w:pPr>
        <w:pStyle w:val="NormalnyWeb"/>
        <w:numPr>
          <w:ilvl w:val="2"/>
          <w:numId w:val="56"/>
        </w:numPr>
        <w:spacing w:before="0" w:beforeAutospacing="0" w:after="0"/>
        <w:ind w:left="1418" w:hanging="142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………………………..……….….nr tel. ………………………………..</w:t>
      </w:r>
    </w:p>
    <w:p w:rsidR="00E4331A" w:rsidRPr="00A06D61" w:rsidRDefault="00E4331A" w:rsidP="00613354">
      <w:pPr>
        <w:pStyle w:val="NormalnyWeb"/>
        <w:numPr>
          <w:ilvl w:val="2"/>
          <w:numId w:val="56"/>
        </w:numPr>
        <w:spacing w:before="0" w:beforeAutospacing="0" w:after="0"/>
        <w:ind w:left="1418" w:hanging="142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…………………………..…….….nr tel. ………………………………..</w:t>
      </w:r>
    </w:p>
    <w:p w:rsidR="00E4331A" w:rsidRPr="00A06D61" w:rsidRDefault="00E4331A" w:rsidP="00E4331A">
      <w:pPr>
        <w:pStyle w:val="NormalnyWeb"/>
        <w:spacing w:before="0" w:beforeAutospacing="0" w:after="0"/>
        <w:ind w:left="567"/>
        <w:jc w:val="both"/>
        <w:rPr>
          <w:rFonts w:ascii="Book Antiqua" w:hAnsi="Book Antiqua"/>
        </w:rPr>
      </w:pPr>
    </w:p>
    <w:p w:rsidR="00E4331A" w:rsidRPr="00A06D61" w:rsidRDefault="00E4331A" w:rsidP="00613354">
      <w:pPr>
        <w:pStyle w:val="Bezodstpw"/>
        <w:numPr>
          <w:ilvl w:val="1"/>
          <w:numId w:val="51"/>
        </w:numPr>
        <w:tabs>
          <w:tab w:val="clear" w:pos="1440"/>
          <w:tab w:val="left" w:pos="426"/>
        </w:tabs>
        <w:ind w:left="993" w:hanging="426"/>
        <w:jc w:val="both"/>
        <w:rPr>
          <w:rFonts w:ascii="Book Antiqua" w:hAnsi="Book Antiqua"/>
          <w:sz w:val="24"/>
          <w:szCs w:val="24"/>
        </w:rPr>
      </w:pPr>
      <w:r w:rsidRPr="00A06D61">
        <w:rPr>
          <w:rFonts w:ascii="Book Antiqua" w:hAnsi="Book Antiqua"/>
          <w:sz w:val="24"/>
          <w:szCs w:val="24"/>
        </w:rPr>
        <w:t>Po stronie Wykonawcy:</w:t>
      </w:r>
    </w:p>
    <w:p w:rsidR="00E4331A" w:rsidRPr="00A06D61" w:rsidRDefault="00E4331A" w:rsidP="00613354">
      <w:pPr>
        <w:pStyle w:val="NormalnyWeb"/>
        <w:numPr>
          <w:ilvl w:val="2"/>
          <w:numId w:val="58"/>
        </w:numPr>
        <w:tabs>
          <w:tab w:val="clear" w:pos="360"/>
        </w:tabs>
        <w:spacing w:before="0" w:beforeAutospacing="0" w:after="0"/>
        <w:ind w:left="1418" w:hanging="284"/>
        <w:jc w:val="both"/>
        <w:rPr>
          <w:rFonts w:ascii="Book Antiqua" w:hAnsi="Book Antiqua"/>
          <w:lang w:val="en-US"/>
        </w:rPr>
      </w:pPr>
      <w:r w:rsidRPr="00A06D61">
        <w:rPr>
          <w:rFonts w:ascii="Book Antiqua" w:hAnsi="Book Antiqua"/>
          <w:lang w:val="en-US"/>
        </w:rPr>
        <w:t>…………………………….………nr tel. …………..………….………..</w:t>
      </w:r>
    </w:p>
    <w:p w:rsidR="00E4331A" w:rsidRPr="00A06D61" w:rsidRDefault="00E4331A" w:rsidP="00613354">
      <w:pPr>
        <w:pStyle w:val="NormalnyWeb"/>
        <w:numPr>
          <w:ilvl w:val="2"/>
          <w:numId w:val="58"/>
        </w:numPr>
        <w:tabs>
          <w:tab w:val="clear" w:pos="360"/>
        </w:tabs>
        <w:spacing w:before="0" w:beforeAutospacing="0" w:after="0"/>
        <w:ind w:left="1418" w:hanging="284"/>
        <w:jc w:val="both"/>
        <w:rPr>
          <w:rFonts w:ascii="Book Antiqua" w:hAnsi="Book Antiqua"/>
          <w:lang w:val="en-US"/>
        </w:rPr>
      </w:pPr>
      <w:r w:rsidRPr="00A06D61">
        <w:rPr>
          <w:rFonts w:ascii="Book Antiqua" w:hAnsi="Book Antiqua"/>
          <w:lang w:val="en-US"/>
        </w:rPr>
        <w:t>…………………………………… nr tel. ……………………………….</w:t>
      </w:r>
    </w:p>
    <w:p w:rsidR="00E4331A" w:rsidRPr="00A06D61" w:rsidRDefault="00E4331A" w:rsidP="00E4331A">
      <w:pPr>
        <w:pStyle w:val="NormalnyWeb"/>
        <w:tabs>
          <w:tab w:val="left" w:pos="426"/>
          <w:tab w:val="left" w:pos="709"/>
        </w:tabs>
        <w:spacing w:before="0" w:beforeAutospacing="0" w:after="0"/>
        <w:ind w:left="426"/>
        <w:jc w:val="both"/>
        <w:rPr>
          <w:rFonts w:ascii="Book Antiqua" w:hAnsi="Book Antiqua"/>
          <w:lang w:val="en-US"/>
        </w:rPr>
      </w:pPr>
    </w:p>
    <w:p w:rsidR="00E4331A" w:rsidRPr="00A06D61" w:rsidRDefault="00E4331A" w:rsidP="00613354">
      <w:pPr>
        <w:pStyle w:val="NormalnyWeb"/>
        <w:numPr>
          <w:ilvl w:val="0"/>
          <w:numId w:val="51"/>
        </w:numPr>
        <w:tabs>
          <w:tab w:val="clear" w:pos="720"/>
        </w:tabs>
        <w:spacing w:before="0" w:beforeAutospacing="0" w:after="0"/>
        <w:ind w:left="426" w:hanging="284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 zakresie wzajemnego współdziałania przy realizacji przedmiotu umowy strony zobowiązują się działać niezwłocznie, przestrzegając obowiązujących przepisów prawa i ustalonych zwyczajów z poszanowaniem praw drugiej strony umowy.</w:t>
      </w:r>
    </w:p>
    <w:bookmarkEnd w:id="27"/>
    <w:p w:rsidR="00E4331A" w:rsidRPr="00A06D61" w:rsidRDefault="00E4331A" w:rsidP="00613354">
      <w:pPr>
        <w:pStyle w:val="NormalnyWeb"/>
        <w:numPr>
          <w:ilvl w:val="0"/>
          <w:numId w:val="51"/>
        </w:numPr>
        <w:tabs>
          <w:tab w:val="clear" w:pos="720"/>
        </w:tabs>
        <w:spacing w:before="0" w:beforeAutospacing="0" w:after="0"/>
        <w:ind w:left="426" w:hanging="284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Strony dopuszczają możliwość zmiany osób wymienionych w ust. 1, o czym niezwłocznie powiadomią drugą stronę w formie pisemnej bez potrzeby wprowadzania zmian w niniejszej umowie.</w:t>
      </w:r>
    </w:p>
    <w:p w:rsidR="00E4331A" w:rsidRPr="00A06D61" w:rsidRDefault="00E4331A" w:rsidP="00226EED">
      <w:pPr>
        <w:pStyle w:val="NormalnyWeb"/>
        <w:spacing w:before="0" w:beforeAutospacing="0" w:after="0"/>
        <w:ind w:left="567" w:hanging="567"/>
        <w:jc w:val="center"/>
        <w:rPr>
          <w:rFonts w:ascii="Book Antiqua" w:hAnsi="Book Antiqua"/>
        </w:rPr>
      </w:pPr>
    </w:p>
    <w:p w:rsidR="00C4166D" w:rsidRPr="006B56F9" w:rsidRDefault="00C4166D" w:rsidP="00226EED">
      <w:pPr>
        <w:pStyle w:val="NormalnyWeb"/>
        <w:spacing w:before="0" w:beforeAutospacing="0" w:after="0"/>
        <w:jc w:val="center"/>
        <w:rPr>
          <w:rFonts w:ascii="Book Antiqua" w:hAnsi="Book Antiqua"/>
          <w:b/>
          <w:bCs/>
          <w:color w:val="000000" w:themeColor="text1"/>
        </w:rPr>
      </w:pPr>
      <w:bookmarkStart w:id="28" w:name="_Hlk529277453"/>
      <w:r w:rsidRPr="006B56F9">
        <w:rPr>
          <w:rFonts w:ascii="Book Antiqua" w:hAnsi="Book Antiqua"/>
          <w:b/>
          <w:bCs/>
          <w:color w:val="000000" w:themeColor="text1"/>
        </w:rPr>
        <w:t xml:space="preserve">§ </w:t>
      </w:r>
      <w:r w:rsidR="007913FB" w:rsidRPr="006B56F9">
        <w:rPr>
          <w:rFonts w:ascii="Book Antiqua" w:hAnsi="Book Antiqua"/>
          <w:b/>
          <w:bCs/>
          <w:color w:val="000000" w:themeColor="text1"/>
        </w:rPr>
        <w:t>2</w:t>
      </w:r>
      <w:r w:rsidR="00FF06B2" w:rsidRPr="006B56F9">
        <w:rPr>
          <w:rFonts w:ascii="Book Antiqua" w:hAnsi="Book Antiqua"/>
          <w:b/>
          <w:bCs/>
          <w:color w:val="000000" w:themeColor="text1"/>
        </w:rPr>
        <w:t>4</w:t>
      </w:r>
    </w:p>
    <w:p w:rsidR="00877E69" w:rsidRPr="00A06D61" w:rsidRDefault="00031660" w:rsidP="00613354">
      <w:pPr>
        <w:pStyle w:val="NormalnyWeb"/>
        <w:numPr>
          <w:ilvl w:val="0"/>
          <w:numId w:val="16"/>
        </w:numPr>
        <w:spacing w:before="0" w:beforeAutospacing="0" w:after="0"/>
        <w:ind w:left="567" w:hanging="567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Zamawiający oświadcza, że jest płatnikiem podatku VAT i posiada numer identyfikacji podatkowej NIP</w:t>
      </w:r>
      <w:r w:rsidR="00F87284" w:rsidRPr="00A06D61">
        <w:rPr>
          <w:rFonts w:ascii="Book Antiqua" w:hAnsi="Book Antiqua"/>
        </w:rPr>
        <w:t xml:space="preserve"> </w:t>
      </w:r>
      <w:r w:rsidR="00703E80" w:rsidRPr="00A06D61">
        <w:rPr>
          <w:rFonts w:ascii="Book Antiqua" w:hAnsi="Book Antiqua"/>
        </w:rPr>
        <w:t>………………..</w:t>
      </w:r>
      <w:r w:rsidR="00F87284" w:rsidRPr="00A06D61">
        <w:rPr>
          <w:rFonts w:ascii="Book Antiqua" w:hAnsi="Book Antiqua"/>
        </w:rPr>
        <w:t>.</w:t>
      </w:r>
    </w:p>
    <w:p w:rsidR="00031660" w:rsidRPr="00A06D61" w:rsidRDefault="003865CD" w:rsidP="00613354">
      <w:pPr>
        <w:pStyle w:val="NormalnyWeb"/>
        <w:numPr>
          <w:ilvl w:val="0"/>
          <w:numId w:val="16"/>
        </w:numPr>
        <w:spacing w:before="0" w:beforeAutospacing="0" w:after="0"/>
        <w:ind w:left="567" w:hanging="567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Wykonawca oświadcza, że jest płatnikiem podatku VAT i posiada numer identyfikacji podatkowej NIP</w:t>
      </w:r>
      <w:r w:rsidR="00703E80" w:rsidRPr="00A06D61">
        <w:rPr>
          <w:rFonts w:ascii="Book Antiqua" w:hAnsi="Book Antiqua"/>
        </w:rPr>
        <w:t xml:space="preserve"> …………………</w:t>
      </w:r>
      <w:r w:rsidR="00205D42" w:rsidRPr="00A06D61">
        <w:rPr>
          <w:rFonts w:ascii="Book Antiqua" w:hAnsi="Book Antiqua"/>
        </w:rPr>
        <w:t xml:space="preserve">    </w:t>
      </w:r>
    </w:p>
    <w:p w:rsidR="00212D52" w:rsidRPr="00A06D61" w:rsidRDefault="00212D52" w:rsidP="00613354">
      <w:pPr>
        <w:pStyle w:val="NormalnyWeb"/>
        <w:numPr>
          <w:ilvl w:val="0"/>
          <w:numId w:val="16"/>
        </w:numPr>
        <w:spacing w:before="0" w:beforeAutospacing="0" w:after="0"/>
        <w:ind w:left="567" w:hanging="567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>Wszelkie zmiany lub rozwiązanie umowy wymagają formy pisemnej pod rygorem nieważności.</w:t>
      </w:r>
    </w:p>
    <w:p w:rsidR="007913FB" w:rsidRPr="00A06D61" w:rsidRDefault="006A6861" w:rsidP="00613354">
      <w:pPr>
        <w:pStyle w:val="NormalnyWeb"/>
        <w:numPr>
          <w:ilvl w:val="0"/>
          <w:numId w:val="16"/>
        </w:numPr>
        <w:spacing w:before="0" w:beforeAutospacing="0" w:after="0"/>
        <w:ind w:left="567" w:hanging="567"/>
        <w:jc w:val="both"/>
        <w:rPr>
          <w:rFonts w:ascii="Book Antiqua" w:hAnsi="Book Antiqua"/>
        </w:rPr>
      </w:pPr>
      <w:r w:rsidRPr="00A06D61">
        <w:rPr>
          <w:rFonts w:ascii="Book Antiqua" w:hAnsi="Book Antiqua" w:cs="Arial"/>
        </w:rPr>
        <w:t>W przypadku wystąpienia trudności z interpretacją umowy Zamawiający</w:t>
      </w:r>
      <w:r w:rsidR="00E4331A" w:rsidRPr="00A06D61">
        <w:rPr>
          <w:rFonts w:ascii="Book Antiqua" w:hAnsi="Book Antiqua" w:cs="Arial"/>
        </w:rPr>
        <w:t xml:space="preserve"> </w:t>
      </w:r>
      <w:r w:rsidRPr="00A06D61">
        <w:rPr>
          <w:rFonts w:ascii="Book Antiqua" w:hAnsi="Book Antiqua" w:cs="Arial"/>
        </w:rPr>
        <w:t>i</w:t>
      </w:r>
      <w:r w:rsidR="00E4331A" w:rsidRPr="00A06D61">
        <w:rPr>
          <w:rFonts w:ascii="Book Antiqua" w:hAnsi="Book Antiqua" w:cs="Arial"/>
        </w:rPr>
        <w:t> </w:t>
      </w:r>
      <w:r w:rsidRPr="00A06D61">
        <w:rPr>
          <w:rFonts w:ascii="Book Antiqua" w:hAnsi="Book Antiqua" w:cs="Arial"/>
        </w:rPr>
        <w:t>Wykonawca będą posiłkować się postanowienia</w:t>
      </w:r>
      <w:r w:rsidR="00167953" w:rsidRPr="00A06D61">
        <w:rPr>
          <w:rFonts w:ascii="Book Antiqua" w:hAnsi="Book Antiqua" w:cs="Arial"/>
        </w:rPr>
        <w:t>mi</w:t>
      </w:r>
      <w:r w:rsidRPr="00A06D61">
        <w:rPr>
          <w:rFonts w:ascii="Book Antiqua" w:hAnsi="Book Antiqua" w:cs="Arial"/>
        </w:rPr>
        <w:t xml:space="preserve"> SIWZ i oferty.</w:t>
      </w:r>
      <w:r w:rsidR="007913FB" w:rsidRPr="00A06D61">
        <w:rPr>
          <w:rFonts w:ascii="Book Antiqua" w:hAnsi="Book Antiqua"/>
        </w:rPr>
        <w:t xml:space="preserve"> </w:t>
      </w:r>
    </w:p>
    <w:p w:rsidR="007913FB" w:rsidRPr="00A06D61" w:rsidRDefault="007913FB" w:rsidP="00613354">
      <w:pPr>
        <w:pStyle w:val="NormalnyWeb"/>
        <w:numPr>
          <w:ilvl w:val="0"/>
          <w:numId w:val="16"/>
        </w:numPr>
        <w:spacing w:before="0" w:beforeAutospacing="0" w:after="0"/>
        <w:ind w:left="567" w:hanging="567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Wszelkie spory wynikłe na tle niniejszej umowy będą rozpatrywane przez sąd powszechny właściwy ze względu na siedzibę Zamawiającego. </w:t>
      </w:r>
    </w:p>
    <w:p w:rsidR="00E4331A" w:rsidRPr="00A06D61" w:rsidRDefault="00E4331A" w:rsidP="00613354">
      <w:pPr>
        <w:pStyle w:val="NormalnyWeb"/>
        <w:numPr>
          <w:ilvl w:val="0"/>
          <w:numId w:val="16"/>
        </w:numPr>
        <w:spacing w:before="0" w:beforeAutospacing="0" w:after="0"/>
        <w:ind w:left="567" w:hanging="567"/>
        <w:jc w:val="both"/>
        <w:rPr>
          <w:rFonts w:ascii="Book Antiqua" w:hAnsi="Book Antiqua"/>
        </w:rPr>
      </w:pPr>
      <w:r w:rsidRPr="00043175">
        <w:rPr>
          <w:rFonts w:ascii="Book Antiqua" w:hAnsi="Book Antiqua"/>
          <w:color w:val="000000" w:themeColor="text1"/>
        </w:rPr>
        <w:t>W sprawach nieuregulowanych w niniejszej umowie mają zastosowanie przepisy ustawy z dnia 23 kwietnia 1964 r. Kodeks cywilny (Dz.U. z 201</w:t>
      </w:r>
      <w:r w:rsidR="00F34AE9" w:rsidRPr="00043175">
        <w:rPr>
          <w:rFonts w:ascii="Book Antiqua" w:hAnsi="Book Antiqua"/>
          <w:color w:val="000000" w:themeColor="text1"/>
        </w:rPr>
        <w:t>8</w:t>
      </w:r>
      <w:r w:rsidRPr="00043175">
        <w:rPr>
          <w:rFonts w:ascii="Book Antiqua" w:hAnsi="Book Antiqua"/>
          <w:color w:val="000000" w:themeColor="text1"/>
        </w:rPr>
        <w:t xml:space="preserve"> r. poz. </w:t>
      </w:r>
      <w:r w:rsidR="00F34AE9" w:rsidRPr="00043175">
        <w:rPr>
          <w:rFonts w:ascii="Book Antiqua" w:hAnsi="Book Antiqua"/>
          <w:color w:val="000000" w:themeColor="text1"/>
        </w:rPr>
        <w:t>1025</w:t>
      </w:r>
      <w:r w:rsidR="00C612AD">
        <w:rPr>
          <w:rFonts w:ascii="Book Antiqua" w:hAnsi="Book Antiqua"/>
          <w:color w:val="000000" w:themeColor="text1"/>
        </w:rPr>
        <w:t xml:space="preserve"> </w:t>
      </w:r>
      <w:r w:rsidR="00C612AD">
        <w:rPr>
          <w:rFonts w:ascii="Book Antiqua" w:hAnsi="Book Antiqua"/>
          <w:color w:val="000000" w:themeColor="text1"/>
        </w:rPr>
        <w:br/>
        <w:t>z późn.zm.</w:t>
      </w:r>
      <w:r w:rsidRPr="00043175">
        <w:rPr>
          <w:rFonts w:ascii="Book Antiqua" w:hAnsi="Book Antiqua"/>
          <w:color w:val="000000" w:themeColor="text1"/>
        </w:rPr>
        <w:t>) o ile przepisy Prawa zamówień publicznych (Dz. U. z 201</w:t>
      </w:r>
      <w:r w:rsidR="00F34AE9" w:rsidRPr="00043175">
        <w:rPr>
          <w:rFonts w:ascii="Book Antiqua" w:hAnsi="Book Antiqua"/>
          <w:color w:val="000000" w:themeColor="text1"/>
        </w:rPr>
        <w:t>8</w:t>
      </w:r>
      <w:r w:rsidRPr="00043175">
        <w:rPr>
          <w:rFonts w:ascii="Book Antiqua" w:hAnsi="Book Antiqua"/>
          <w:color w:val="000000" w:themeColor="text1"/>
        </w:rPr>
        <w:t xml:space="preserve"> r., poz. 19</w:t>
      </w:r>
      <w:r w:rsidR="00F34AE9" w:rsidRPr="00043175">
        <w:rPr>
          <w:rFonts w:ascii="Book Antiqua" w:hAnsi="Book Antiqua"/>
          <w:color w:val="000000" w:themeColor="text1"/>
        </w:rPr>
        <w:t>86</w:t>
      </w:r>
      <w:r w:rsidR="00043175" w:rsidRPr="00043175">
        <w:rPr>
          <w:rFonts w:ascii="Book Antiqua" w:hAnsi="Book Antiqua"/>
          <w:color w:val="000000" w:themeColor="text1"/>
        </w:rPr>
        <w:t xml:space="preserve"> </w:t>
      </w:r>
      <w:r w:rsidR="00C612AD">
        <w:rPr>
          <w:rFonts w:ascii="Book Antiqua" w:hAnsi="Book Antiqua"/>
          <w:color w:val="000000" w:themeColor="text1"/>
        </w:rPr>
        <w:br/>
      </w:r>
      <w:r w:rsidR="00043175" w:rsidRPr="00043175">
        <w:rPr>
          <w:rFonts w:ascii="Book Antiqua" w:hAnsi="Book Antiqua"/>
          <w:color w:val="000000" w:themeColor="text1"/>
        </w:rPr>
        <w:t xml:space="preserve">z </w:t>
      </w:r>
      <w:proofErr w:type="spellStart"/>
      <w:r w:rsidR="00043175" w:rsidRPr="00043175">
        <w:rPr>
          <w:rFonts w:ascii="Book Antiqua" w:hAnsi="Book Antiqua"/>
          <w:color w:val="000000" w:themeColor="text1"/>
        </w:rPr>
        <w:t>późn</w:t>
      </w:r>
      <w:proofErr w:type="spellEnd"/>
      <w:r w:rsidR="00043175" w:rsidRPr="00043175">
        <w:rPr>
          <w:rFonts w:ascii="Book Antiqua" w:hAnsi="Book Antiqua"/>
          <w:color w:val="000000" w:themeColor="text1"/>
        </w:rPr>
        <w:t>. zm.</w:t>
      </w:r>
      <w:r w:rsidR="00F34AE9" w:rsidRPr="00043175">
        <w:rPr>
          <w:rFonts w:ascii="Book Antiqua" w:hAnsi="Book Antiqua"/>
          <w:color w:val="000000" w:themeColor="text1"/>
        </w:rPr>
        <w:t>)</w:t>
      </w:r>
      <w:r w:rsidRPr="00043175">
        <w:rPr>
          <w:rFonts w:ascii="Book Antiqua" w:hAnsi="Book Antiqua"/>
          <w:color w:val="000000" w:themeColor="text1"/>
        </w:rPr>
        <w:t xml:space="preserve"> nie stanowią inaczej, ustawy z dnia 13 września 1996 r. o utrzymaniu czystości i porządku w</w:t>
      </w:r>
      <w:r w:rsidR="00D52953" w:rsidRPr="00043175">
        <w:rPr>
          <w:rFonts w:ascii="Book Antiqua" w:hAnsi="Book Antiqua"/>
          <w:color w:val="000000" w:themeColor="text1"/>
        </w:rPr>
        <w:t> </w:t>
      </w:r>
      <w:r w:rsidRPr="00043175">
        <w:rPr>
          <w:rFonts w:ascii="Book Antiqua" w:hAnsi="Book Antiqua"/>
          <w:color w:val="000000" w:themeColor="text1"/>
        </w:rPr>
        <w:t>gminach (Dz. U. z 201</w:t>
      </w:r>
      <w:r w:rsidR="001E4437" w:rsidRPr="00043175">
        <w:rPr>
          <w:rFonts w:ascii="Book Antiqua" w:hAnsi="Book Antiqua"/>
          <w:color w:val="000000" w:themeColor="text1"/>
        </w:rPr>
        <w:t>8</w:t>
      </w:r>
      <w:r w:rsidRPr="00043175">
        <w:rPr>
          <w:rFonts w:ascii="Book Antiqua" w:hAnsi="Book Antiqua"/>
          <w:color w:val="000000" w:themeColor="text1"/>
        </w:rPr>
        <w:t xml:space="preserve"> r. poz. </w:t>
      </w:r>
      <w:r w:rsidR="001E4437" w:rsidRPr="00043175">
        <w:rPr>
          <w:rFonts w:ascii="Book Antiqua" w:hAnsi="Book Antiqua"/>
          <w:color w:val="000000" w:themeColor="text1"/>
        </w:rPr>
        <w:t>1454</w:t>
      </w:r>
      <w:r w:rsidR="00BC0D0D">
        <w:rPr>
          <w:rFonts w:ascii="Book Antiqua" w:hAnsi="Book Antiqua"/>
          <w:color w:val="000000" w:themeColor="text1"/>
        </w:rPr>
        <w:t xml:space="preserve"> z </w:t>
      </w:r>
      <w:proofErr w:type="spellStart"/>
      <w:r w:rsidR="00BC0D0D">
        <w:rPr>
          <w:rFonts w:ascii="Book Antiqua" w:hAnsi="Book Antiqua"/>
          <w:color w:val="000000" w:themeColor="text1"/>
        </w:rPr>
        <w:t>p</w:t>
      </w:r>
      <w:r w:rsidR="00592C28">
        <w:rPr>
          <w:rFonts w:ascii="Book Antiqua" w:hAnsi="Book Antiqua"/>
          <w:color w:val="000000" w:themeColor="text1"/>
        </w:rPr>
        <w:t>óźn</w:t>
      </w:r>
      <w:proofErr w:type="spellEnd"/>
      <w:r w:rsidR="00592C28">
        <w:rPr>
          <w:rFonts w:ascii="Book Antiqua" w:hAnsi="Book Antiqua"/>
          <w:color w:val="000000" w:themeColor="text1"/>
        </w:rPr>
        <w:t>. zm.</w:t>
      </w:r>
      <w:r w:rsidRPr="00043175">
        <w:rPr>
          <w:rFonts w:ascii="Book Antiqua" w:hAnsi="Book Antiqua"/>
          <w:color w:val="000000" w:themeColor="text1"/>
        </w:rPr>
        <w:t xml:space="preserve">), ustawy z dnia 14 grudnia 2012 r. o </w:t>
      </w:r>
      <w:r w:rsidRPr="00A06D61">
        <w:rPr>
          <w:rFonts w:ascii="Book Antiqua" w:hAnsi="Book Antiqua"/>
        </w:rPr>
        <w:t>odpadach (Dz. U. z 201</w:t>
      </w:r>
      <w:r w:rsidR="001E4437" w:rsidRPr="00A06D61">
        <w:rPr>
          <w:rFonts w:ascii="Book Antiqua" w:hAnsi="Book Antiqua"/>
        </w:rPr>
        <w:t>8</w:t>
      </w:r>
      <w:r w:rsidRPr="00A06D61">
        <w:rPr>
          <w:rFonts w:ascii="Book Antiqua" w:hAnsi="Book Antiqua"/>
        </w:rPr>
        <w:t xml:space="preserve"> r. poz. </w:t>
      </w:r>
      <w:r w:rsidR="001E4437" w:rsidRPr="00A06D61">
        <w:rPr>
          <w:rFonts w:ascii="Book Antiqua" w:hAnsi="Book Antiqua"/>
        </w:rPr>
        <w:t>992</w:t>
      </w:r>
      <w:r w:rsidR="00592C28">
        <w:rPr>
          <w:rFonts w:ascii="Book Antiqua" w:hAnsi="Book Antiqua"/>
        </w:rPr>
        <w:t xml:space="preserve"> z </w:t>
      </w:r>
      <w:proofErr w:type="spellStart"/>
      <w:r w:rsidR="00592C28">
        <w:rPr>
          <w:rFonts w:ascii="Book Antiqua" w:hAnsi="Book Antiqua"/>
        </w:rPr>
        <w:t>późn</w:t>
      </w:r>
      <w:proofErr w:type="spellEnd"/>
      <w:r w:rsidR="00592C28">
        <w:rPr>
          <w:rFonts w:ascii="Book Antiqua" w:hAnsi="Book Antiqua"/>
        </w:rPr>
        <w:t>. zm.</w:t>
      </w:r>
      <w:r w:rsidRPr="00A06D61">
        <w:rPr>
          <w:rFonts w:ascii="Book Antiqua" w:hAnsi="Book Antiqua"/>
        </w:rPr>
        <w:t>) oraz aktualnie obowiązujące akty prawa miejscowego podejmowane na podstawie ww. ustaw.</w:t>
      </w:r>
    </w:p>
    <w:p w:rsidR="007913FB" w:rsidRPr="00A06D61" w:rsidRDefault="00E4331A" w:rsidP="001B04AB">
      <w:pPr>
        <w:pStyle w:val="NormalnyWeb"/>
        <w:numPr>
          <w:ilvl w:val="0"/>
          <w:numId w:val="16"/>
        </w:numPr>
        <w:spacing w:before="0" w:beforeAutospacing="0" w:after="0"/>
        <w:ind w:left="567" w:hanging="425"/>
        <w:jc w:val="both"/>
        <w:rPr>
          <w:rFonts w:ascii="Book Antiqua" w:hAnsi="Book Antiqua"/>
        </w:rPr>
      </w:pPr>
      <w:r w:rsidRPr="00A06D61">
        <w:rPr>
          <w:rFonts w:ascii="Book Antiqua" w:hAnsi="Book Antiqua"/>
        </w:rPr>
        <w:t xml:space="preserve">Umowę sporządzono w pięciu jednobrzmiących egzemplarzach, z których cztery egzemplarze otrzymuje Zamawiający i jeden egzemplarz otrzymuje Wykonawca. </w:t>
      </w:r>
    </w:p>
    <w:p w:rsidR="00367814" w:rsidRPr="00A06D61" w:rsidRDefault="00367814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bookmarkEnd w:id="28"/>
    <w:p w:rsidR="006834D3" w:rsidRPr="00A06D61" w:rsidRDefault="006834D3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C93562" w:rsidRPr="00A06D61" w:rsidRDefault="00C93562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C93562" w:rsidRPr="00A06D61" w:rsidRDefault="00C93562" w:rsidP="001B04AB">
      <w:pPr>
        <w:pStyle w:val="NormalnyWeb"/>
        <w:spacing w:before="0" w:beforeAutospacing="0" w:after="0"/>
        <w:jc w:val="both"/>
        <w:rPr>
          <w:rFonts w:ascii="Book Antiqua" w:hAnsi="Book Antiqua"/>
        </w:rPr>
      </w:pPr>
    </w:p>
    <w:p w:rsidR="00367814" w:rsidRPr="00A06D61" w:rsidRDefault="007913FB" w:rsidP="007913FB">
      <w:pPr>
        <w:pStyle w:val="NormalnyWeb"/>
        <w:spacing w:before="0" w:beforeAutospacing="0" w:after="0"/>
        <w:jc w:val="both"/>
        <w:rPr>
          <w:rFonts w:ascii="Book Antiqua" w:hAnsi="Book Antiqua"/>
        </w:rPr>
      </w:pPr>
      <w:r w:rsidRPr="00A06D61">
        <w:rPr>
          <w:rFonts w:ascii="Book Antiqua" w:hAnsi="Book Antiqua"/>
          <w:b/>
          <w:bCs/>
        </w:rPr>
        <w:t xml:space="preserve">       </w:t>
      </w:r>
      <w:r w:rsidR="00367814" w:rsidRPr="00A06D61">
        <w:rPr>
          <w:rFonts w:ascii="Book Antiqua" w:hAnsi="Book Antiqua"/>
          <w:b/>
          <w:bCs/>
        </w:rPr>
        <w:t>Z</w:t>
      </w:r>
      <w:r w:rsidR="000607AF" w:rsidRPr="00A06D61">
        <w:rPr>
          <w:rFonts w:ascii="Book Antiqua" w:hAnsi="Book Antiqua"/>
          <w:b/>
          <w:bCs/>
        </w:rPr>
        <w:t>AMAWIAJĄCY</w:t>
      </w:r>
      <w:r w:rsidR="00367814" w:rsidRPr="00A06D61">
        <w:rPr>
          <w:rFonts w:ascii="Book Antiqua" w:hAnsi="Book Antiqua"/>
          <w:b/>
          <w:bCs/>
        </w:rPr>
        <w:tab/>
      </w:r>
      <w:r w:rsidR="00367814" w:rsidRPr="00A06D61">
        <w:rPr>
          <w:rFonts w:ascii="Book Antiqua" w:hAnsi="Book Antiqua"/>
          <w:b/>
          <w:bCs/>
        </w:rPr>
        <w:tab/>
      </w:r>
      <w:r w:rsidR="00367814" w:rsidRPr="00A06D61">
        <w:rPr>
          <w:rFonts w:ascii="Book Antiqua" w:hAnsi="Book Antiqua"/>
          <w:b/>
          <w:bCs/>
        </w:rPr>
        <w:tab/>
      </w:r>
      <w:r w:rsidR="00367814" w:rsidRPr="00A06D61">
        <w:rPr>
          <w:rFonts w:ascii="Book Antiqua" w:hAnsi="Book Antiqua"/>
          <w:b/>
          <w:bCs/>
        </w:rPr>
        <w:tab/>
      </w:r>
      <w:r w:rsidRPr="00A06D61">
        <w:rPr>
          <w:rFonts w:ascii="Book Antiqua" w:hAnsi="Book Antiqua"/>
          <w:b/>
          <w:bCs/>
        </w:rPr>
        <w:tab/>
      </w:r>
      <w:r w:rsidRPr="00A06D61">
        <w:rPr>
          <w:rFonts w:ascii="Book Antiqua" w:hAnsi="Book Antiqua"/>
          <w:b/>
          <w:bCs/>
        </w:rPr>
        <w:tab/>
        <w:t xml:space="preserve">   </w:t>
      </w:r>
      <w:r w:rsidR="00D52953" w:rsidRPr="00A06D61">
        <w:rPr>
          <w:rFonts w:ascii="Book Antiqua" w:hAnsi="Book Antiqua"/>
          <w:b/>
          <w:bCs/>
        </w:rPr>
        <w:t xml:space="preserve">         </w:t>
      </w:r>
      <w:r w:rsidR="000607AF" w:rsidRPr="00A06D61">
        <w:rPr>
          <w:rFonts w:ascii="Book Antiqua" w:hAnsi="Book Antiqua"/>
          <w:b/>
          <w:bCs/>
        </w:rPr>
        <w:t>WYKONAWCA</w:t>
      </w:r>
    </w:p>
    <w:p w:rsidR="00337ABA" w:rsidRPr="00A06D61" w:rsidRDefault="00337ABA" w:rsidP="001B04AB">
      <w:pPr>
        <w:spacing w:after="0"/>
        <w:jc w:val="both"/>
        <w:rPr>
          <w:rFonts w:ascii="Book Antiqua" w:hAnsi="Book Antiqua"/>
          <w:sz w:val="24"/>
          <w:szCs w:val="24"/>
        </w:rPr>
      </w:pPr>
    </w:p>
    <w:p w:rsidR="00F664D8" w:rsidRPr="00A06D61" w:rsidRDefault="00F664D8" w:rsidP="001B04AB">
      <w:pPr>
        <w:spacing w:after="0"/>
        <w:jc w:val="both"/>
        <w:rPr>
          <w:rFonts w:ascii="Book Antiqua" w:hAnsi="Book Antiqua"/>
          <w:sz w:val="24"/>
          <w:szCs w:val="24"/>
        </w:rPr>
      </w:pPr>
    </w:p>
    <w:p w:rsidR="00F664D8" w:rsidRPr="00A06D61" w:rsidRDefault="007913FB" w:rsidP="001B04AB">
      <w:pPr>
        <w:spacing w:after="0"/>
        <w:jc w:val="both"/>
        <w:rPr>
          <w:rFonts w:ascii="Book Antiqua" w:hAnsi="Book Antiqua"/>
          <w:sz w:val="16"/>
          <w:szCs w:val="24"/>
        </w:rPr>
      </w:pPr>
      <w:r w:rsidRPr="00A06D61">
        <w:rPr>
          <w:rFonts w:ascii="Book Antiqua" w:hAnsi="Book Antiqua"/>
          <w:sz w:val="16"/>
          <w:szCs w:val="24"/>
        </w:rPr>
        <w:t xml:space="preserve">……………………………………………….. </w:t>
      </w:r>
      <w:r w:rsidRPr="00A06D61">
        <w:rPr>
          <w:rFonts w:ascii="Book Antiqua" w:hAnsi="Book Antiqua"/>
          <w:sz w:val="16"/>
          <w:szCs w:val="24"/>
        </w:rPr>
        <w:tab/>
      </w:r>
      <w:r w:rsidRPr="00A06D61">
        <w:rPr>
          <w:rFonts w:ascii="Book Antiqua" w:hAnsi="Book Antiqua"/>
          <w:sz w:val="16"/>
          <w:szCs w:val="24"/>
        </w:rPr>
        <w:tab/>
      </w:r>
      <w:r w:rsidRPr="00A06D61">
        <w:rPr>
          <w:rFonts w:ascii="Book Antiqua" w:hAnsi="Book Antiqua"/>
          <w:sz w:val="16"/>
          <w:szCs w:val="24"/>
        </w:rPr>
        <w:tab/>
      </w:r>
      <w:r w:rsidRPr="00A06D61">
        <w:rPr>
          <w:rFonts w:ascii="Book Antiqua" w:hAnsi="Book Antiqua"/>
          <w:sz w:val="16"/>
          <w:szCs w:val="24"/>
        </w:rPr>
        <w:tab/>
        <w:t xml:space="preserve">          </w:t>
      </w:r>
      <w:r w:rsidR="00D52953" w:rsidRPr="00A06D61">
        <w:rPr>
          <w:rFonts w:ascii="Book Antiqua" w:hAnsi="Book Antiqua"/>
          <w:sz w:val="16"/>
          <w:szCs w:val="24"/>
        </w:rPr>
        <w:t xml:space="preserve">          </w:t>
      </w:r>
      <w:r w:rsidRPr="00A06D61">
        <w:rPr>
          <w:rFonts w:ascii="Book Antiqua" w:hAnsi="Book Antiqua"/>
          <w:sz w:val="16"/>
          <w:szCs w:val="24"/>
        </w:rPr>
        <w:t>………………………………….…………….</w:t>
      </w:r>
    </w:p>
    <w:p w:rsidR="00F664D8" w:rsidRPr="00A06D61" w:rsidRDefault="00F664D8" w:rsidP="001B04AB">
      <w:pPr>
        <w:spacing w:after="0"/>
        <w:jc w:val="both"/>
        <w:rPr>
          <w:rFonts w:ascii="Book Antiqua" w:hAnsi="Book Antiqua"/>
          <w:sz w:val="24"/>
          <w:szCs w:val="24"/>
        </w:rPr>
      </w:pPr>
    </w:p>
    <w:p w:rsidR="00221CA9" w:rsidRPr="00A06D61" w:rsidRDefault="00221CA9" w:rsidP="00296EE8">
      <w:pPr>
        <w:spacing w:after="0"/>
        <w:ind w:left="7080"/>
        <w:jc w:val="center"/>
        <w:rPr>
          <w:rFonts w:ascii="Book Antiqua" w:hAnsi="Book Antiqua"/>
          <w:sz w:val="20"/>
          <w:szCs w:val="24"/>
        </w:rPr>
      </w:pPr>
    </w:p>
    <w:p w:rsidR="00C93562" w:rsidRPr="00A06D61" w:rsidRDefault="00C93562" w:rsidP="00296EE8">
      <w:pPr>
        <w:spacing w:after="0"/>
        <w:ind w:left="7080"/>
        <w:jc w:val="center"/>
        <w:rPr>
          <w:rFonts w:ascii="Book Antiqua" w:hAnsi="Book Antiqua"/>
          <w:sz w:val="20"/>
          <w:szCs w:val="24"/>
        </w:rPr>
      </w:pPr>
    </w:p>
    <w:p w:rsidR="00D86D31" w:rsidRPr="00A06D61" w:rsidRDefault="00D86D31" w:rsidP="001B04AB">
      <w:pPr>
        <w:spacing w:after="0"/>
        <w:jc w:val="both"/>
        <w:rPr>
          <w:rFonts w:ascii="Book Antiqua" w:hAnsi="Book Antiqua"/>
          <w:sz w:val="24"/>
          <w:szCs w:val="24"/>
        </w:rPr>
      </w:pPr>
    </w:p>
    <w:p w:rsidR="00D86D31" w:rsidRPr="00A06D61" w:rsidRDefault="00D86D31" w:rsidP="001B04AB">
      <w:pPr>
        <w:spacing w:after="0"/>
        <w:jc w:val="both"/>
        <w:rPr>
          <w:rFonts w:ascii="Book Antiqua" w:hAnsi="Book Antiqua"/>
          <w:sz w:val="24"/>
          <w:szCs w:val="24"/>
        </w:rPr>
      </w:pPr>
    </w:p>
    <w:sectPr w:rsidR="00D86D31" w:rsidRPr="00A06D61" w:rsidSect="00D86D31">
      <w:headerReference w:type="default" r:id="rId8"/>
      <w:footerReference w:type="default" r:id="rId9"/>
      <w:pgSz w:w="11906" w:h="16838"/>
      <w:pgMar w:top="137" w:right="1133" w:bottom="993" w:left="1134" w:header="709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606" w:rsidRDefault="00EA3606" w:rsidP="00DE5E1A">
      <w:pPr>
        <w:spacing w:after="0" w:line="240" w:lineRule="auto"/>
      </w:pPr>
      <w:r>
        <w:separator/>
      </w:r>
    </w:p>
  </w:endnote>
  <w:endnote w:type="continuationSeparator" w:id="0">
    <w:p w:rsidR="00EA3606" w:rsidRDefault="00EA3606" w:rsidP="00DE5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278614"/>
      <w:docPartObj>
        <w:docPartGallery w:val="Page Numbers (Bottom of Page)"/>
        <w:docPartUnique/>
      </w:docPartObj>
    </w:sdtPr>
    <w:sdtEndPr/>
    <w:sdtContent>
      <w:p w:rsidR="0010617C" w:rsidRDefault="0010617C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10617C" w:rsidRDefault="0010617C" w:rsidP="0061685E">
    <w:pPr>
      <w:pStyle w:val="NormalnyWeb"/>
      <w:spacing w:before="0" w:beforeAutospacing="0" w:after="0"/>
      <w:jc w:val="both"/>
      <w:rPr>
        <w:rFonts w:ascii="Book Antiqua" w:hAnsi="Book Antiqua"/>
        <w:b/>
        <w:bCs/>
        <w:color w:val="000000" w:themeColor="text1"/>
      </w:rPr>
    </w:pPr>
  </w:p>
  <w:p w:rsidR="0010617C" w:rsidRDefault="001061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606" w:rsidRDefault="00EA3606" w:rsidP="00DE5E1A">
      <w:pPr>
        <w:spacing w:after="0" w:line="240" w:lineRule="auto"/>
      </w:pPr>
      <w:r>
        <w:separator/>
      </w:r>
    </w:p>
  </w:footnote>
  <w:footnote w:type="continuationSeparator" w:id="0">
    <w:p w:rsidR="00EA3606" w:rsidRDefault="00EA3606" w:rsidP="00DE5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617C" w:rsidRPr="00307247" w:rsidRDefault="0010617C">
    <w:pPr>
      <w:pStyle w:val="Nagwek"/>
      <w:rPr>
        <w:rFonts w:ascii="Times New Roman" w:hAnsi="Times New Roman"/>
      </w:rPr>
    </w:pPr>
    <w:r>
      <w:tab/>
    </w:r>
    <w:r>
      <w:tab/>
    </w:r>
  </w:p>
  <w:p w:rsidR="0010617C" w:rsidRPr="00307247" w:rsidRDefault="0010617C">
    <w:pPr>
      <w:pStyle w:val="Nagwek"/>
      <w:rPr>
        <w:rFonts w:ascii="Times New Roman" w:hAnsi="Times New Roman"/>
      </w:rPr>
    </w:pPr>
    <w:r w:rsidRPr="00307247">
      <w:rPr>
        <w:rFonts w:ascii="Times New Roman" w:hAnsi="Times New Roman"/>
      </w:rPr>
      <w:tab/>
    </w:r>
    <w:r w:rsidRPr="00307247">
      <w:rPr>
        <w:rFonts w:ascii="Times New Roman" w:hAnsi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single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2EE1353"/>
    <w:multiLevelType w:val="hybridMultilevel"/>
    <w:tmpl w:val="02DE754A"/>
    <w:lvl w:ilvl="0" w:tplc="2E48D2F8">
      <w:start w:val="1"/>
      <w:numFmt w:val="decimal"/>
      <w:lvlText w:val="%1)"/>
      <w:lvlJc w:val="left"/>
      <w:pPr>
        <w:ind w:left="1713" w:hanging="360"/>
      </w:pPr>
      <w:rPr>
        <w:rFonts w:ascii="Book Antiqua" w:eastAsia="Times New Roman" w:hAnsi="Book Antiqu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128F7"/>
    <w:multiLevelType w:val="multilevel"/>
    <w:tmpl w:val="A922F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487D63"/>
    <w:multiLevelType w:val="hybridMultilevel"/>
    <w:tmpl w:val="A43C0EFC"/>
    <w:lvl w:ilvl="0" w:tplc="2F88FC24">
      <w:start w:val="1"/>
      <w:numFmt w:val="decimal"/>
      <w:lvlText w:val="%1)"/>
      <w:lvlJc w:val="left"/>
      <w:pPr>
        <w:ind w:left="149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95F2D85"/>
    <w:multiLevelType w:val="hybridMultilevel"/>
    <w:tmpl w:val="3FF0324E"/>
    <w:lvl w:ilvl="0" w:tplc="8CC024C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23AA7ABE">
      <w:start w:val="1"/>
      <w:numFmt w:val="lowerLetter"/>
      <w:lvlText w:val="%3."/>
      <w:lvlJc w:val="right"/>
      <w:pPr>
        <w:ind w:left="2160" w:hanging="180"/>
      </w:pPr>
      <w:rPr>
        <w:rFonts w:ascii="Book Antiqua" w:eastAsia="Times New Roman" w:hAnsi="Book Antiqua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6C32A8"/>
    <w:multiLevelType w:val="hybridMultilevel"/>
    <w:tmpl w:val="5440AB0C"/>
    <w:lvl w:ilvl="0" w:tplc="92BA78DC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2698C"/>
    <w:multiLevelType w:val="multilevel"/>
    <w:tmpl w:val="9EDA9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ind w:left="644" w:hanging="360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ind w:left="1069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0F223732"/>
    <w:multiLevelType w:val="hybridMultilevel"/>
    <w:tmpl w:val="81B470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42082B"/>
    <w:multiLevelType w:val="hybridMultilevel"/>
    <w:tmpl w:val="3594D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3819"/>
    <w:multiLevelType w:val="hybridMultilevel"/>
    <w:tmpl w:val="BF5CD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D5784E"/>
    <w:multiLevelType w:val="hybridMultilevel"/>
    <w:tmpl w:val="4FC6BC66"/>
    <w:lvl w:ilvl="0" w:tplc="E2162B2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D91970"/>
    <w:multiLevelType w:val="hybridMultilevel"/>
    <w:tmpl w:val="B7967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B96E468">
      <w:start w:val="1"/>
      <w:numFmt w:val="decimal"/>
      <w:lvlText w:val="%2."/>
      <w:lvlJc w:val="left"/>
      <w:pPr>
        <w:ind w:left="1440" w:hanging="360"/>
      </w:pPr>
      <w:rPr>
        <w:rFonts w:ascii="Book Antiqua" w:eastAsia="Times New Roman" w:hAnsi="Book Antiqua" w:cs="Times New Roman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164D56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14E677A6"/>
    <w:multiLevelType w:val="hybridMultilevel"/>
    <w:tmpl w:val="25AA31FE"/>
    <w:lvl w:ilvl="0" w:tplc="440E5C2C">
      <w:start w:val="1"/>
      <w:numFmt w:val="decimal"/>
      <w:lvlText w:val="%1)"/>
      <w:lvlJc w:val="left"/>
      <w:pPr>
        <w:ind w:left="1440" w:hanging="360"/>
      </w:pPr>
      <w:rPr>
        <w:rFonts w:ascii="Book Antiqua" w:eastAsia="Calibri" w:hAnsi="Book Antiqua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583013C"/>
    <w:multiLevelType w:val="hybridMultilevel"/>
    <w:tmpl w:val="6DD88C4E"/>
    <w:lvl w:ilvl="0" w:tplc="1820EA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FCE8B90">
      <w:start w:val="1"/>
      <w:numFmt w:val="decimal"/>
      <w:lvlText w:val="%2)"/>
      <w:lvlJc w:val="left"/>
      <w:pPr>
        <w:ind w:left="1440" w:hanging="360"/>
      </w:pPr>
      <w:rPr>
        <w:strike w:val="0"/>
        <w:color w:val="000000" w:themeColor="text1"/>
      </w:rPr>
    </w:lvl>
    <w:lvl w:ilvl="2" w:tplc="2EBAFAE6">
      <w:start w:val="1"/>
      <w:numFmt w:val="lowerLetter"/>
      <w:lvlText w:val="%3)"/>
      <w:lvlJc w:val="left"/>
      <w:pPr>
        <w:ind w:left="2160" w:hanging="180"/>
      </w:pPr>
      <w:rPr>
        <w:rFonts w:cs="Times New Roman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708"/>
    <w:multiLevelType w:val="hybridMultilevel"/>
    <w:tmpl w:val="C68219EC"/>
    <w:lvl w:ilvl="0" w:tplc="0DBC495C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63765A1"/>
    <w:multiLevelType w:val="multilevel"/>
    <w:tmpl w:val="18447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00000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5576D7"/>
    <w:multiLevelType w:val="hybridMultilevel"/>
    <w:tmpl w:val="A9C460D2"/>
    <w:lvl w:ilvl="0" w:tplc="C2DC151C">
      <w:start w:val="1"/>
      <w:numFmt w:val="decimal"/>
      <w:lvlText w:val="%1)"/>
      <w:lvlJc w:val="left"/>
      <w:pPr>
        <w:ind w:left="1495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7432F4"/>
    <w:multiLevelType w:val="hybridMultilevel"/>
    <w:tmpl w:val="4A422D1A"/>
    <w:lvl w:ilvl="0" w:tplc="4A782C20">
      <w:start w:val="2"/>
      <w:numFmt w:val="decimal"/>
      <w:lvlText w:val="%1."/>
      <w:lvlJc w:val="left"/>
      <w:pPr>
        <w:ind w:left="144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C9D2F97C">
      <w:start w:val="1"/>
      <w:numFmt w:val="lowerLetter"/>
      <w:lvlText w:val="%3)"/>
      <w:lvlJc w:val="right"/>
      <w:pPr>
        <w:ind w:left="2160" w:hanging="180"/>
      </w:pPr>
      <w:rPr>
        <w:rFonts w:ascii="Book Antiqua" w:eastAsia="Times New Roman" w:hAnsi="Book Antiqua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F60E55"/>
    <w:multiLevelType w:val="hybridMultilevel"/>
    <w:tmpl w:val="4D30A326"/>
    <w:lvl w:ilvl="0" w:tplc="7B10A740">
      <w:start w:val="1"/>
      <w:numFmt w:val="lowerLetter"/>
      <w:lvlText w:val="%1)"/>
      <w:lvlJc w:val="left"/>
      <w:pPr>
        <w:ind w:left="1713" w:hanging="360"/>
      </w:pPr>
      <w:rPr>
        <w:rFonts w:ascii="Book Antiqua" w:eastAsia="Times New Roman" w:hAnsi="Book Antiqua" w:cs="Arial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1E2F3853"/>
    <w:multiLevelType w:val="hybridMultilevel"/>
    <w:tmpl w:val="F9F4895A"/>
    <w:lvl w:ilvl="0" w:tplc="5D2018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E8C8092E">
      <w:start w:val="1"/>
      <w:numFmt w:val="decimal"/>
      <w:lvlText w:val="%2)"/>
      <w:lvlJc w:val="left"/>
      <w:pPr>
        <w:ind w:left="1440" w:hanging="360"/>
      </w:pPr>
      <w:rPr>
        <w:rFonts w:ascii="Book Antiqua" w:eastAsia="Times New Roman" w:hAnsi="Book Antiqu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FE5E99"/>
    <w:multiLevelType w:val="hybridMultilevel"/>
    <w:tmpl w:val="E06AF4FC"/>
    <w:lvl w:ilvl="0" w:tplc="1F0A492E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420229E"/>
    <w:multiLevelType w:val="multilevel"/>
    <w:tmpl w:val="DE029DB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7146C4B"/>
    <w:multiLevelType w:val="hybridMultilevel"/>
    <w:tmpl w:val="E41CA7DC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272B44C2"/>
    <w:multiLevelType w:val="multilevel"/>
    <w:tmpl w:val="F940B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86D0A74"/>
    <w:multiLevelType w:val="hybridMultilevel"/>
    <w:tmpl w:val="A5042444"/>
    <w:lvl w:ilvl="0" w:tplc="E638901C">
      <w:start w:val="1"/>
      <w:numFmt w:val="lowerLetter"/>
      <w:lvlText w:val="%1)"/>
      <w:lvlJc w:val="left"/>
      <w:pPr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8" w15:restartNumberingAfterBreak="0">
    <w:nsid w:val="2CCE10C1"/>
    <w:multiLevelType w:val="hybridMultilevel"/>
    <w:tmpl w:val="038A08AC"/>
    <w:lvl w:ilvl="0" w:tplc="9E8033D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E64C07"/>
    <w:multiLevelType w:val="hybridMultilevel"/>
    <w:tmpl w:val="1D3250FE"/>
    <w:lvl w:ilvl="0" w:tplc="86FCFE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CE60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EE84ED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trike w:val="0"/>
        <w:dstrike w:val="0"/>
        <w:u w:val="none"/>
        <w:effect w:val="none"/>
      </w:rPr>
    </w:lvl>
    <w:lvl w:ilvl="3" w:tplc="A1C6A45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09324A8"/>
    <w:multiLevelType w:val="hybridMultilevel"/>
    <w:tmpl w:val="6DE442B6"/>
    <w:lvl w:ilvl="0" w:tplc="A8A07058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DE000B"/>
    <w:multiLevelType w:val="hybridMultilevel"/>
    <w:tmpl w:val="90D0FD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DD0A23"/>
    <w:multiLevelType w:val="multilevel"/>
    <w:tmpl w:val="C7DCE5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BA60780"/>
    <w:multiLevelType w:val="hybridMultilevel"/>
    <w:tmpl w:val="D4CE6D9A"/>
    <w:lvl w:ilvl="0" w:tplc="71A080E6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FD1F64"/>
    <w:multiLevelType w:val="multilevel"/>
    <w:tmpl w:val="7206B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 Antiqua" w:eastAsia="Calibri" w:hAnsi="Book Antiqua" w:cs="Times New Roman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 Antiqua" w:eastAsia="Calibri" w:hAnsi="Book Antiqua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C4D15AE"/>
    <w:multiLevelType w:val="hybridMultilevel"/>
    <w:tmpl w:val="9C1C8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E12E249A">
      <w:start w:val="1"/>
      <w:numFmt w:val="lowerLetter"/>
      <w:lvlText w:val="%3)"/>
      <w:lvlJc w:val="right"/>
      <w:pPr>
        <w:ind w:left="2160" w:hanging="180"/>
      </w:pPr>
      <w:rPr>
        <w:rFonts w:ascii="Book Antiqua" w:eastAsia="Times New Roman" w:hAnsi="Book Antiqua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A65A4760">
      <w:start w:val="2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BA5163"/>
    <w:multiLevelType w:val="singleLevel"/>
    <w:tmpl w:val="341A135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</w:abstractNum>
  <w:abstractNum w:abstractNumId="37" w15:restartNumberingAfterBreak="0">
    <w:nsid w:val="467654CA"/>
    <w:multiLevelType w:val="hybridMultilevel"/>
    <w:tmpl w:val="6DE442B6"/>
    <w:lvl w:ilvl="0" w:tplc="A8A07058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44121"/>
    <w:multiLevelType w:val="hybridMultilevel"/>
    <w:tmpl w:val="5440AB0C"/>
    <w:lvl w:ilvl="0" w:tplc="92BA78DC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51076E"/>
    <w:multiLevelType w:val="hybridMultilevel"/>
    <w:tmpl w:val="8A2675D2"/>
    <w:lvl w:ilvl="0" w:tplc="E63890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48C85D5E"/>
    <w:multiLevelType w:val="hybridMultilevel"/>
    <w:tmpl w:val="21700BFA"/>
    <w:lvl w:ilvl="0" w:tplc="91A880F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981432"/>
    <w:multiLevelType w:val="multilevel"/>
    <w:tmpl w:val="F022D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F843706"/>
    <w:multiLevelType w:val="hybridMultilevel"/>
    <w:tmpl w:val="760048DA"/>
    <w:lvl w:ilvl="0" w:tplc="65362E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F44C1F"/>
    <w:multiLevelType w:val="multilevel"/>
    <w:tmpl w:val="AD1A6F1E"/>
    <w:lvl w:ilvl="0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ascii="Book Antiqua" w:hAnsi="Book Antiqua" w:cs="Times New Roman" w:hint="default"/>
        <w:i w:val="0"/>
        <w: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283"/>
        </w:tabs>
        <w:ind w:left="3283" w:hanging="360"/>
      </w:pPr>
    </w:lvl>
    <w:lvl w:ilvl="2">
      <w:start w:val="1"/>
      <w:numFmt w:val="lowerLetter"/>
      <w:lvlText w:val="%3)"/>
      <w:lvlJc w:val="left"/>
      <w:pPr>
        <w:ind w:left="4003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4723" w:hanging="360"/>
      </w:pPr>
      <w:rPr>
        <w:rFonts w:hint="default"/>
      </w:rPr>
    </w:lvl>
    <w:lvl w:ilvl="4">
      <w:numFmt w:val="bullet"/>
      <w:lvlText w:val=""/>
      <w:lvlJc w:val="left"/>
      <w:pPr>
        <w:ind w:left="5443" w:hanging="360"/>
      </w:pPr>
      <w:rPr>
        <w:rFonts w:ascii="Symbol" w:eastAsia="Times New Roman" w:hAnsi="Symbol" w:cs="Times New Roman" w:hint="default"/>
      </w:rPr>
    </w:lvl>
    <w:lvl w:ilvl="5" w:tentative="1">
      <w:start w:val="1"/>
      <w:numFmt w:val="decimal"/>
      <w:lvlText w:val="%6."/>
      <w:lvlJc w:val="left"/>
      <w:pPr>
        <w:tabs>
          <w:tab w:val="num" w:pos="6163"/>
        </w:tabs>
        <w:ind w:left="6163" w:hanging="360"/>
      </w:pPr>
    </w:lvl>
    <w:lvl w:ilvl="6" w:tentative="1">
      <w:start w:val="1"/>
      <w:numFmt w:val="decimal"/>
      <w:lvlText w:val="%7."/>
      <w:lvlJc w:val="left"/>
      <w:pPr>
        <w:tabs>
          <w:tab w:val="num" w:pos="6883"/>
        </w:tabs>
        <w:ind w:left="6883" w:hanging="360"/>
      </w:pPr>
    </w:lvl>
    <w:lvl w:ilvl="7" w:tentative="1">
      <w:start w:val="1"/>
      <w:numFmt w:val="decimal"/>
      <w:lvlText w:val="%8."/>
      <w:lvlJc w:val="left"/>
      <w:pPr>
        <w:tabs>
          <w:tab w:val="num" w:pos="7603"/>
        </w:tabs>
        <w:ind w:left="7603" w:hanging="360"/>
      </w:pPr>
    </w:lvl>
    <w:lvl w:ilvl="8" w:tentative="1">
      <w:start w:val="1"/>
      <w:numFmt w:val="decimal"/>
      <w:lvlText w:val="%9."/>
      <w:lvlJc w:val="left"/>
      <w:pPr>
        <w:tabs>
          <w:tab w:val="num" w:pos="8323"/>
        </w:tabs>
        <w:ind w:left="8323" w:hanging="360"/>
      </w:pPr>
    </w:lvl>
  </w:abstractNum>
  <w:abstractNum w:abstractNumId="44" w15:restartNumberingAfterBreak="0">
    <w:nsid w:val="52735C5C"/>
    <w:multiLevelType w:val="hybridMultilevel"/>
    <w:tmpl w:val="2996D98A"/>
    <w:lvl w:ilvl="0" w:tplc="3592A0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52AD03A1"/>
    <w:multiLevelType w:val="hybridMultilevel"/>
    <w:tmpl w:val="CFE28AEA"/>
    <w:lvl w:ilvl="0" w:tplc="B0403EB2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F0661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D0E1DE2">
      <w:start w:val="16"/>
      <w:numFmt w:val="decimal"/>
      <w:lvlText w:val="%3."/>
      <w:lvlJc w:val="left"/>
      <w:pPr>
        <w:ind w:left="2340" w:hanging="360"/>
      </w:pPr>
      <w:rPr>
        <w:rFonts w:ascii="Book Antiqua" w:hAnsi="Book Antiqua" w:hint="default"/>
        <w:color w:val="000000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30233F1"/>
    <w:multiLevelType w:val="hybridMultilevel"/>
    <w:tmpl w:val="28A6C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3C739E"/>
    <w:multiLevelType w:val="hybridMultilevel"/>
    <w:tmpl w:val="94CA6F40"/>
    <w:lvl w:ilvl="0" w:tplc="E54C4190">
      <w:start w:val="8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E344AF1"/>
    <w:multiLevelType w:val="hybridMultilevel"/>
    <w:tmpl w:val="AE22CAA4"/>
    <w:lvl w:ilvl="0" w:tplc="96362F2A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9E0CB3"/>
    <w:multiLevelType w:val="multilevel"/>
    <w:tmpl w:val="F0DEF888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0" w15:restartNumberingAfterBreak="0">
    <w:nsid w:val="60C76E95"/>
    <w:multiLevelType w:val="hybridMultilevel"/>
    <w:tmpl w:val="40CC516C"/>
    <w:lvl w:ilvl="0" w:tplc="33A6E5F4">
      <w:start w:val="1"/>
      <w:numFmt w:val="bullet"/>
      <w:lvlText w:val="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1" w15:restartNumberingAfterBreak="0">
    <w:nsid w:val="61083A11"/>
    <w:multiLevelType w:val="hybridMultilevel"/>
    <w:tmpl w:val="F992EACA"/>
    <w:lvl w:ilvl="0" w:tplc="E45C3C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61D866C3"/>
    <w:multiLevelType w:val="multilevel"/>
    <w:tmpl w:val="CDF0F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34803C8"/>
    <w:multiLevelType w:val="multilevel"/>
    <w:tmpl w:val="EDBAC144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upperRoman"/>
      <w:lvlText w:val="%6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64FB3732"/>
    <w:multiLevelType w:val="hybridMultilevel"/>
    <w:tmpl w:val="88DCFD66"/>
    <w:lvl w:ilvl="0" w:tplc="D53E27BC">
      <w:start w:val="1"/>
      <w:numFmt w:val="decimal"/>
      <w:lvlText w:val="%1)"/>
      <w:lvlJc w:val="left"/>
      <w:pPr>
        <w:ind w:left="720" w:hanging="360"/>
      </w:pPr>
      <w:rPr>
        <w:rFonts w:ascii="Book Antiqua" w:eastAsia="Times New Roman" w:hAnsi="Book Antiqua" w:cs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4C5885"/>
    <w:multiLevelType w:val="multilevel"/>
    <w:tmpl w:val="7206B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 Antiqua" w:eastAsia="Calibri" w:hAnsi="Book Antiqua" w:cs="Times New Roman"/>
        <w:strike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Book Antiqua" w:eastAsia="Calibri" w:hAnsi="Book Antiqua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5B4686F"/>
    <w:multiLevelType w:val="hybridMultilevel"/>
    <w:tmpl w:val="495488C8"/>
    <w:lvl w:ilvl="0" w:tplc="F878C92E">
      <w:start w:val="1"/>
      <w:numFmt w:val="decimal"/>
      <w:lvlText w:val="%1."/>
      <w:lvlJc w:val="left"/>
      <w:pPr>
        <w:ind w:left="502" w:hanging="360"/>
      </w:pPr>
      <w:rPr>
        <w:rFonts w:hint="default"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638901C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D6001F"/>
    <w:multiLevelType w:val="hybridMultilevel"/>
    <w:tmpl w:val="A0069C6C"/>
    <w:lvl w:ilvl="0" w:tplc="848C921A">
      <w:start w:val="1"/>
      <w:numFmt w:val="decimal"/>
      <w:lvlText w:val="%1)"/>
      <w:lvlJc w:val="left"/>
      <w:pPr>
        <w:ind w:left="1353" w:hanging="360"/>
      </w:pPr>
      <w:rPr>
        <w:rFonts w:ascii="Book Antiqua" w:eastAsia="Times New Roman" w:hAnsi="Book Antiqua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8" w15:restartNumberingAfterBreak="0">
    <w:nsid w:val="67DE7A01"/>
    <w:multiLevelType w:val="singleLevel"/>
    <w:tmpl w:val="04150011"/>
    <w:lvl w:ilvl="0">
      <w:start w:val="1"/>
      <w:numFmt w:val="decimal"/>
      <w:lvlText w:val="%1)"/>
      <w:lvlJc w:val="left"/>
      <w:pPr>
        <w:ind w:left="1146" w:hanging="360"/>
      </w:pPr>
    </w:lvl>
  </w:abstractNum>
  <w:abstractNum w:abstractNumId="59" w15:restartNumberingAfterBreak="0">
    <w:nsid w:val="69565450"/>
    <w:multiLevelType w:val="hybridMultilevel"/>
    <w:tmpl w:val="9F5C3A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202AB8"/>
    <w:multiLevelType w:val="hybridMultilevel"/>
    <w:tmpl w:val="CBDC349C"/>
    <w:lvl w:ilvl="0" w:tplc="AEF8F782">
      <w:start w:val="1"/>
      <w:numFmt w:val="decimal"/>
      <w:lvlText w:val="%1)"/>
      <w:lvlJc w:val="left"/>
      <w:pPr>
        <w:ind w:left="1080" w:hanging="360"/>
      </w:pPr>
      <w:rPr>
        <w:rFonts w:ascii="Book Antiqua" w:eastAsia="Calibri" w:hAnsi="Book Antiqua" w:cs="Arial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4757E22"/>
    <w:multiLevelType w:val="hybridMultilevel"/>
    <w:tmpl w:val="1AB04D92"/>
    <w:lvl w:ilvl="0" w:tplc="84181886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772349F9"/>
    <w:multiLevelType w:val="hybridMultilevel"/>
    <w:tmpl w:val="430A6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84B2EC7"/>
    <w:multiLevelType w:val="hybridMultilevel"/>
    <w:tmpl w:val="88AEEDF2"/>
    <w:lvl w:ilvl="0" w:tplc="E8DE2142">
      <w:start w:val="1"/>
      <w:numFmt w:val="decimal"/>
      <w:lvlText w:val="%1."/>
      <w:lvlJc w:val="left"/>
      <w:pPr>
        <w:ind w:left="1495" w:hanging="360"/>
      </w:pPr>
      <w:rPr>
        <w:rFonts w:ascii="Book Antiqua" w:eastAsia="Times New Roman" w:hAnsi="Book Antiqu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8AC22F7"/>
    <w:multiLevelType w:val="multilevel"/>
    <w:tmpl w:val="4FBE8558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Book Antiqua" w:eastAsia="Arial" w:hAnsi="Book Antiqu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2">
      <w:start w:val="2"/>
      <w:numFmt w:val="decimal"/>
      <w:lvlText w:val="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1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upperRoman"/>
      <w:lvlText w:val="%6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79062EC3"/>
    <w:multiLevelType w:val="hybridMultilevel"/>
    <w:tmpl w:val="9FF61F7C"/>
    <w:lvl w:ilvl="0" w:tplc="31D2CAA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9836F3C"/>
    <w:multiLevelType w:val="multilevel"/>
    <w:tmpl w:val="32CE875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/>
        <w:b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99E63EA"/>
    <w:multiLevelType w:val="hybridMultilevel"/>
    <w:tmpl w:val="AD1EFA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8"/>
  </w:num>
  <w:num w:numId="2">
    <w:abstractNumId w:val="55"/>
  </w:num>
  <w:num w:numId="3">
    <w:abstractNumId w:val="43"/>
  </w:num>
  <w:num w:numId="4">
    <w:abstractNumId w:val="52"/>
  </w:num>
  <w:num w:numId="5">
    <w:abstractNumId w:val="24"/>
  </w:num>
  <w:num w:numId="6">
    <w:abstractNumId w:val="13"/>
  </w:num>
  <w:num w:numId="7">
    <w:abstractNumId w:val="16"/>
  </w:num>
  <w:num w:numId="8">
    <w:abstractNumId w:val="19"/>
  </w:num>
  <w:num w:numId="9">
    <w:abstractNumId w:val="56"/>
  </w:num>
  <w:num w:numId="10">
    <w:abstractNumId w:val="38"/>
  </w:num>
  <w:num w:numId="11">
    <w:abstractNumId w:val="53"/>
  </w:num>
  <w:num w:numId="12">
    <w:abstractNumId w:val="32"/>
  </w:num>
  <w:num w:numId="13">
    <w:abstractNumId w:val="5"/>
  </w:num>
  <w:num w:numId="14">
    <w:abstractNumId w:val="12"/>
  </w:num>
  <w:num w:numId="15">
    <w:abstractNumId w:val="49"/>
  </w:num>
  <w:num w:numId="16">
    <w:abstractNumId w:val="42"/>
  </w:num>
  <w:num w:numId="17">
    <w:abstractNumId w:val="29"/>
  </w:num>
  <w:num w:numId="18">
    <w:abstractNumId w:val="28"/>
  </w:num>
  <w:num w:numId="19">
    <w:abstractNumId w:val="39"/>
  </w:num>
  <w:num w:numId="20">
    <w:abstractNumId w:val="57"/>
  </w:num>
  <w:num w:numId="21">
    <w:abstractNumId w:val="0"/>
  </w:num>
  <w:num w:numId="22">
    <w:abstractNumId w:val="60"/>
  </w:num>
  <w:num w:numId="23">
    <w:abstractNumId w:val="15"/>
  </w:num>
  <w:num w:numId="24">
    <w:abstractNumId w:val="33"/>
  </w:num>
  <w:num w:numId="25">
    <w:abstractNumId w:val="63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40"/>
  </w:num>
  <w:num w:numId="29">
    <w:abstractNumId w:val="41"/>
  </w:num>
  <w:num w:numId="30">
    <w:abstractNumId w:val="25"/>
  </w:num>
  <w:num w:numId="31">
    <w:abstractNumId w:val="58"/>
  </w:num>
  <w:num w:numId="32">
    <w:abstractNumId w:val="14"/>
  </w:num>
  <w:num w:numId="33">
    <w:abstractNumId w:val="1"/>
  </w:num>
  <w:num w:numId="34">
    <w:abstractNumId w:val="36"/>
  </w:num>
  <w:num w:numId="35">
    <w:abstractNumId w:val="67"/>
  </w:num>
  <w:num w:numId="36">
    <w:abstractNumId w:val="48"/>
  </w:num>
  <w:num w:numId="37">
    <w:abstractNumId w:val="61"/>
  </w:num>
  <w:num w:numId="38">
    <w:abstractNumId w:val="46"/>
  </w:num>
  <w:num w:numId="39">
    <w:abstractNumId w:val="65"/>
  </w:num>
  <w:num w:numId="40">
    <w:abstractNumId w:val="26"/>
  </w:num>
  <w:num w:numId="41">
    <w:abstractNumId w:val="44"/>
  </w:num>
  <w:num w:numId="42">
    <w:abstractNumId w:val="17"/>
  </w:num>
  <w:num w:numId="43">
    <w:abstractNumId w:val="27"/>
  </w:num>
  <w:num w:numId="44">
    <w:abstractNumId w:val="23"/>
  </w:num>
  <w:num w:numId="45">
    <w:abstractNumId w:val="47"/>
  </w:num>
  <w:num w:numId="46">
    <w:abstractNumId w:val="45"/>
  </w:num>
  <w:num w:numId="47">
    <w:abstractNumId w:val="51"/>
  </w:num>
  <w:num w:numId="48">
    <w:abstractNumId w:val="59"/>
  </w:num>
  <w:num w:numId="49">
    <w:abstractNumId w:val="35"/>
  </w:num>
  <w:num w:numId="50">
    <w:abstractNumId w:val="30"/>
  </w:num>
  <w:num w:numId="51">
    <w:abstractNumId w:val="34"/>
  </w:num>
  <w:num w:numId="52">
    <w:abstractNumId w:val="21"/>
  </w:num>
  <w:num w:numId="53">
    <w:abstractNumId w:val="3"/>
  </w:num>
  <w:num w:numId="54">
    <w:abstractNumId w:val="37"/>
  </w:num>
  <w:num w:numId="55">
    <w:abstractNumId w:val="7"/>
  </w:num>
  <w:num w:numId="56">
    <w:abstractNumId w:val="20"/>
  </w:num>
  <w:num w:numId="57">
    <w:abstractNumId w:val="54"/>
  </w:num>
  <w:num w:numId="58">
    <w:abstractNumId w:val="66"/>
  </w:num>
  <w:num w:numId="59">
    <w:abstractNumId w:val="64"/>
  </w:num>
  <w:num w:numId="60">
    <w:abstractNumId w:val="22"/>
  </w:num>
  <w:num w:numId="61">
    <w:abstractNumId w:val="4"/>
  </w:num>
  <w:num w:numId="62">
    <w:abstractNumId w:val="10"/>
  </w:num>
  <w:num w:numId="63">
    <w:abstractNumId w:val="11"/>
  </w:num>
  <w:num w:numId="64">
    <w:abstractNumId w:val="9"/>
  </w:num>
  <w:num w:numId="65">
    <w:abstractNumId w:val="62"/>
  </w:num>
  <w:num w:numId="66">
    <w:abstractNumId w:val="31"/>
  </w:num>
  <w:num w:numId="67">
    <w:abstractNumId w:val="5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814"/>
    <w:rsid w:val="000014D2"/>
    <w:rsid w:val="000021ED"/>
    <w:rsid w:val="0000222D"/>
    <w:rsid w:val="00002E6E"/>
    <w:rsid w:val="000032C7"/>
    <w:rsid w:val="00003D32"/>
    <w:rsid w:val="000043F2"/>
    <w:rsid w:val="000058B0"/>
    <w:rsid w:val="000060D0"/>
    <w:rsid w:val="00006BDE"/>
    <w:rsid w:val="0000706F"/>
    <w:rsid w:val="00010A73"/>
    <w:rsid w:val="00011229"/>
    <w:rsid w:val="000115E0"/>
    <w:rsid w:val="00014BE8"/>
    <w:rsid w:val="00016AD7"/>
    <w:rsid w:val="00020936"/>
    <w:rsid w:val="000228D0"/>
    <w:rsid w:val="00024021"/>
    <w:rsid w:val="00024D9B"/>
    <w:rsid w:val="000259A6"/>
    <w:rsid w:val="00025E18"/>
    <w:rsid w:val="00026EBB"/>
    <w:rsid w:val="00030AB3"/>
    <w:rsid w:val="00031660"/>
    <w:rsid w:val="00031C98"/>
    <w:rsid w:val="00036A87"/>
    <w:rsid w:val="00036B3B"/>
    <w:rsid w:val="00037A73"/>
    <w:rsid w:val="00040E07"/>
    <w:rsid w:val="00041BBD"/>
    <w:rsid w:val="00043175"/>
    <w:rsid w:val="00043CED"/>
    <w:rsid w:val="0004440A"/>
    <w:rsid w:val="00044BF4"/>
    <w:rsid w:val="00044C33"/>
    <w:rsid w:val="00045E90"/>
    <w:rsid w:val="0005048E"/>
    <w:rsid w:val="000512AD"/>
    <w:rsid w:val="00051418"/>
    <w:rsid w:val="00051964"/>
    <w:rsid w:val="000533E9"/>
    <w:rsid w:val="00055000"/>
    <w:rsid w:val="000550C6"/>
    <w:rsid w:val="0005592C"/>
    <w:rsid w:val="00060636"/>
    <w:rsid w:val="000607AF"/>
    <w:rsid w:val="00060F0F"/>
    <w:rsid w:val="0006227F"/>
    <w:rsid w:val="00063373"/>
    <w:rsid w:val="00063A83"/>
    <w:rsid w:val="00063B99"/>
    <w:rsid w:val="000653DB"/>
    <w:rsid w:val="00065A6E"/>
    <w:rsid w:val="00065DF1"/>
    <w:rsid w:val="00067AB9"/>
    <w:rsid w:val="0007050F"/>
    <w:rsid w:val="00074AE5"/>
    <w:rsid w:val="00075B22"/>
    <w:rsid w:val="0008080F"/>
    <w:rsid w:val="00083BBB"/>
    <w:rsid w:val="00084BA1"/>
    <w:rsid w:val="0008529A"/>
    <w:rsid w:val="00085A46"/>
    <w:rsid w:val="000879B3"/>
    <w:rsid w:val="0009075E"/>
    <w:rsid w:val="000911E2"/>
    <w:rsid w:val="00093DCA"/>
    <w:rsid w:val="00095EB2"/>
    <w:rsid w:val="00097CA7"/>
    <w:rsid w:val="000A139D"/>
    <w:rsid w:val="000A31BB"/>
    <w:rsid w:val="000A3B69"/>
    <w:rsid w:val="000A4168"/>
    <w:rsid w:val="000A41A3"/>
    <w:rsid w:val="000A5722"/>
    <w:rsid w:val="000A58AF"/>
    <w:rsid w:val="000A69FB"/>
    <w:rsid w:val="000A7297"/>
    <w:rsid w:val="000A7574"/>
    <w:rsid w:val="000A7A85"/>
    <w:rsid w:val="000B107F"/>
    <w:rsid w:val="000B1B62"/>
    <w:rsid w:val="000B1FEA"/>
    <w:rsid w:val="000B280B"/>
    <w:rsid w:val="000B3149"/>
    <w:rsid w:val="000B3C62"/>
    <w:rsid w:val="000B3DB5"/>
    <w:rsid w:val="000B419A"/>
    <w:rsid w:val="000B4505"/>
    <w:rsid w:val="000B503F"/>
    <w:rsid w:val="000B6A87"/>
    <w:rsid w:val="000B7464"/>
    <w:rsid w:val="000C053C"/>
    <w:rsid w:val="000C3F11"/>
    <w:rsid w:val="000C5943"/>
    <w:rsid w:val="000C7463"/>
    <w:rsid w:val="000D0BF3"/>
    <w:rsid w:val="000D26B5"/>
    <w:rsid w:val="000D4344"/>
    <w:rsid w:val="000D534C"/>
    <w:rsid w:val="000D7BA0"/>
    <w:rsid w:val="000E0532"/>
    <w:rsid w:val="000E07AD"/>
    <w:rsid w:val="000E12C1"/>
    <w:rsid w:val="000E1369"/>
    <w:rsid w:val="000E1BB4"/>
    <w:rsid w:val="000E2762"/>
    <w:rsid w:val="000E6867"/>
    <w:rsid w:val="000E6CAA"/>
    <w:rsid w:val="000F18AC"/>
    <w:rsid w:val="000F1F30"/>
    <w:rsid w:val="000F30FF"/>
    <w:rsid w:val="000F3C51"/>
    <w:rsid w:val="000F5047"/>
    <w:rsid w:val="000F7FAC"/>
    <w:rsid w:val="00101B1E"/>
    <w:rsid w:val="001020FB"/>
    <w:rsid w:val="00102B92"/>
    <w:rsid w:val="001037F4"/>
    <w:rsid w:val="00103B76"/>
    <w:rsid w:val="00104E9C"/>
    <w:rsid w:val="0010617C"/>
    <w:rsid w:val="001062F8"/>
    <w:rsid w:val="00110687"/>
    <w:rsid w:val="0011140E"/>
    <w:rsid w:val="00111AEC"/>
    <w:rsid w:val="001130F4"/>
    <w:rsid w:val="00113598"/>
    <w:rsid w:val="00113C3A"/>
    <w:rsid w:val="00114740"/>
    <w:rsid w:val="00115317"/>
    <w:rsid w:val="00115761"/>
    <w:rsid w:val="00116874"/>
    <w:rsid w:val="001205CA"/>
    <w:rsid w:val="00120F88"/>
    <w:rsid w:val="0012304A"/>
    <w:rsid w:val="00131A73"/>
    <w:rsid w:val="00131F08"/>
    <w:rsid w:val="00133E1C"/>
    <w:rsid w:val="00134AF6"/>
    <w:rsid w:val="00136602"/>
    <w:rsid w:val="00137350"/>
    <w:rsid w:val="001414DC"/>
    <w:rsid w:val="00141E69"/>
    <w:rsid w:val="00143065"/>
    <w:rsid w:val="00143564"/>
    <w:rsid w:val="00145EE3"/>
    <w:rsid w:val="001479F9"/>
    <w:rsid w:val="00147B5C"/>
    <w:rsid w:val="001500FC"/>
    <w:rsid w:val="0015056F"/>
    <w:rsid w:val="00150C94"/>
    <w:rsid w:val="0015214D"/>
    <w:rsid w:val="0015361C"/>
    <w:rsid w:val="00153817"/>
    <w:rsid w:val="00155112"/>
    <w:rsid w:val="00155173"/>
    <w:rsid w:val="00155583"/>
    <w:rsid w:val="0015600A"/>
    <w:rsid w:val="0015741E"/>
    <w:rsid w:val="00160F6E"/>
    <w:rsid w:val="00162681"/>
    <w:rsid w:val="001627AF"/>
    <w:rsid w:val="001629E8"/>
    <w:rsid w:val="00162F10"/>
    <w:rsid w:val="00166300"/>
    <w:rsid w:val="00166FA7"/>
    <w:rsid w:val="00167953"/>
    <w:rsid w:val="00170021"/>
    <w:rsid w:val="00171B1D"/>
    <w:rsid w:val="00171F3A"/>
    <w:rsid w:val="00173638"/>
    <w:rsid w:val="00173B7F"/>
    <w:rsid w:val="00174338"/>
    <w:rsid w:val="001749DB"/>
    <w:rsid w:val="0017648D"/>
    <w:rsid w:val="00181D1C"/>
    <w:rsid w:val="0018248D"/>
    <w:rsid w:val="001836FB"/>
    <w:rsid w:val="001843B8"/>
    <w:rsid w:val="0019204D"/>
    <w:rsid w:val="00192937"/>
    <w:rsid w:val="00194C53"/>
    <w:rsid w:val="001957AB"/>
    <w:rsid w:val="00196056"/>
    <w:rsid w:val="00196411"/>
    <w:rsid w:val="0019794E"/>
    <w:rsid w:val="00197E38"/>
    <w:rsid w:val="001A0D9D"/>
    <w:rsid w:val="001A18A4"/>
    <w:rsid w:val="001A1FCF"/>
    <w:rsid w:val="001A2BE6"/>
    <w:rsid w:val="001A42EB"/>
    <w:rsid w:val="001A5C39"/>
    <w:rsid w:val="001A6745"/>
    <w:rsid w:val="001A6B72"/>
    <w:rsid w:val="001A7A30"/>
    <w:rsid w:val="001B04AB"/>
    <w:rsid w:val="001B2224"/>
    <w:rsid w:val="001B3357"/>
    <w:rsid w:val="001B3EB6"/>
    <w:rsid w:val="001B3FA4"/>
    <w:rsid w:val="001B4926"/>
    <w:rsid w:val="001B5C68"/>
    <w:rsid w:val="001B6745"/>
    <w:rsid w:val="001B7C3A"/>
    <w:rsid w:val="001C207C"/>
    <w:rsid w:val="001C4242"/>
    <w:rsid w:val="001C543B"/>
    <w:rsid w:val="001C5CE6"/>
    <w:rsid w:val="001C6655"/>
    <w:rsid w:val="001C6893"/>
    <w:rsid w:val="001D0033"/>
    <w:rsid w:val="001D0D45"/>
    <w:rsid w:val="001D1912"/>
    <w:rsid w:val="001D2623"/>
    <w:rsid w:val="001D420D"/>
    <w:rsid w:val="001D5087"/>
    <w:rsid w:val="001D5441"/>
    <w:rsid w:val="001D59D4"/>
    <w:rsid w:val="001D700B"/>
    <w:rsid w:val="001D740D"/>
    <w:rsid w:val="001D7D9D"/>
    <w:rsid w:val="001D7F3D"/>
    <w:rsid w:val="001E148E"/>
    <w:rsid w:val="001E1DCE"/>
    <w:rsid w:val="001E2035"/>
    <w:rsid w:val="001E29C0"/>
    <w:rsid w:val="001E29C2"/>
    <w:rsid w:val="001E3E05"/>
    <w:rsid w:val="001E3E21"/>
    <w:rsid w:val="001E3F8B"/>
    <w:rsid w:val="001E4437"/>
    <w:rsid w:val="001E48BF"/>
    <w:rsid w:val="001E5946"/>
    <w:rsid w:val="001F0E78"/>
    <w:rsid w:val="001F1AF9"/>
    <w:rsid w:val="001F2AE3"/>
    <w:rsid w:val="001F5A01"/>
    <w:rsid w:val="001F6B50"/>
    <w:rsid w:val="001F6F2D"/>
    <w:rsid w:val="001F749E"/>
    <w:rsid w:val="001F7732"/>
    <w:rsid w:val="001F7757"/>
    <w:rsid w:val="001F7B52"/>
    <w:rsid w:val="0020254F"/>
    <w:rsid w:val="002034AA"/>
    <w:rsid w:val="00204862"/>
    <w:rsid w:val="00205D42"/>
    <w:rsid w:val="0020646E"/>
    <w:rsid w:val="002068AD"/>
    <w:rsid w:val="002074CC"/>
    <w:rsid w:val="00207A3B"/>
    <w:rsid w:val="00212D52"/>
    <w:rsid w:val="002130F2"/>
    <w:rsid w:val="00214314"/>
    <w:rsid w:val="00214A5F"/>
    <w:rsid w:val="00215158"/>
    <w:rsid w:val="00215BA8"/>
    <w:rsid w:val="002169FF"/>
    <w:rsid w:val="002178D9"/>
    <w:rsid w:val="00217B39"/>
    <w:rsid w:val="00221420"/>
    <w:rsid w:val="00221CA9"/>
    <w:rsid w:val="00222F29"/>
    <w:rsid w:val="0022317B"/>
    <w:rsid w:val="00223813"/>
    <w:rsid w:val="00223D1F"/>
    <w:rsid w:val="00226BBB"/>
    <w:rsid w:val="00226EED"/>
    <w:rsid w:val="00227AAC"/>
    <w:rsid w:val="0023035F"/>
    <w:rsid w:val="00231863"/>
    <w:rsid w:val="0023224F"/>
    <w:rsid w:val="002342DE"/>
    <w:rsid w:val="00234E2F"/>
    <w:rsid w:val="00236B67"/>
    <w:rsid w:val="0023707C"/>
    <w:rsid w:val="00237465"/>
    <w:rsid w:val="00240892"/>
    <w:rsid w:val="00241F83"/>
    <w:rsid w:val="00242212"/>
    <w:rsid w:val="00242BD8"/>
    <w:rsid w:val="00244BCB"/>
    <w:rsid w:val="00250BEB"/>
    <w:rsid w:val="00252087"/>
    <w:rsid w:val="002521C9"/>
    <w:rsid w:val="00252D9E"/>
    <w:rsid w:val="00256E23"/>
    <w:rsid w:val="00257F6A"/>
    <w:rsid w:val="00262C2E"/>
    <w:rsid w:val="00263888"/>
    <w:rsid w:val="002639C9"/>
    <w:rsid w:val="00263A5B"/>
    <w:rsid w:val="00264E5C"/>
    <w:rsid w:val="002651E9"/>
    <w:rsid w:val="002664A0"/>
    <w:rsid w:val="0027150D"/>
    <w:rsid w:val="00271EF2"/>
    <w:rsid w:val="002737D6"/>
    <w:rsid w:val="002739FF"/>
    <w:rsid w:val="00274CEC"/>
    <w:rsid w:val="00274D06"/>
    <w:rsid w:val="00276DA2"/>
    <w:rsid w:val="00276E72"/>
    <w:rsid w:val="0028027C"/>
    <w:rsid w:val="00280340"/>
    <w:rsid w:val="00281727"/>
    <w:rsid w:val="00282897"/>
    <w:rsid w:val="002831A0"/>
    <w:rsid w:val="002833B5"/>
    <w:rsid w:val="0028567A"/>
    <w:rsid w:val="00290203"/>
    <w:rsid w:val="00290C6E"/>
    <w:rsid w:val="002922AF"/>
    <w:rsid w:val="00292598"/>
    <w:rsid w:val="0029295E"/>
    <w:rsid w:val="00293A41"/>
    <w:rsid w:val="00294755"/>
    <w:rsid w:val="002947F7"/>
    <w:rsid w:val="00294AEF"/>
    <w:rsid w:val="002959DB"/>
    <w:rsid w:val="00296EE8"/>
    <w:rsid w:val="002977F5"/>
    <w:rsid w:val="002A1106"/>
    <w:rsid w:val="002A1E4B"/>
    <w:rsid w:val="002A2A7F"/>
    <w:rsid w:val="002A5EF0"/>
    <w:rsid w:val="002A65A1"/>
    <w:rsid w:val="002A6D67"/>
    <w:rsid w:val="002A7F77"/>
    <w:rsid w:val="002B0BB3"/>
    <w:rsid w:val="002B27B8"/>
    <w:rsid w:val="002B3029"/>
    <w:rsid w:val="002B54E5"/>
    <w:rsid w:val="002B5DB9"/>
    <w:rsid w:val="002B6110"/>
    <w:rsid w:val="002B6236"/>
    <w:rsid w:val="002B7214"/>
    <w:rsid w:val="002B7520"/>
    <w:rsid w:val="002B78E3"/>
    <w:rsid w:val="002C09A1"/>
    <w:rsid w:val="002C2D5F"/>
    <w:rsid w:val="002C3BD3"/>
    <w:rsid w:val="002C3E2D"/>
    <w:rsid w:val="002C426C"/>
    <w:rsid w:val="002C5BDD"/>
    <w:rsid w:val="002C5F78"/>
    <w:rsid w:val="002C65A1"/>
    <w:rsid w:val="002D0AC3"/>
    <w:rsid w:val="002D3449"/>
    <w:rsid w:val="002D659B"/>
    <w:rsid w:val="002D65E2"/>
    <w:rsid w:val="002D662E"/>
    <w:rsid w:val="002D7FAB"/>
    <w:rsid w:val="002E1885"/>
    <w:rsid w:val="002E20BC"/>
    <w:rsid w:val="002E3802"/>
    <w:rsid w:val="002E50F2"/>
    <w:rsid w:val="002E5BEC"/>
    <w:rsid w:val="002E7520"/>
    <w:rsid w:val="002E7DF0"/>
    <w:rsid w:val="002F1349"/>
    <w:rsid w:val="002F3717"/>
    <w:rsid w:val="002F3D21"/>
    <w:rsid w:val="002F5D16"/>
    <w:rsid w:val="002F620F"/>
    <w:rsid w:val="002F64C0"/>
    <w:rsid w:val="00300873"/>
    <w:rsid w:val="00301730"/>
    <w:rsid w:val="00301948"/>
    <w:rsid w:val="0030346A"/>
    <w:rsid w:val="00305A21"/>
    <w:rsid w:val="00307247"/>
    <w:rsid w:val="003075C2"/>
    <w:rsid w:val="00307FD6"/>
    <w:rsid w:val="0031014F"/>
    <w:rsid w:val="00311830"/>
    <w:rsid w:val="00315BD3"/>
    <w:rsid w:val="00317498"/>
    <w:rsid w:val="0031756F"/>
    <w:rsid w:val="003223A5"/>
    <w:rsid w:val="00322D55"/>
    <w:rsid w:val="0032398F"/>
    <w:rsid w:val="003264B3"/>
    <w:rsid w:val="0032672F"/>
    <w:rsid w:val="003274CA"/>
    <w:rsid w:val="00331316"/>
    <w:rsid w:val="003318F9"/>
    <w:rsid w:val="00331CD7"/>
    <w:rsid w:val="00332382"/>
    <w:rsid w:val="00332927"/>
    <w:rsid w:val="00333F14"/>
    <w:rsid w:val="00334242"/>
    <w:rsid w:val="00337513"/>
    <w:rsid w:val="00337ABA"/>
    <w:rsid w:val="0034108F"/>
    <w:rsid w:val="00341421"/>
    <w:rsid w:val="00345CDD"/>
    <w:rsid w:val="00347887"/>
    <w:rsid w:val="00353F84"/>
    <w:rsid w:val="00355097"/>
    <w:rsid w:val="003550D4"/>
    <w:rsid w:val="003564B7"/>
    <w:rsid w:val="00360B6A"/>
    <w:rsid w:val="00360F05"/>
    <w:rsid w:val="00361DF4"/>
    <w:rsid w:val="00367814"/>
    <w:rsid w:val="00370D22"/>
    <w:rsid w:val="00370EAE"/>
    <w:rsid w:val="003720AF"/>
    <w:rsid w:val="00372613"/>
    <w:rsid w:val="003728AE"/>
    <w:rsid w:val="003729F4"/>
    <w:rsid w:val="0037636A"/>
    <w:rsid w:val="00376792"/>
    <w:rsid w:val="00381C64"/>
    <w:rsid w:val="00381D02"/>
    <w:rsid w:val="003822FE"/>
    <w:rsid w:val="00383B07"/>
    <w:rsid w:val="003841C7"/>
    <w:rsid w:val="00384582"/>
    <w:rsid w:val="003847C2"/>
    <w:rsid w:val="00386045"/>
    <w:rsid w:val="003865CD"/>
    <w:rsid w:val="00387490"/>
    <w:rsid w:val="0039084C"/>
    <w:rsid w:val="00390E96"/>
    <w:rsid w:val="003A0964"/>
    <w:rsid w:val="003A1529"/>
    <w:rsid w:val="003A1E4D"/>
    <w:rsid w:val="003A2440"/>
    <w:rsid w:val="003A5AAB"/>
    <w:rsid w:val="003A6444"/>
    <w:rsid w:val="003A6CBA"/>
    <w:rsid w:val="003A7971"/>
    <w:rsid w:val="003B0065"/>
    <w:rsid w:val="003B2036"/>
    <w:rsid w:val="003B2180"/>
    <w:rsid w:val="003B2457"/>
    <w:rsid w:val="003B42B7"/>
    <w:rsid w:val="003B4F06"/>
    <w:rsid w:val="003B7523"/>
    <w:rsid w:val="003B783C"/>
    <w:rsid w:val="003C0020"/>
    <w:rsid w:val="003C1240"/>
    <w:rsid w:val="003C2B4B"/>
    <w:rsid w:val="003C432D"/>
    <w:rsid w:val="003C4956"/>
    <w:rsid w:val="003C70BE"/>
    <w:rsid w:val="003D0C75"/>
    <w:rsid w:val="003D1965"/>
    <w:rsid w:val="003D2180"/>
    <w:rsid w:val="003D2679"/>
    <w:rsid w:val="003D2FAB"/>
    <w:rsid w:val="003D30D5"/>
    <w:rsid w:val="003D34C1"/>
    <w:rsid w:val="003D42FD"/>
    <w:rsid w:val="003D5A54"/>
    <w:rsid w:val="003D6979"/>
    <w:rsid w:val="003D7FF4"/>
    <w:rsid w:val="003E1E07"/>
    <w:rsid w:val="003E30BF"/>
    <w:rsid w:val="003E4A75"/>
    <w:rsid w:val="003E4DDF"/>
    <w:rsid w:val="003F0DF7"/>
    <w:rsid w:val="003F1667"/>
    <w:rsid w:val="003F188C"/>
    <w:rsid w:val="003F25EA"/>
    <w:rsid w:val="003F2726"/>
    <w:rsid w:val="003F3977"/>
    <w:rsid w:val="003F4F61"/>
    <w:rsid w:val="003F5D4F"/>
    <w:rsid w:val="003F6D85"/>
    <w:rsid w:val="003F6EBD"/>
    <w:rsid w:val="0040250E"/>
    <w:rsid w:val="00402CE4"/>
    <w:rsid w:val="00404BB5"/>
    <w:rsid w:val="004050F6"/>
    <w:rsid w:val="00405CF4"/>
    <w:rsid w:val="00407491"/>
    <w:rsid w:val="0041079A"/>
    <w:rsid w:val="0041190C"/>
    <w:rsid w:val="00411B63"/>
    <w:rsid w:val="00412D96"/>
    <w:rsid w:val="00412FBC"/>
    <w:rsid w:val="004132DD"/>
    <w:rsid w:val="00413642"/>
    <w:rsid w:val="004157BB"/>
    <w:rsid w:val="00415930"/>
    <w:rsid w:val="00415EB6"/>
    <w:rsid w:val="00420187"/>
    <w:rsid w:val="004202A7"/>
    <w:rsid w:val="004223A0"/>
    <w:rsid w:val="004255BD"/>
    <w:rsid w:val="0042607E"/>
    <w:rsid w:val="00427111"/>
    <w:rsid w:val="00430DBF"/>
    <w:rsid w:val="004377D4"/>
    <w:rsid w:val="00441444"/>
    <w:rsid w:val="004417D9"/>
    <w:rsid w:val="00444D3C"/>
    <w:rsid w:val="00444D97"/>
    <w:rsid w:val="00445DC8"/>
    <w:rsid w:val="00447245"/>
    <w:rsid w:val="00451BFC"/>
    <w:rsid w:val="00452446"/>
    <w:rsid w:val="004527D7"/>
    <w:rsid w:val="0045582E"/>
    <w:rsid w:val="00456B06"/>
    <w:rsid w:val="004570F7"/>
    <w:rsid w:val="00457F40"/>
    <w:rsid w:val="00460F44"/>
    <w:rsid w:val="00463EA2"/>
    <w:rsid w:val="0046439F"/>
    <w:rsid w:val="00464D9E"/>
    <w:rsid w:val="0047050F"/>
    <w:rsid w:val="00472E0A"/>
    <w:rsid w:val="00474F30"/>
    <w:rsid w:val="004755E8"/>
    <w:rsid w:val="00476DE2"/>
    <w:rsid w:val="00477083"/>
    <w:rsid w:val="004775CE"/>
    <w:rsid w:val="00477F36"/>
    <w:rsid w:val="0048151D"/>
    <w:rsid w:val="00481B99"/>
    <w:rsid w:val="00482412"/>
    <w:rsid w:val="004824A5"/>
    <w:rsid w:val="0048262F"/>
    <w:rsid w:val="00482B6E"/>
    <w:rsid w:val="004830A5"/>
    <w:rsid w:val="004832C1"/>
    <w:rsid w:val="004847BD"/>
    <w:rsid w:val="00485958"/>
    <w:rsid w:val="00486FA4"/>
    <w:rsid w:val="004877B9"/>
    <w:rsid w:val="0048780B"/>
    <w:rsid w:val="0049349A"/>
    <w:rsid w:val="00493EDD"/>
    <w:rsid w:val="00494ADC"/>
    <w:rsid w:val="00495C72"/>
    <w:rsid w:val="004973F3"/>
    <w:rsid w:val="0049759C"/>
    <w:rsid w:val="00497840"/>
    <w:rsid w:val="004A133D"/>
    <w:rsid w:val="004A30B8"/>
    <w:rsid w:val="004A4A6C"/>
    <w:rsid w:val="004A4D8B"/>
    <w:rsid w:val="004A5F12"/>
    <w:rsid w:val="004B1233"/>
    <w:rsid w:val="004B248A"/>
    <w:rsid w:val="004B2FCA"/>
    <w:rsid w:val="004B44D5"/>
    <w:rsid w:val="004B4544"/>
    <w:rsid w:val="004B4B85"/>
    <w:rsid w:val="004B5425"/>
    <w:rsid w:val="004B6862"/>
    <w:rsid w:val="004B7B07"/>
    <w:rsid w:val="004C0C57"/>
    <w:rsid w:val="004C2A25"/>
    <w:rsid w:val="004C3AF0"/>
    <w:rsid w:val="004C48F6"/>
    <w:rsid w:val="004C4A1A"/>
    <w:rsid w:val="004C588C"/>
    <w:rsid w:val="004C5A3E"/>
    <w:rsid w:val="004C5F2E"/>
    <w:rsid w:val="004C76B2"/>
    <w:rsid w:val="004C7CBB"/>
    <w:rsid w:val="004D1444"/>
    <w:rsid w:val="004D1471"/>
    <w:rsid w:val="004D1552"/>
    <w:rsid w:val="004D5258"/>
    <w:rsid w:val="004D5F78"/>
    <w:rsid w:val="004D7003"/>
    <w:rsid w:val="004D7BC7"/>
    <w:rsid w:val="004E2DA1"/>
    <w:rsid w:val="004E3198"/>
    <w:rsid w:val="004E3C59"/>
    <w:rsid w:val="004E3CEE"/>
    <w:rsid w:val="004E443F"/>
    <w:rsid w:val="004E4528"/>
    <w:rsid w:val="004E46E0"/>
    <w:rsid w:val="004E4E2A"/>
    <w:rsid w:val="004E58DB"/>
    <w:rsid w:val="004F3F27"/>
    <w:rsid w:val="004F3F7D"/>
    <w:rsid w:val="004F4040"/>
    <w:rsid w:val="004F4336"/>
    <w:rsid w:val="004F43E8"/>
    <w:rsid w:val="004F4A26"/>
    <w:rsid w:val="004F58EB"/>
    <w:rsid w:val="004F6CA3"/>
    <w:rsid w:val="005010FE"/>
    <w:rsid w:val="005015B4"/>
    <w:rsid w:val="00504158"/>
    <w:rsid w:val="0050499F"/>
    <w:rsid w:val="00504AFF"/>
    <w:rsid w:val="00506874"/>
    <w:rsid w:val="005076AE"/>
    <w:rsid w:val="005101CB"/>
    <w:rsid w:val="00510268"/>
    <w:rsid w:val="00510B7A"/>
    <w:rsid w:val="00512CBC"/>
    <w:rsid w:val="00514B66"/>
    <w:rsid w:val="00514EBB"/>
    <w:rsid w:val="005151E0"/>
    <w:rsid w:val="00515958"/>
    <w:rsid w:val="00517098"/>
    <w:rsid w:val="00517C82"/>
    <w:rsid w:val="00517D02"/>
    <w:rsid w:val="00520B51"/>
    <w:rsid w:val="00522850"/>
    <w:rsid w:val="00525E3F"/>
    <w:rsid w:val="00526794"/>
    <w:rsid w:val="00527274"/>
    <w:rsid w:val="005273B1"/>
    <w:rsid w:val="00531997"/>
    <w:rsid w:val="00531BE6"/>
    <w:rsid w:val="0053203E"/>
    <w:rsid w:val="005327D9"/>
    <w:rsid w:val="00532C8E"/>
    <w:rsid w:val="005341FD"/>
    <w:rsid w:val="005354F8"/>
    <w:rsid w:val="00536A1E"/>
    <w:rsid w:val="00536A64"/>
    <w:rsid w:val="00537598"/>
    <w:rsid w:val="0054168B"/>
    <w:rsid w:val="00541AA0"/>
    <w:rsid w:val="00543C89"/>
    <w:rsid w:val="005441E5"/>
    <w:rsid w:val="00545106"/>
    <w:rsid w:val="005454A4"/>
    <w:rsid w:val="00550029"/>
    <w:rsid w:val="005512BE"/>
    <w:rsid w:val="0055582A"/>
    <w:rsid w:val="005569D5"/>
    <w:rsid w:val="00557FE2"/>
    <w:rsid w:val="00561939"/>
    <w:rsid w:val="00561D42"/>
    <w:rsid w:val="005620D1"/>
    <w:rsid w:val="00564080"/>
    <w:rsid w:val="00564830"/>
    <w:rsid w:val="00566334"/>
    <w:rsid w:val="00566547"/>
    <w:rsid w:val="00567A63"/>
    <w:rsid w:val="005744DD"/>
    <w:rsid w:val="00574A10"/>
    <w:rsid w:val="00574E19"/>
    <w:rsid w:val="0057742C"/>
    <w:rsid w:val="00581221"/>
    <w:rsid w:val="00584209"/>
    <w:rsid w:val="0058459D"/>
    <w:rsid w:val="005852F1"/>
    <w:rsid w:val="005901AD"/>
    <w:rsid w:val="00590518"/>
    <w:rsid w:val="00590D85"/>
    <w:rsid w:val="00591C3F"/>
    <w:rsid w:val="00592C28"/>
    <w:rsid w:val="0059317C"/>
    <w:rsid w:val="005940D0"/>
    <w:rsid w:val="0059742D"/>
    <w:rsid w:val="005A2B43"/>
    <w:rsid w:val="005A5BBD"/>
    <w:rsid w:val="005A6D27"/>
    <w:rsid w:val="005A77F8"/>
    <w:rsid w:val="005A7FED"/>
    <w:rsid w:val="005A7FF7"/>
    <w:rsid w:val="005B09CE"/>
    <w:rsid w:val="005B1726"/>
    <w:rsid w:val="005B2075"/>
    <w:rsid w:val="005B26DD"/>
    <w:rsid w:val="005B28D4"/>
    <w:rsid w:val="005B43B6"/>
    <w:rsid w:val="005B5B66"/>
    <w:rsid w:val="005B77E8"/>
    <w:rsid w:val="005B7F50"/>
    <w:rsid w:val="005C1288"/>
    <w:rsid w:val="005C136E"/>
    <w:rsid w:val="005C38EE"/>
    <w:rsid w:val="005C7C21"/>
    <w:rsid w:val="005D076E"/>
    <w:rsid w:val="005D0F02"/>
    <w:rsid w:val="005D16C8"/>
    <w:rsid w:val="005D1B81"/>
    <w:rsid w:val="005D528F"/>
    <w:rsid w:val="005D5A95"/>
    <w:rsid w:val="005D6454"/>
    <w:rsid w:val="005D7557"/>
    <w:rsid w:val="005E432B"/>
    <w:rsid w:val="005E6298"/>
    <w:rsid w:val="005E7631"/>
    <w:rsid w:val="005E7AB6"/>
    <w:rsid w:val="005F2644"/>
    <w:rsid w:val="005F2BC2"/>
    <w:rsid w:val="005F3FEE"/>
    <w:rsid w:val="005F41EE"/>
    <w:rsid w:val="005F4E51"/>
    <w:rsid w:val="005F54F8"/>
    <w:rsid w:val="005F5ACE"/>
    <w:rsid w:val="005F5DD6"/>
    <w:rsid w:val="005F72A1"/>
    <w:rsid w:val="006004C0"/>
    <w:rsid w:val="00604831"/>
    <w:rsid w:val="00604D17"/>
    <w:rsid w:val="0060641D"/>
    <w:rsid w:val="00606749"/>
    <w:rsid w:val="00606E42"/>
    <w:rsid w:val="00613354"/>
    <w:rsid w:val="006136A2"/>
    <w:rsid w:val="006138EF"/>
    <w:rsid w:val="00613BFA"/>
    <w:rsid w:val="00613C68"/>
    <w:rsid w:val="00613C6A"/>
    <w:rsid w:val="006140D6"/>
    <w:rsid w:val="00614A99"/>
    <w:rsid w:val="00614CAA"/>
    <w:rsid w:val="00614CB0"/>
    <w:rsid w:val="00615D04"/>
    <w:rsid w:val="00616190"/>
    <w:rsid w:val="0061685E"/>
    <w:rsid w:val="00616D91"/>
    <w:rsid w:val="006203D9"/>
    <w:rsid w:val="00622EED"/>
    <w:rsid w:val="00625939"/>
    <w:rsid w:val="00627303"/>
    <w:rsid w:val="006300F1"/>
    <w:rsid w:val="0063396E"/>
    <w:rsid w:val="00634FF8"/>
    <w:rsid w:val="0063509D"/>
    <w:rsid w:val="00636B08"/>
    <w:rsid w:val="00640B58"/>
    <w:rsid w:val="00641B79"/>
    <w:rsid w:val="006428C4"/>
    <w:rsid w:val="00642D99"/>
    <w:rsid w:val="00644768"/>
    <w:rsid w:val="00650602"/>
    <w:rsid w:val="00650D51"/>
    <w:rsid w:val="006525A1"/>
    <w:rsid w:val="00652E63"/>
    <w:rsid w:val="00655979"/>
    <w:rsid w:val="00655AC7"/>
    <w:rsid w:val="0066098B"/>
    <w:rsid w:val="00664644"/>
    <w:rsid w:val="00665369"/>
    <w:rsid w:val="00665F52"/>
    <w:rsid w:val="0066780C"/>
    <w:rsid w:val="00670ED6"/>
    <w:rsid w:val="006719E5"/>
    <w:rsid w:val="006723E5"/>
    <w:rsid w:val="006737B2"/>
    <w:rsid w:val="00673D9D"/>
    <w:rsid w:val="0067569C"/>
    <w:rsid w:val="006834D3"/>
    <w:rsid w:val="006841D9"/>
    <w:rsid w:val="00685208"/>
    <w:rsid w:val="006925A6"/>
    <w:rsid w:val="00692CC4"/>
    <w:rsid w:val="0069343F"/>
    <w:rsid w:val="00695B03"/>
    <w:rsid w:val="0069633D"/>
    <w:rsid w:val="00696D0C"/>
    <w:rsid w:val="006A0CD3"/>
    <w:rsid w:val="006A13EE"/>
    <w:rsid w:val="006A3247"/>
    <w:rsid w:val="006A3BA2"/>
    <w:rsid w:val="006A3FD6"/>
    <w:rsid w:val="006A43A4"/>
    <w:rsid w:val="006A6861"/>
    <w:rsid w:val="006A7867"/>
    <w:rsid w:val="006B0466"/>
    <w:rsid w:val="006B0F82"/>
    <w:rsid w:val="006B4BA5"/>
    <w:rsid w:val="006B56F9"/>
    <w:rsid w:val="006B69F1"/>
    <w:rsid w:val="006B7639"/>
    <w:rsid w:val="006B7CF8"/>
    <w:rsid w:val="006C048C"/>
    <w:rsid w:val="006C0D8E"/>
    <w:rsid w:val="006C1E40"/>
    <w:rsid w:val="006C3679"/>
    <w:rsid w:val="006C49FB"/>
    <w:rsid w:val="006C537B"/>
    <w:rsid w:val="006C65AE"/>
    <w:rsid w:val="006D0D89"/>
    <w:rsid w:val="006D0E52"/>
    <w:rsid w:val="006D2888"/>
    <w:rsid w:val="006D4C86"/>
    <w:rsid w:val="006D5D41"/>
    <w:rsid w:val="006D79A6"/>
    <w:rsid w:val="006D79F4"/>
    <w:rsid w:val="006E1129"/>
    <w:rsid w:val="006E1812"/>
    <w:rsid w:val="006E2AEB"/>
    <w:rsid w:val="006E3D58"/>
    <w:rsid w:val="006E5F69"/>
    <w:rsid w:val="006F498B"/>
    <w:rsid w:val="006F597A"/>
    <w:rsid w:val="006F5DC2"/>
    <w:rsid w:val="006F6FDF"/>
    <w:rsid w:val="006F77A2"/>
    <w:rsid w:val="006F7C2D"/>
    <w:rsid w:val="007022FB"/>
    <w:rsid w:val="00702384"/>
    <w:rsid w:val="00702E47"/>
    <w:rsid w:val="00703080"/>
    <w:rsid w:val="00703C4C"/>
    <w:rsid w:val="00703E80"/>
    <w:rsid w:val="00704657"/>
    <w:rsid w:val="0070673B"/>
    <w:rsid w:val="00710068"/>
    <w:rsid w:val="00711219"/>
    <w:rsid w:val="007117D2"/>
    <w:rsid w:val="00712C6E"/>
    <w:rsid w:val="00713099"/>
    <w:rsid w:val="00713FF6"/>
    <w:rsid w:val="0071471B"/>
    <w:rsid w:val="00714DA2"/>
    <w:rsid w:val="007167B6"/>
    <w:rsid w:val="007204A1"/>
    <w:rsid w:val="00721994"/>
    <w:rsid w:val="007253B8"/>
    <w:rsid w:val="00727E68"/>
    <w:rsid w:val="0073189D"/>
    <w:rsid w:val="00731B20"/>
    <w:rsid w:val="0073232E"/>
    <w:rsid w:val="00732CE9"/>
    <w:rsid w:val="00733662"/>
    <w:rsid w:val="00734ABB"/>
    <w:rsid w:val="00735B66"/>
    <w:rsid w:val="00740C02"/>
    <w:rsid w:val="0074109F"/>
    <w:rsid w:val="007414BA"/>
    <w:rsid w:val="00742230"/>
    <w:rsid w:val="00742A81"/>
    <w:rsid w:val="0074318E"/>
    <w:rsid w:val="00744DFD"/>
    <w:rsid w:val="00747366"/>
    <w:rsid w:val="007475BF"/>
    <w:rsid w:val="0074775B"/>
    <w:rsid w:val="00751926"/>
    <w:rsid w:val="00751A60"/>
    <w:rsid w:val="0075249D"/>
    <w:rsid w:val="00753FEF"/>
    <w:rsid w:val="007541AA"/>
    <w:rsid w:val="0075471A"/>
    <w:rsid w:val="00755021"/>
    <w:rsid w:val="00755267"/>
    <w:rsid w:val="00755FA9"/>
    <w:rsid w:val="00757E73"/>
    <w:rsid w:val="007600E5"/>
    <w:rsid w:val="0076189C"/>
    <w:rsid w:val="00762D8B"/>
    <w:rsid w:val="007632C1"/>
    <w:rsid w:val="00763824"/>
    <w:rsid w:val="00764B7E"/>
    <w:rsid w:val="00766BD2"/>
    <w:rsid w:val="0076793A"/>
    <w:rsid w:val="00770F68"/>
    <w:rsid w:val="007716F5"/>
    <w:rsid w:val="007726B6"/>
    <w:rsid w:val="00772D39"/>
    <w:rsid w:val="00774E5B"/>
    <w:rsid w:val="007756C6"/>
    <w:rsid w:val="00775A58"/>
    <w:rsid w:val="007765B1"/>
    <w:rsid w:val="00776DFD"/>
    <w:rsid w:val="0078263E"/>
    <w:rsid w:val="007838D1"/>
    <w:rsid w:val="0078449E"/>
    <w:rsid w:val="00784AF5"/>
    <w:rsid w:val="00785826"/>
    <w:rsid w:val="007872F1"/>
    <w:rsid w:val="007904C2"/>
    <w:rsid w:val="007913FB"/>
    <w:rsid w:val="00793E03"/>
    <w:rsid w:val="00793FAB"/>
    <w:rsid w:val="00794D9B"/>
    <w:rsid w:val="00794E3E"/>
    <w:rsid w:val="007955CB"/>
    <w:rsid w:val="00796FEB"/>
    <w:rsid w:val="0079705C"/>
    <w:rsid w:val="00797E88"/>
    <w:rsid w:val="007A10C8"/>
    <w:rsid w:val="007A17AF"/>
    <w:rsid w:val="007A218E"/>
    <w:rsid w:val="007A229D"/>
    <w:rsid w:val="007A5181"/>
    <w:rsid w:val="007A5564"/>
    <w:rsid w:val="007A580C"/>
    <w:rsid w:val="007A67F6"/>
    <w:rsid w:val="007A75ED"/>
    <w:rsid w:val="007B0E3D"/>
    <w:rsid w:val="007B1FCE"/>
    <w:rsid w:val="007B34EF"/>
    <w:rsid w:val="007B7E0F"/>
    <w:rsid w:val="007C01C0"/>
    <w:rsid w:val="007C04E9"/>
    <w:rsid w:val="007C05F7"/>
    <w:rsid w:val="007C0DFC"/>
    <w:rsid w:val="007C1DC3"/>
    <w:rsid w:val="007C3E0A"/>
    <w:rsid w:val="007C41DB"/>
    <w:rsid w:val="007C628A"/>
    <w:rsid w:val="007C6986"/>
    <w:rsid w:val="007C6A77"/>
    <w:rsid w:val="007D0B5E"/>
    <w:rsid w:val="007D0BB2"/>
    <w:rsid w:val="007D5483"/>
    <w:rsid w:val="007D61D4"/>
    <w:rsid w:val="007D73C6"/>
    <w:rsid w:val="007E05E4"/>
    <w:rsid w:val="007E1EC8"/>
    <w:rsid w:val="007E5A24"/>
    <w:rsid w:val="007F4266"/>
    <w:rsid w:val="007F5F9C"/>
    <w:rsid w:val="007F605C"/>
    <w:rsid w:val="007F6B7F"/>
    <w:rsid w:val="007F75F4"/>
    <w:rsid w:val="007F7C03"/>
    <w:rsid w:val="00800774"/>
    <w:rsid w:val="00801B0C"/>
    <w:rsid w:val="00801FA0"/>
    <w:rsid w:val="00803777"/>
    <w:rsid w:val="00806222"/>
    <w:rsid w:val="00807ECD"/>
    <w:rsid w:val="00810BFF"/>
    <w:rsid w:val="00814A73"/>
    <w:rsid w:val="00815AAA"/>
    <w:rsid w:val="0081661B"/>
    <w:rsid w:val="00820B05"/>
    <w:rsid w:val="00822165"/>
    <w:rsid w:val="00822811"/>
    <w:rsid w:val="008234FB"/>
    <w:rsid w:val="00823B84"/>
    <w:rsid w:val="00824CE1"/>
    <w:rsid w:val="0082510D"/>
    <w:rsid w:val="00825FAC"/>
    <w:rsid w:val="00830985"/>
    <w:rsid w:val="008324FF"/>
    <w:rsid w:val="00833364"/>
    <w:rsid w:val="0083752B"/>
    <w:rsid w:val="00837D96"/>
    <w:rsid w:val="0084173B"/>
    <w:rsid w:val="0084187E"/>
    <w:rsid w:val="00843638"/>
    <w:rsid w:val="0084454B"/>
    <w:rsid w:val="0084501D"/>
    <w:rsid w:val="0084552D"/>
    <w:rsid w:val="008461B0"/>
    <w:rsid w:val="00846AF7"/>
    <w:rsid w:val="008475AA"/>
    <w:rsid w:val="00847A07"/>
    <w:rsid w:val="00847F20"/>
    <w:rsid w:val="008502E8"/>
    <w:rsid w:val="00851E62"/>
    <w:rsid w:val="00855B06"/>
    <w:rsid w:val="00856509"/>
    <w:rsid w:val="0085725E"/>
    <w:rsid w:val="00857B59"/>
    <w:rsid w:val="0086001F"/>
    <w:rsid w:val="00861F3B"/>
    <w:rsid w:val="008624FB"/>
    <w:rsid w:val="00862E11"/>
    <w:rsid w:val="0086415A"/>
    <w:rsid w:val="008654D3"/>
    <w:rsid w:val="008658BD"/>
    <w:rsid w:val="00866283"/>
    <w:rsid w:val="008664B5"/>
    <w:rsid w:val="00867057"/>
    <w:rsid w:val="008678A8"/>
    <w:rsid w:val="00870D74"/>
    <w:rsid w:val="00871FA1"/>
    <w:rsid w:val="0087486F"/>
    <w:rsid w:val="00875AAD"/>
    <w:rsid w:val="008771BB"/>
    <w:rsid w:val="008772F0"/>
    <w:rsid w:val="00877E69"/>
    <w:rsid w:val="00880F7B"/>
    <w:rsid w:val="00881985"/>
    <w:rsid w:val="00881D01"/>
    <w:rsid w:val="00883611"/>
    <w:rsid w:val="00883EEA"/>
    <w:rsid w:val="0088714D"/>
    <w:rsid w:val="00887609"/>
    <w:rsid w:val="00890503"/>
    <w:rsid w:val="00893338"/>
    <w:rsid w:val="00894295"/>
    <w:rsid w:val="00896044"/>
    <w:rsid w:val="00897060"/>
    <w:rsid w:val="00897CE8"/>
    <w:rsid w:val="008A18D0"/>
    <w:rsid w:val="008A29B0"/>
    <w:rsid w:val="008A2E75"/>
    <w:rsid w:val="008A5A66"/>
    <w:rsid w:val="008A625C"/>
    <w:rsid w:val="008A702F"/>
    <w:rsid w:val="008B013A"/>
    <w:rsid w:val="008B2053"/>
    <w:rsid w:val="008B3FC7"/>
    <w:rsid w:val="008B4EA9"/>
    <w:rsid w:val="008B5AA7"/>
    <w:rsid w:val="008B6023"/>
    <w:rsid w:val="008B604A"/>
    <w:rsid w:val="008B612F"/>
    <w:rsid w:val="008C1E2E"/>
    <w:rsid w:val="008C371D"/>
    <w:rsid w:val="008C5064"/>
    <w:rsid w:val="008C5F2D"/>
    <w:rsid w:val="008C6040"/>
    <w:rsid w:val="008C6247"/>
    <w:rsid w:val="008C6377"/>
    <w:rsid w:val="008D365C"/>
    <w:rsid w:val="008D5DC7"/>
    <w:rsid w:val="008D6896"/>
    <w:rsid w:val="008E0D78"/>
    <w:rsid w:val="008E28EC"/>
    <w:rsid w:val="008E3BB3"/>
    <w:rsid w:val="008E513F"/>
    <w:rsid w:val="008E5151"/>
    <w:rsid w:val="008E54AA"/>
    <w:rsid w:val="008F198E"/>
    <w:rsid w:val="008F2972"/>
    <w:rsid w:val="008F7382"/>
    <w:rsid w:val="008F7D23"/>
    <w:rsid w:val="0090212B"/>
    <w:rsid w:val="0090233B"/>
    <w:rsid w:val="00902850"/>
    <w:rsid w:val="00906102"/>
    <w:rsid w:val="00906A4B"/>
    <w:rsid w:val="00907851"/>
    <w:rsid w:val="00907C9A"/>
    <w:rsid w:val="00910CE2"/>
    <w:rsid w:val="009126A8"/>
    <w:rsid w:val="00916275"/>
    <w:rsid w:val="0091794A"/>
    <w:rsid w:val="0092110B"/>
    <w:rsid w:val="009213D0"/>
    <w:rsid w:val="00924024"/>
    <w:rsid w:val="00924574"/>
    <w:rsid w:val="00925637"/>
    <w:rsid w:val="00926514"/>
    <w:rsid w:val="0093073E"/>
    <w:rsid w:val="00932FD4"/>
    <w:rsid w:val="00933CEA"/>
    <w:rsid w:val="00933F36"/>
    <w:rsid w:val="00934F84"/>
    <w:rsid w:val="00936A7E"/>
    <w:rsid w:val="00940230"/>
    <w:rsid w:val="00940A7D"/>
    <w:rsid w:val="00942F8B"/>
    <w:rsid w:val="00943263"/>
    <w:rsid w:val="00944D3A"/>
    <w:rsid w:val="009455F1"/>
    <w:rsid w:val="009464B8"/>
    <w:rsid w:val="00946823"/>
    <w:rsid w:val="009506E6"/>
    <w:rsid w:val="00951195"/>
    <w:rsid w:val="00953C63"/>
    <w:rsid w:val="009559A2"/>
    <w:rsid w:val="00955C53"/>
    <w:rsid w:val="00960E74"/>
    <w:rsid w:val="009612C4"/>
    <w:rsid w:val="0096584E"/>
    <w:rsid w:val="00965B37"/>
    <w:rsid w:val="00967843"/>
    <w:rsid w:val="00971B7C"/>
    <w:rsid w:val="00974EA4"/>
    <w:rsid w:val="00976229"/>
    <w:rsid w:val="00976443"/>
    <w:rsid w:val="00976726"/>
    <w:rsid w:val="00983036"/>
    <w:rsid w:val="00984E12"/>
    <w:rsid w:val="0098578B"/>
    <w:rsid w:val="00985C87"/>
    <w:rsid w:val="00986617"/>
    <w:rsid w:val="00987AA8"/>
    <w:rsid w:val="00987E92"/>
    <w:rsid w:val="0099595A"/>
    <w:rsid w:val="00995EEF"/>
    <w:rsid w:val="00997F92"/>
    <w:rsid w:val="009A1EB0"/>
    <w:rsid w:val="009A20A6"/>
    <w:rsid w:val="009A3B0C"/>
    <w:rsid w:val="009A4BD9"/>
    <w:rsid w:val="009A5BC0"/>
    <w:rsid w:val="009B353F"/>
    <w:rsid w:val="009B723E"/>
    <w:rsid w:val="009B7A33"/>
    <w:rsid w:val="009C2585"/>
    <w:rsid w:val="009C3776"/>
    <w:rsid w:val="009C4339"/>
    <w:rsid w:val="009C47F6"/>
    <w:rsid w:val="009C4D67"/>
    <w:rsid w:val="009C77C7"/>
    <w:rsid w:val="009C7E46"/>
    <w:rsid w:val="009D0FA2"/>
    <w:rsid w:val="009D2F62"/>
    <w:rsid w:val="009D3A9F"/>
    <w:rsid w:val="009D4651"/>
    <w:rsid w:val="009D5E0A"/>
    <w:rsid w:val="009D6EB9"/>
    <w:rsid w:val="009E1D8E"/>
    <w:rsid w:val="009E2189"/>
    <w:rsid w:val="009E4AE9"/>
    <w:rsid w:val="009E5B7A"/>
    <w:rsid w:val="009E5FD7"/>
    <w:rsid w:val="009E6F34"/>
    <w:rsid w:val="009F0237"/>
    <w:rsid w:val="009F13B3"/>
    <w:rsid w:val="009F23C3"/>
    <w:rsid w:val="009F30A7"/>
    <w:rsid w:val="009F329F"/>
    <w:rsid w:val="009F4717"/>
    <w:rsid w:val="009F4865"/>
    <w:rsid w:val="009F4EB1"/>
    <w:rsid w:val="009F5E18"/>
    <w:rsid w:val="009F6329"/>
    <w:rsid w:val="009F78BB"/>
    <w:rsid w:val="00A0141E"/>
    <w:rsid w:val="00A017D0"/>
    <w:rsid w:val="00A0188C"/>
    <w:rsid w:val="00A02B9A"/>
    <w:rsid w:val="00A03BBD"/>
    <w:rsid w:val="00A04215"/>
    <w:rsid w:val="00A0608D"/>
    <w:rsid w:val="00A06D61"/>
    <w:rsid w:val="00A10002"/>
    <w:rsid w:val="00A104A3"/>
    <w:rsid w:val="00A111B5"/>
    <w:rsid w:val="00A140C5"/>
    <w:rsid w:val="00A14634"/>
    <w:rsid w:val="00A16D48"/>
    <w:rsid w:val="00A17548"/>
    <w:rsid w:val="00A17C43"/>
    <w:rsid w:val="00A22864"/>
    <w:rsid w:val="00A22C2F"/>
    <w:rsid w:val="00A24A48"/>
    <w:rsid w:val="00A261CA"/>
    <w:rsid w:val="00A30FE2"/>
    <w:rsid w:val="00A3250A"/>
    <w:rsid w:val="00A32E36"/>
    <w:rsid w:val="00A32E78"/>
    <w:rsid w:val="00A35208"/>
    <w:rsid w:val="00A35943"/>
    <w:rsid w:val="00A373C4"/>
    <w:rsid w:val="00A37888"/>
    <w:rsid w:val="00A37AD1"/>
    <w:rsid w:val="00A42329"/>
    <w:rsid w:val="00A4342B"/>
    <w:rsid w:val="00A44339"/>
    <w:rsid w:val="00A4450B"/>
    <w:rsid w:val="00A45FF9"/>
    <w:rsid w:val="00A467DA"/>
    <w:rsid w:val="00A47CA4"/>
    <w:rsid w:val="00A50B11"/>
    <w:rsid w:val="00A50BDE"/>
    <w:rsid w:val="00A50E84"/>
    <w:rsid w:val="00A51D1A"/>
    <w:rsid w:val="00A51DB1"/>
    <w:rsid w:val="00A52679"/>
    <w:rsid w:val="00A5490C"/>
    <w:rsid w:val="00A55AEC"/>
    <w:rsid w:val="00A55FD0"/>
    <w:rsid w:val="00A56848"/>
    <w:rsid w:val="00A60434"/>
    <w:rsid w:val="00A608B6"/>
    <w:rsid w:val="00A608D5"/>
    <w:rsid w:val="00A627CE"/>
    <w:rsid w:val="00A65067"/>
    <w:rsid w:val="00A65321"/>
    <w:rsid w:val="00A65622"/>
    <w:rsid w:val="00A667E4"/>
    <w:rsid w:val="00A67871"/>
    <w:rsid w:val="00A70278"/>
    <w:rsid w:val="00A72622"/>
    <w:rsid w:val="00A74186"/>
    <w:rsid w:val="00A76777"/>
    <w:rsid w:val="00A77050"/>
    <w:rsid w:val="00A77FDB"/>
    <w:rsid w:val="00A80B64"/>
    <w:rsid w:val="00A8105F"/>
    <w:rsid w:val="00A8282D"/>
    <w:rsid w:val="00A83618"/>
    <w:rsid w:val="00A85037"/>
    <w:rsid w:val="00A86745"/>
    <w:rsid w:val="00A90F77"/>
    <w:rsid w:val="00A91B40"/>
    <w:rsid w:val="00A91C34"/>
    <w:rsid w:val="00A91F4C"/>
    <w:rsid w:val="00A9246D"/>
    <w:rsid w:val="00A9282C"/>
    <w:rsid w:val="00A92EBC"/>
    <w:rsid w:val="00AA0BC1"/>
    <w:rsid w:val="00AA25BC"/>
    <w:rsid w:val="00AA2B54"/>
    <w:rsid w:val="00AA4875"/>
    <w:rsid w:val="00AA4A64"/>
    <w:rsid w:val="00AA4CF6"/>
    <w:rsid w:val="00AB01EB"/>
    <w:rsid w:val="00AB0EEF"/>
    <w:rsid w:val="00AB1AC6"/>
    <w:rsid w:val="00AB2603"/>
    <w:rsid w:val="00AB2785"/>
    <w:rsid w:val="00AB5D57"/>
    <w:rsid w:val="00AB73E5"/>
    <w:rsid w:val="00AC1653"/>
    <w:rsid w:val="00AC2271"/>
    <w:rsid w:val="00AC2D36"/>
    <w:rsid w:val="00AC3226"/>
    <w:rsid w:val="00AC4183"/>
    <w:rsid w:val="00AC6332"/>
    <w:rsid w:val="00AC646D"/>
    <w:rsid w:val="00AD0785"/>
    <w:rsid w:val="00AD182A"/>
    <w:rsid w:val="00AD260D"/>
    <w:rsid w:val="00AD2E05"/>
    <w:rsid w:val="00AD4304"/>
    <w:rsid w:val="00AD4963"/>
    <w:rsid w:val="00AD4DBD"/>
    <w:rsid w:val="00AD4DFE"/>
    <w:rsid w:val="00AD516B"/>
    <w:rsid w:val="00AD5C94"/>
    <w:rsid w:val="00AD67A0"/>
    <w:rsid w:val="00AD6E07"/>
    <w:rsid w:val="00AE2C90"/>
    <w:rsid w:val="00AE302A"/>
    <w:rsid w:val="00AE377B"/>
    <w:rsid w:val="00AE4C17"/>
    <w:rsid w:val="00AE594C"/>
    <w:rsid w:val="00AE5A18"/>
    <w:rsid w:val="00AF04DD"/>
    <w:rsid w:val="00AF1B03"/>
    <w:rsid w:val="00AF3565"/>
    <w:rsid w:val="00AF4BD9"/>
    <w:rsid w:val="00AF55C8"/>
    <w:rsid w:val="00AF78AC"/>
    <w:rsid w:val="00B015BA"/>
    <w:rsid w:val="00B0160D"/>
    <w:rsid w:val="00B0175E"/>
    <w:rsid w:val="00B06127"/>
    <w:rsid w:val="00B06A7D"/>
    <w:rsid w:val="00B1380E"/>
    <w:rsid w:val="00B13F6F"/>
    <w:rsid w:val="00B146EA"/>
    <w:rsid w:val="00B1787F"/>
    <w:rsid w:val="00B225CE"/>
    <w:rsid w:val="00B2317F"/>
    <w:rsid w:val="00B25A0D"/>
    <w:rsid w:val="00B263BC"/>
    <w:rsid w:val="00B26A7D"/>
    <w:rsid w:val="00B27547"/>
    <w:rsid w:val="00B343C6"/>
    <w:rsid w:val="00B34A4D"/>
    <w:rsid w:val="00B3517C"/>
    <w:rsid w:val="00B404EE"/>
    <w:rsid w:val="00B41B38"/>
    <w:rsid w:val="00B445B4"/>
    <w:rsid w:val="00B44C80"/>
    <w:rsid w:val="00B4558A"/>
    <w:rsid w:val="00B50702"/>
    <w:rsid w:val="00B50B69"/>
    <w:rsid w:val="00B512E7"/>
    <w:rsid w:val="00B51445"/>
    <w:rsid w:val="00B5274B"/>
    <w:rsid w:val="00B5389F"/>
    <w:rsid w:val="00B54B22"/>
    <w:rsid w:val="00B6131C"/>
    <w:rsid w:val="00B614BD"/>
    <w:rsid w:val="00B62031"/>
    <w:rsid w:val="00B64C15"/>
    <w:rsid w:val="00B65A09"/>
    <w:rsid w:val="00B6624A"/>
    <w:rsid w:val="00B671B7"/>
    <w:rsid w:val="00B72D5D"/>
    <w:rsid w:val="00B731A5"/>
    <w:rsid w:val="00B73D12"/>
    <w:rsid w:val="00B73D1E"/>
    <w:rsid w:val="00B7499E"/>
    <w:rsid w:val="00B75804"/>
    <w:rsid w:val="00B77348"/>
    <w:rsid w:val="00B80017"/>
    <w:rsid w:val="00B809C5"/>
    <w:rsid w:val="00B81616"/>
    <w:rsid w:val="00B83009"/>
    <w:rsid w:val="00B847C1"/>
    <w:rsid w:val="00B8493E"/>
    <w:rsid w:val="00B84A8E"/>
    <w:rsid w:val="00B850E7"/>
    <w:rsid w:val="00B85412"/>
    <w:rsid w:val="00B901A5"/>
    <w:rsid w:val="00B916F2"/>
    <w:rsid w:val="00B930AE"/>
    <w:rsid w:val="00B94A43"/>
    <w:rsid w:val="00BA2693"/>
    <w:rsid w:val="00BA2D73"/>
    <w:rsid w:val="00BA302E"/>
    <w:rsid w:val="00BA349F"/>
    <w:rsid w:val="00BA45A9"/>
    <w:rsid w:val="00BA57A6"/>
    <w:rsid w:val="00BA5B81"/>
    <w:rsid w:val="00BA754D"/>
    <w:rsid w:val="00BB0385"/>
    <w:rsid w:val="00BB2686"/>
    <w:rsid w:val="00BB2C30"/>
    <w:rsid w:val="00BB3368"/>
    <w:rsid w:val="00BB44C9"/>
    <w:rsid w:val="00BB456F"/>
    <w:rsid w:val="00BB4F4D"/>
    <w:rsid w:val="00BB5321"/>
    <w:rsid w:val="00BB6734"/>
    <w:rsid w:val="00BB76B7"/>
    <w:rsid w:val="00BC0200"/>
    <w:rsid w:val="00BC0501"/>
    <w:rsid w:val="00BC0D0D"/>
    <w:rsid w:val="00BC1562"/>
    <w:rsid w:val="00BC266D"/>
    <w:rsid w:val="00BD15EC"/>
    <w:rsid w:val="00BD2E74"/>
    <w:rsid w:val="00BD6DFB"/>
    <w:rsid w:val="00BD7641"/>
    <w:rsid w:val="00BE0855"/>
    <w:rsid w:val="00BE1B2E"/>
    <w:rsid w:val="00BE1FD1"/>
    <w:rsid w:val="00BE4C3B"/>
    <w:rsid w:val="00BE5689"/>
    <w:rsid w:val="00BE5D84"/>
    <w:rsid w:val="00BE6187"/>
    <w:rsid w:val="00BE660E"/>
    <w:rsid w:val="00BE6ADA"/>
    <w:rsid w:val="00BF1CDF"/>
    <w:rsid w:val="00BF2152"/>
    <w:rsid w:val="00BF2475"/>
    <w:rsid w:val="00BF361B"/>
    <w:rsid w:val="00BF3B0A"/>
    <w:rsid w:val="00BF41D3"/>
    <w:rsid w:val="00BF6BE0"/>
    <w:rsid w:val="00C03958"/>
    <w:rsid w:val="00C03BA0"/>
    <w:rsid w:val="00C0447D"/>
    <w:rsid w:val="00C06DDE"/>
    <w:rsid w:val="00C1080D"/>
    <w:rsid w:val="00C10FC7"/>
    <w:rsid w:val="00C11534"/>
    <w:rsid w:val="00C123AD"/>
    <w:rsid w:val="00C13D12"/>
    <w:rsid w:val="00C13F36"/>
    <w:rsid w:val="00C14186"/>
    <w:rsid w:val="00C16A22"/>
    <w:rsid w:val="00C20852"/>
    <w:rsid w:val="00C20B42"/>
    <w:rsid w:val="00C21C58"/>
    <w:rsid w:val="00C22692"/>
    <w:rsid w:val="00C23931"/>
    <w:rsid w:val="00C303FA"/>
    <w:rsid w:val="00C304AC"/>
    <w:rsid w:val="00C31C91"/>
    <w:rsid w:val="00C3238A"/>
    <w:rsid w:val="00C3259C"/>
    <w:rsid w:val="00C32989"/>
    <w:rsid w:val="00C32BE2"/>
    <w:rsid w:val="00C32E5E"/>
    <w:rsid w:val="00C335C8"/>
    <w:rsid w:val="00C3401F"/>
    <w:rsid w:val="00C34FAF"/>
    <w:rsid w:val="00C3574C"/>
    <w:rsid w:val="00C35C89"/>
    <w:rsid w:val="00C4068E"/>
    <w:rsid w:val="00C4166D"/>
    <w:rsid w:val="00C41B07"/>
    <w:rsid w:val="00C42379"/>
    <w:rsid w:val="00C43702"/>
    <w:rsid w:val="00C44FE4"/>
    <w:rsid w:val="00C45DA6"/>
    <w:rsid w:val="00C475EF"/>
    <w:rsid w:val="00C511B6"/>
    <w:rsid w:val="00C511EF"/>
    <w:rsid w:val="00C51613"/>
    <w:rsid w:val="00C5266C"/>
    <w:rsid w:val="00C538B2"/>
    <w:rsid w:val="00C55091"/>
    <w:rsid w:val="00C55558"/>
    <w:rsid w:val="00C55B27"/>
    <w:rsid w:val="00C56A3B"/>
    <w:rsid w:val="00C56D68"/>
    <w:rsid w:val="00C57706"/>
    <w:rsid w:val="00C60BAE"/>
    <w:rsid w:val="00C612AD"/>
    <w:rsid w:val="00C61720"/>
    <w:rsid w:val="00C64015"/>
    <w:rsid w:val="00C64846"/>
    <w:rsid w:val="00C66A4C"/>
    <w:rsid w:val="00C6764E"/>
    <w:rsid w:val="00C71CED"/>
    <w:rsid w:val="00C75176"/>
    <w:rsid w:val="00C755C7"/>
    <w:rsid w:val="00C77112"/>
    <w:rsid w:val="00C776EB"/>
    <w:rsid w:val="00C77C04"/>
    <w:rsid w:val="00C77D84"/>
    <w:rsid w:val="00C810C3"/>
    <w:rsid w:val="00C81109"/>
    <w:rsid w:val="00C822C1"/>
    <w:rsid w:val="00C847FA"/>
    <w:rsid w:val="00C84EA4"/>
    <w:rsid w:val="00C8607F"/>
    <w:rsid w:val="00C86783"/>
    <w:rsid w:val="00C8713C"/>
    <w:rsid w:val="00C90997"/>
    <w:rsid w:val="00C91A08"/>
    <w:rsid w:val="00C92533"/>
    <w:rsid w:val="00C9315B"/>
    <w:rsid w:val="00C93562"/>
    <w:rsid w:val="00C94BE1"/>
    <w:rsid w:val="00C96593"/>
    <w:rsid w:val="00C96DFC"/>
    <w:rsid w:val="00CA1135"/>
    <w:rsid w:val="00CA295E"/>
    <w:rsid w:val="00CA563C"/>
    <w:rsid w:val="00CA584F"/>
    <w:rsid w:val="00CB2EAA"/>
    <w:rsid w:val="00CB3836"/>
    <w:rsid w:val="00CB5129"/>
    <w:rsid w:val="00CB5ECE"/>
    <w:rsid w:val="00CB7301"/>
    <w:rsid w:val="00CC1294"/>
    <w:rsid w:val="00CC19F9"/>
    <w:rsid w:val="00CC4931"/>
    <w:rsid w:val="00CC4B68"/>
    <w:rsid w:val="00CC5333"/>
    <w:rsid w:val="00CC58C7"/>
    <w:rsid w:val="00CC6165"/>
    <w:rsid w:val="00CC6BE3"/>
    <w:rsid w:val="00CC6DEE"/>
    <w:rsid w:val="00CD06E3"/>
    <w:rsid w:val="00CD110C"/>
    <w:rsid w:val="00CD22CA"/>
    <w:rsid w:val="00CD31A0"/>
    <w:rsid w:val="00CD3CB4"/>
    <w:rsid w:val="00CD4348"/>
    <w:rsid w:val="00CD520E"/>
    <w:rsid w:val="00CD601F"/>
    <w:rsid w:val="00CD7DAE"/>
    <w:rsid w:val="00CE0151"/>
    <w:rsid w:val="00CE11E1"/>
    <w:rsid w:val="00CE3A85"/>
    <w:rsid w:val="00CE5077"/>
    <w:rsid w:val="00CF0038"/>
    <w:rsid w:val="00CF2991"/>
    <w:rsid w:val="00CF3998"/>
    <w:rsid w:val="00CF411B"/>
    <w:rsid w:val="00CF4250"/>
    <w:rsid w:val="00CF455A"/>
    <w:rsid w:val="00CF4824"/>
    <w:rsid w:val="00CF485F"/>
    <w:rsid w:val="00CF5418"/>
    <w:rsid w:val="00CF5739"/>
    <w:rsid w:val="00CF6150"/>
    <w:rsid w:val="00CF6897"/>
    <w:rsid w:val="00CF77A7"/>
    <w:rsid w:val="00D011F0"/>
    <w:rsid w:val="00D02A50"/>
    <w:rsid w:val="00D0416D"/>
    <w:rsid w:val="00D04B88"/>
    <w:rsid w:val="00D04C78"/>
    <w:rsid w:val="00D0504F"/>
    <w:rsid w:val="00D10945"/>
    <w:rsid w:val="00D11BC4"/>
    <w:rsid w:val="00D126EB"/>
    <w:rsid w:val="00D12CF8"/>
    <w:rsid w:val="00D13100"/>
    <w:rsid w:val="00D1424C"/>
    <w:rsid w:val="00D14677"/>
    <w:rsid w:val="00D14955"/>
    <w:rsid w:val="00D16113"/>
    <w:rsid w:val="00D20671"/>
    <w:rsid w:val="00D20A39"/>
    <w:rsid w:val="00D20E72"/>
    <w:rsid w:val="00D2143C"/>
    <w:rsid w:val="00D219D3"/>
    <w:rsid w:val="00D2247D"/>
    <w:rsid w:val="00D24956"/>
    <w:rsid w:val="00D251FC"/>
    <w:rsid w:val="00D25BDB"/>
    <w:rsid w:val="00D25F1B"/>
    <w:rsid w:val="00D260D6"/>
    <w:rsid w:val="00D26591"/>
    <w:rsid w:val="00D275B9"/>
    <w:rsid w:val="00D33088"/>
    <w:rsid w:val="00D33680"/>
    <w:rsid w:val="00D33A33"/>
    <w:rsid w:val="00D3401E"/>
    <w:rsid w:val="00D34897"/>
    <w:rsid w:val="00D40AF1"/>
    <w:rsid w:val="00D416D5"/>
    <w:rsid w:val="00D4358A"/>
    <w:rsid w:val="00D43700"/>
    <w:rsid w:val="00D43CA4"/>
    <w:rsid w:val="00D43DF9"/>
    <w:rsid w:val="00D455CE"/>
    <w:rsid w:val="00D455E4"/>
    <w:rsid w:val="00D457A7"/>
    <w:rsid w:val="00D463CB"/>
    <w:rsid w:val="00D4646C"/>
    <w:rsid w:val="00D46516"/>
    <w:rsid w:val="00D51525"/>
    <w:rsid w:val="00D52953"/>
    <w:rsid w:val="00D53F91"/>
    <w:rsid w:val="00D54C0B"/>
    <w:rsid w:val="00D55B24"/>
    <w:rsid w:val="00D56354"/>
    <w:rsid w:val="00D57990"/>
    <w:rsid w:val="00D71554"/>
    <w:rsid w:val="00D72AF1"/>
    <w:rsid w:val="00D72E79"/>
    <w:rsid w:val="00D736D1"/>
    <w:rsid w:val="00D73F69"/>
    <w:rsid w:val="00D7484F"/>
    <w:rsid w:val="00D74940"/>
    <w:rsid w:val="00D74B51"/>
    <w:rsid w:val="00D77BC1"/>
    <w:rsid w:val="00D805A0"/>
    <w:rsid w:val="00D80D82"/>
    <w:rsid w:val="00D80E7A"/>
    <w:rsid w:val="00D81B95"/>
    <w:rsid w:val="00D847E4"/>
    <w:rsid w:val="00D84A95"/>
    <w:rsid w:val="00D84CE3"/>
    <w:rsid w:val="00D84EFF"/>
    <w:rsid w:val="00D851EE"/>
    <w:rsid w:val="00D86D31"/>
    <w:rsid w:val="00D910B7"/>
    <w:rsid w:val="00D91543"/>
    <w:rsid w:val="00D91F8E"/>
    <w:rsid w:val="00D92B44"/>
    <w:rsid w:val="00D93DDD"/>
    <w:rsid w:val="00D94897"/>
    <w:rsid w:val="00D95369"/>
    <w:rsid w:val="00D95645"/>
    <w:rsid w:val="00D95D91"/>
    <w:rsid w:val="00D960C6"/>
    <w:rsid w:val="00D96102"/>
    <w:rsid w:val="00D97E26"/>
    <w:rsid w:val="00D97FD2"/>
    <w:rsid w:val="00DA06C0"/>
    <w:rsid w:val="00DA1856"/>
    <w:rsid w:val="00DA19EE"/>
    <w:rsid w:val="00DA33DA"/>
    <w:rsid w:val="00DB122E"/>
    <w:rsid w:val="00DB132D"/>
    <w:rsid w:val="00DB2EF0"/>
    <w:rsid w:val="00DB378D"/>
    <w:rsid w:val="00DB4DA6"/>
    <w:rsid w:val="00DB677F"/>
    <w:rsid w:val="00DB79E6"/>
    <w:rsid w:val="00DC1AE1"/>
    <w:rsid w:val="00DC43E2"/>
    <w:rsid w:val="00DC5B6B"/>
    <w:rsid w:val="00DC5FBA"/>
    <w:rsid w:val="00DC652C"/>
    <w:rsid w:val="00DC6B1C"/>
    <w:rsid w:val="00DC7706"/>
    <w:rsid w:val="00DD264B"/>
    <w:rsid w:val="00DD2ABE"/>
    <w:rsid w:val="00DD3CCB"/>
    <w:rsid w:val="00DD4CC5"/>
    <w:rsid w:val="00DD5336"/>
    <w:rsid w:val="00DD6760"/>
    <w:rsid w:val="00DD6FD4"/>
    <w:rsid w:val="00DD7286"/>
    <w:rsid w:val="00DD7C98"/>
    <w:rsid w:val="00DE063D"/>
    <w:rsid w:val="00DE154B"/>
    <w:rsid w:val="00DE1D16"/>
    <w:rsid w:val="00DE30A5"/>
    <w:rsid w:val="00DE39FC"/>
    <w:rsid w:val="00DE45EF"/>
    <w:rsid w:val="00DE4C7B"/>
    <w:rsid w:val="00DE5311"/>
    <w:rsid w:val="00DE5D9E"/>
    <w:rsid w:val="00DE5E1A"/>
    <w:rsid w:val="00DE64B2"/>
    <w:rsid w:val="00DE65BA"/>
    <w:rsid w:val="00DE68E8"/>
    <w:rsid w:val="00DE6BC2"/>
    <w:rsid w:val="00DF0583"/>
    <w:rsid w:val="00DF0690"/>
    <w:rsid w:val="00DF1A6A"/>
    <w:rsid w:val="00DF2DBC"/>
    <w:rsid w:val="00DF3092"/>
    <w:rsid w:val="00DF444B"/>
    <w:rsid w:val="00DF4E33"/>
    <w:rsid w:val="00DF59FA"/>
    <w:rsid w:val="00E00B30"/>
    <w:rsid w:val="00E0144B"/>
    <w:rsid w:val="00E02555"/>
    <w:rsid w:val="00E0327E"/>
    <w:rsid w:val="00E060B1"/>
    <w:rsid w:val="00E115C5"/>
    <w:rsid w:val="00E13300"/>
    <w:rsid w:val="00E13F66"/>
    <w:rsid w:val="00E1575C"/>
    <w:rsid w:val="00E15EDB"/>
    <w:rsid w:val="00E16004"/>
    <w:rsid w:val="00E16A62"/>
    <w:rsid w:val="00E16CDC"/>
    <w:rsid w:val="00E17AAA"/>
    <w:rsid w:val="00E20445"/>
    <w:rsid w:val="00E20E0B"/>
    <w:rsid w:val="00E2341C"/>
    <w:rsid w:val="00E23892"/>
    <w:rsid w:val="00E23A8D"/>
    <w:rsid w:val="00E24D67"/>
    <w:rsid w:val="00E2636A"/>
    <w:rsid w:val="00E26E4E"/>
    <w:rsid w:val="00E27C33"/>
    <w:rsid w:val="00E312B5"/>
    <w:rsid w:val="00E3175F"/>
    <w:rsid w:val="00E31A6D"/>
    <w:rsid w:val="00E33601"/>
    <w:rsid w:val="00E33DA2"/>
    <w:rsid w:val="00E34FF8"/>
    <w:rsid w:val="00E401D8"/>
    <w:rsid w:val="00E410E9"/>
    <w:rsid w:val="00E430CE"/>
    <w:rsid w:val="00E4331A"/>
    <w:rsid w:val="00E446C3"/>
    <w:rsid w:val="00E44B9F"/>
    <w:rsid w:val="00E44E37"/>
    <w:rsid w:val="00E44F28"/>
    <w:rsid w:val="00E44FA2"/>
    <w:rsid w:val="00E46ABB"/>
    <w:rsid w:val="00E50522"/>
    <w:rsid w:val="00E51131"/>
    <w:rsid w:val="00E5172A"/>
    <w:rsid w:val="00E53673"/>
    <w:rsid w:val="00E545A8"/>
    <w:rsid w:val="00E545E4"/>
    <w:rsid w:val="00E60142"/>
    <w:rsid w:val="00E60DB2"/>
    <w:rsid w:val="00E61D7B"/>
    <w:rsid w:val="00E62465"/>
    <w:rsid w:val="00E62A4D"/>
    <w:rsid w:val="00E66862"/>
    <w:rsid w:val="00E67402"/>
    <w:rsid w:val="00E67F64"/>
    <w:rsid w:val="00E70180"/>
    <w:rsid w:val="00E71ACA"/>
    <w:rsid w:val="00E71B2E"/>
    <w:rsid w:val="00E7310A"/>
    <w:rsid w:val="00E736E0"/>
    <w:rsid w:val="00E74FBA"/>
    <w:rsid w:val="00E75119"/>
    <w:rsid w:val="00E76046"/>
    <w:rsid w:val="00E77493"/>
    <w:rsid w:val="00E8152D"/>
    <w:rsid w:val="00E82107"/>
    <w:rsid w:val="00E821FE"/>
    <w:rsid w:val="00E85A14"/>
    <w:rsid w:val="00E90FA8"/>
    <w:rsid w:val="00E91607"/>
    <w:rsid w:val="00E93B31"/>
    <w:rsid w:val="00E96914"/>
    <w:rsid w:val="00E96DE0"/>
    <w:rsid w:val="00EA087B"/>
    <w:rsid w:val="00EA34FC"/>
    <w:rsid w:val="00EA3606"/>
    <w:rsid w:val="00EA526C"/>
    <w:rsid w:val="00EA57D3"/>
    <w:rsid w:val="00EA7EC3"/>
    <w:rsid w:val="00EB0AFB"/>
    <w:rsid w:val="00EB4609"/>
    <w:rsid w:val="00EB4E27"/>
    <w:rsid w:val="00EB4FCB"/>
    <w:rsid w:val="00EB5C3C"/>
    <w:rsid w:val="00EB78CD"/>
    <w:rsid w:val="00EC058E"/>
    <w:rsid w:val="00EC123E"/>
    <w:rsid w:val="00EC2929"/>
    <w:rsid w:val="00EC3B09"/>
    <w:rsid w:val="00EC3D81"/>
    <w:rsid w:val="00EC43AC"/>
    <w:rsid w:val="00EC4553"/>
    <w:rsid w:val="00EC5656"/>
    <w:rsid w:val="00ED07F9"/>
    <w:rsid w:val="00ED18DD"/>
    <w:rsid w:val="00ED2D61"/>
    <w:rsid w:val="00ED56F8"/>
    <w:rsid w:val="00ED5EF6"/>
    <w:rsid w:val="00ED6615"/>
    <w:rsid w:val="00ED67F6"/>
    <w:rsid w:val="00EE03E0"/>
    <w:rsid w:val="00EE0F34"/>
    <w:rsid w:val="00EE191B"/>
    <w:rsid w:val="00EE22EC"/>
    <w:rsid w:val="00EE2362"/>
    <w:rsid w:val="00EE385D"/>
    <w:rsid w:val="00EE59F1"/>
    <w:rsid w:val="00EE6618"/>
    <w:rsid w:val="00EF3359"/>
    <w:rsid w:val="00EF363B"/>
    <w:rsid w:val="00EF3ECF"/>
    <w:rsid w:val="00EF50EB"/>
    <w:rsid w:val="00EF57E4"/>
    <w:rsid w:val="00EF6929"/>
    <w:rsid w:val="00F02142"/>
    <w:rsid w:val="00F03696"/>
    <w:rsid w:val="00F04B87"/>
    <w:rsid w:val="00F05799"/>
    <w:rsid w:val="00F06602"/>
    <w:rsid w:val="00F10B4D"/>
    <w:rsid w:val="00F12A22"/>
    <w:rsid w:val="00F12B3F"/>
    <w:rsid w:val="00F12D04"/>
    <w:rsid w:val="00F136FB"/>
    <w:rsid w:val="00F20AF5"/>
    <w:rsid w:val="00F2156C"/>
    <w:rsid w:val="00F21CFB"/>
    <w:rsid w:val="00F223E3"/>
    <w:rsid w:val="00F244B2"/>
    <w:rsid w:val="00F24DCF"/>
    <w:rsid w:val="00F26BBF"/>
    <w:rsid w:val="00F26E67"/>
    <w:rsid w:val="00F273E6"/>
    <w:rsid w:val="00F274B6"/>
    <w:rsid w:val="00F3078B"/>
    <w:rsid w:val="00F30B1E"/>
    <w:rsid w:val="00F3196E"/>
    <w:rsid w:val="00F33F8E"/>
    <w:rsid w:val="00F345A5"/>
    <w:rsid w:val="00F34AE9"/>
    <w:rsid w:val="00F36AA6"/>
    <w:rsid w:val="00F414D6"/>
    <w:rsid w:val="00F424DE"/>
    <w:rsid w:val="00F453ED"/>
    <w:rsid w:val="00F46544"/>
    <w:rsid w:val="00F47EA1"/>
    <w:rsid w:val="00F5077C"/>
    <w:rsid w:val="00F52214"/>
    <w:rsid w:val="00F52967"/>
    <w:rsid w:val="00F52DDE"/>
    <w:rsid w:val="00F5368F"/>
    <w:rsid w:val="00F537E5"/>
    <w:rsid w:val="00F540E7"/>
    <w:rsid w:val="00F553F4"/>
    <w:rsid w:val="00F55B88"/>
    <w:rsid w:val="00F62E5C"/>
    <w:rsid w:val="00F6497C"/>
    <w:rsid w:val="00F65853"/>
    <w:rsid w:val="00F664D8"/>
    <w:rsid w:val="00F66A9C"/>
    <w:rsid w:val="00F66C5A"/>
    <w:rsid w:val="00F70A83"/>
    <w:rsid w:val="00F72099"/>
    <w:rsid w:val="00F7240C"/>
    <w:rsid w:val="00F72677"/>
    <w:rsid w:val="00F726FE"/>
    <w:rsid w:val="00F73937"/>
    <w:rsid w:val="00F745EE"/>
    <w:rsid w:val="00F746E7"/>
    <w:rsid w:val="00F74B68"/>
    <w:rsid w:val="00F74CC6"/>
    <w:rsid w:val="00F74D6B"/>
    <w:rsid w:val="00F811C4"/>
    <w:rsid w:val="00F87284"/>
    <w:rsid w:val="00F908E7"/>
    <w:rsid w:val="00F9143E"/>
    <w:rsid w:val="00F919D0"/>
    <w:rsid w:val="00F95717"/>
    <w:rsid w:val="00F95AAD"/>
    <w:rsid w:val="00FA0756"/>
    <w:rsid w:val="00FA2E7B"/>
    <w:rsid w:val="00FA348A"/>
    <w:rsid w:val="00FA4432"/>
    <w:rsid w:val="00FA5F38"/>
    <w:rsid w:val="00FA6AF1"/>
    <w:rsid w:val="00FB01B4"/>
    <w:rsid w:val="00FB3433"/>
    <w:rsid w:val="00FB39FF"/>
    <w:rsid w:val="00FB3D10"/>
    <w:rsid w:val="00FB4915"/>
    <w:rsid w:val="00FB5373"/>
    <w:rsid w:val="00FC0AA8"/>
    <w:rsid w:val="00FC1BA9"/>
    <w:rsid w:val="00FC2470"/>
    <w:rsid w:val="00FC3E8F"/>
    <w:rsid w:val="00FC4067"/>
    <w:rsid w:val="00FC4603"/>
    <w:rsid w:val="00FC6914"/>
    <w:rsid w:val="00FD1196"/>
    <w:rsid w:val="00FD16E0"/>
    <w:rsid w:val="00FD1FDA"/>
    <w:rsid w:val="00FD3CA8"/>
    <w:rsid w:val="00FD5B22"/>
    <w:rsid w:val="00FD61C0"/>
    <w:rsid w:val="00FD672D"/>
    <w:rsid w:val="00FD6A20"/>
    <w:rsid w:val="00FD755E"/>
    <w:rsid w:val="00FE2384"/>
    <w:rsid w:val="00FE5819"/>
    <w:rsid w:val="00FE6AF7"/>
    <w:rsid w:val="00FE7692"/>
    <w:rsid w:val="00FF06B2"/>
    <w:rsid w:val="00FF10B6"/>
    <w:rsid w:val="00FF1A3A"/>
    <w:rsid w:val="00FF25C1"/>
    <w:rsid w:val="00FF2F45"/>
    <w:rsid w:val="00FF406B"/>
    <w:rsid w:val="00FF531F"/>
    <w:rsid w:val="00FF53BD"/>
    <w:rsid w:val="00FF7344"/>
    <w:rsid w:val="00FF76B7"/>
    <w:rsid w:val="00FF7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DBFF41-4C1F-4632-86C1-A3F34ED8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604A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67814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367814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5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5E1A"/>
  </w:style>
  <w:style w:type="paragraph" w:styleId="Stopka">
    <w:name w:val="footer"/>
    <w:basedOn w:val="Normalny"/>
    <w:link w:val="StopkaZnak"/>
    <w:uiPriority w:val="99"/>
    <w:unhideWhenUsed/>
    <w:rsid w:val="00DE5E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5E1A"/>
  </w:style>
  <w:style w:type="paragraph" w:styleId="Tekstpodstawowy">
    <w:name w:val="Body Text"/>
    <w:basedOn w:val="Normalny"/>
    <w:link w:val="TekstpodstawowyZnak"/>
    <w:uiPriority w:val="99"/>
    <w:rsid w:val="006D0D8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0D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D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0D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0D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D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D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0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0D8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105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105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105F"/>
    <w:rPr>
      <w:vertAlign w:val="superscript"/>
    </w:rPr>
  </w:style>
  <w:style w:type="character" w:customStyle="1" w:styleId="Nagwek1">
    <w:name w:val="Nagłówek #1_"/>
    <w:link w:val="Nagwek10"/>
    <w:rsid w:val="00D2247D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ksttreci">
    <w:name w:val="Tekst treści_"/>
    <w:link w:val="Teksttreci0"/>
    <w:rsid w:val="00D2247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D2247D"/>
    <w:pPr>
      <w:shd w:val="clear" w:color="auto" w:fill="FFFFFF"/>
      <w:spacing w:before="180" w:after="0" w:line="256" w:lineRule="exact"/>
      <w:jc w:val="center"/>
      <w:outlineLvl w:val="0"/>
    </w:pPr>
    <w:rPr>
      <w:rFonts w:ascii="Arial" w:eastAsia="Arial" w:hAnsi="Arial"/>
      <w:sz w:val="21"/>
      <w:szCs w:val="21"/>
    </w:rPr>
  </w:style>
  <w:style w:type="paragraph" w:customStyle="1" w:styleId="Teksttreci0">
    <w:name w:val="Tekst treści"/>
    <w:basedOn w:val="Normalny"/>
    <w:link w:val="Teksttreci"/>
    <w:rsid w:val="00D2247D"/>
    <w:pPr>
      <w:shd w:val="clear" w:color="auto" w:fill="FFFFFF"/>
      <w:spacing w:before="180" w:after="0" w:line="252" w:lineRule="exact"/>
      <w:ind w:hanging="380"/>
    </w:pPr>
    <w:rPr>
      <w:rFonts w:ascii="Arial" w:eastAsia="Arial" w:hAnsi="Arial"/>
      <w:sz w:val="21"/>
      <w:szCs w:val="21"/>
    </w:rPr>
  </w:style>
  <w:style w:type="paragraph" w:styleId="Bezodstpw">
    <w:name w:val="No Spacing"/>
    <w:uiPriority w:val="1"/>
    <w:qFormat/>
    <w:rsid w:val="00AF04DD"/>
    <w:rPr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AF04DD"/>
    <w:pPr>
      <w:ind w:left="708"/>
    </w:pPr>
  </w:style>
  <w:style w:type="paragraph" w:customStyle="1" w:styleId="Default">
    <w:name w:val="Default"/>
    <w:rsid w:val="00C8678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Domylnaczcionkaakapitu2">
    <w:name w:val="Domyślna czcionka akapitu2"/>
    <w:rsid w:val="00D416D5"/>
  </w:style>
  <w:style w:type="paragraph" w:customStyle="1" w:styleId="Normalny1">
    <w:name w:val="Normalny1"/>
    <w:rsid w:val="00CD7DAE"/>
    <w:pPr>
      <w:suppressAutoHyphens/>
      <w:autoSpaceDN w:val="0"/>
      <w:spacing w:line="100" w:lineRule="atLeast"/>
      <w:textAlignment w:val="baseline"/>
    </w:pPr>
    <w:rPr>
      <w:rFonts w:ascii="Times New Roman" w:eastAsia="Times New Roman" w:hAnsi="Times New Roman"/>
      <w:lang w:eastAsia="ar-SA"/>
    </w:rPr>
  </w:style>
  <w:style w:type="character" w:customStyle="1" w:styleId="luchililuchiliselected">
    <w:name w:val="luc_hili luc_hili_selected"/>
    <w:basedOn w:val="Domylnaczcionkaakapitu"/>
    <w:rsid w:val="00083BBB"/>
  </w:style>
  <w:style w:type="character" w:customStyle="1" w:styleId="apple-converted-space">
    <w:name w:val="apple-converted-space"/>
    <w:basedOn w:val="Domylnaczcionkaakapitu"/>
    <w:rsid w:val="00083BBB"/>
  </w:style>
  <w:style w:type="character" w:customStyle="1" w:styleId="luchili">
    <w:name w:val="luc_hili"/>
    <w:basedOn w:val="Domylnaczcionkaakapitu"/>
    <w:rsid w:val="00083BB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4C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4C3B"/>
  </w:style>
  <w:style w:type="character" w:styleId="Odwoanieprzypisudolnego">
    <w:name w:val="footnote reference"/>
    <w:uiPriority w:val="99"/>
    <w:semiHidden/>
    <w:unhideWhenUsed/>
    <w:rsid w:val="00BE4C3B"/>
    <w:rPr>
      <w:vertAlign w:val="superscript"/>
    </w:rPr>
  </w:style>
  <w:style w:type="character" w:customStyle="1" w:styleId="alb">
    <w:name w:val="a_lb"/>
    <w:basedOn w:val="Domylnaczcionkaakapitu"/>
    <w:rsid w:val="003A1E4D"/>
  </w:style>
  <w:style w:type="character" w:customStyle="1" w:styleId="font">
    <w:name w:val="font"/>
    <w:basedOn w:val="Domylnaczcionkaakapitu"/>
    <w:rsid w:val="00CF411B"/>
  </w:style>
  <w:style w:type="character" w:customStyle="1" w:styleId="size">
    <w:name w:val="size"/>
    <w:basedOn w:val="Domylnaczcionkaakapitu"/>
    <w:rsid w:val="00CF411B"/>
  </w:style>
  <w:style w:type="character" w:customStyle="1" w:styleId="alb-s">
    <w:name w:val="a_lb-s"/>
    <w:basedOn w:val="Domylnaczcionkaakapitu"/>
    <w:rsid w:val="002C5BDD"/>
  </w:style>
  <w:style w:type="character" w:customStyle="1" w:styleId="fn-ref">
    <w:name w:val="fn-ref"/>
    <w:basedOn w:val="Domylnaczcionkaakapitu"/>
    <w:rsid w:val="002C5BDD"/>
  </w:style>
  <w:style w:type="character" w:styleId="Uwydatnienie">
    <w:name w:val="Emphasis"/>
    <w:basedOn w:val="Domylnaczcionkaakapitu"/>
    <w:uiPriority w:val="20"/>
    <w:qFormat/>
    <w:rsid w:val="00FE6AF7"/>
    <w:rPr>
      <w:i/>
      <w:iCs/>
    </w:rPr>
  </w:style>
  <w:style w:type="character" w:customStyle="1" w:styleId="AkapitzlistZnak">
    <w:name w:val="Akapit z listą Znak"/>
    <w:link w:val="Akapitzlist"/>
    <w:uiPriority w:val="34"/>
    <w:rsid w:val="00FD1FDA"/>
    <w:rPr>
      <w:sz w:val="22"/>
      <w:szCs w:val="22"/>
      <w:lang w:eastAsia="en-US"/>
    </w:rPr>
  </w:style>
  <w:style w:type="character" w:customStyle="1" w:styleId="Domylnaczcionkaakapitu1">
    <w:name w:val="Domyślna czcionka akapitu1"/>
    <w:rsid w:val="00933CEA"/>
  </w:style>
  <w:style w:type="character" w:styleId="Pogrubienie">
    <w:name w:val="Strong"/>
    <w:basedOn w:val="Domylnaczcionkaakapitu"/>
    <w:uiPriority w:val="22"/>
    <w:qFormat/>
    <w:rsid w:val="009B7A33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D86D31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D86D3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043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4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8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7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6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0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80169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64933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6899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9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8A28D-C62A-4C52-9F2B-32372024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6525</Words>
  <Characters>39156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nr</vt:lpstr>
    </vt:vector>
  </TitlesOfParts>
  <Company>UM w Świdnicy</Company>
  <LinksUpToDate>false</LinksUpToDate>
  <CharactersWithSpaces>45590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nr</dc:title>
  <dc:subject/>
  <dc:creator>ddebek</dc:creator>
  <cp:keywords/>
  <dc:description/>
  <cp:lastModifiedBy>Kat_Sza</cp:lastModifiedBy>
  <cp:revision>11</cp:revision>
  <cp:lastPrinted>2019-01-10T12:05:00Z</cp:lastPrinted>
  <dcterms:created xsi:type="dcterms:W3CDTF">2019-01-07T13:52:00Z</dcterms:created>
  <dcterms:modified xsi:type="dcterms:W3CDTF">2019-01-14T06:19:00Z</dcterms:modified>
</cp:coreProperties>
</file>